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535AA07" w14:textId="77777777" w:rsidR="003D0A2E" w:rsidRDefault="003D0A2E">
      <w:pPr>
        <w:tabs>
          <w:tab w:val="left" w:pos="6660"/>
        </w:tabs>
        <w:spacing w:line="360" w:lineRule="auto"/>
        <w:jc w:val="right"/>
        <w:rPr>
          <w:rFonts w:ascii="宋体" w:hAnsi="宋体"/>
          <w:b/>
          <w:sz w:val="44"/>
        </w:rPr>
      </w:pPr>
    </w:p>
    <w:p w14:paraId="26C8D497" w14:textId="77777777" w:rsidR="003D0A2E" w:rsidRDefault="003D0A2E">
      <w:pPr>
        <w:spacing w:line="360" w:lineRule="auto"/>
        <w:jc w:val="center"/>
        <w:rPr>
          <w:rFonts w:ascii="宋体" w:hAnsi="宋体"/>
          <w:b/>
          <w:sz w:val="24"/>
        </w:rPr>
      </w:pPr>
    </w:p>
    <w:p w14:paraId="01907D0D"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1F1A072F"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4492570A"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3D21EC1E"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596C1603" w14:textId="6F760E42" w:rsidR="003D0A2E" w:rsidRDefault="00A17EE9">
      <w:pPr>
        <w:spacing w:line="360" w:lineRule="auto"/>
        <w:jc w:val="center"/>
        <w:rPr>
          <w:rFonts w:ascii="宋体" w:hAnsi="宋体"/>
          <w:b/>
          <w:sz w:val="48"/>
          <w:szCs w:val="20"/>
        </w:rPr>
      </w:pPr>
      <w:bookmarkStart w:id="0" w:name="_Toc15987771"/>
      <w:bookmarkStart w:id="1" w:name="_Toc10604959"/>
      <w:bookmarkStart w:id="2" w:name="_Toc10554386"/>
      <w:bookmarkStart w:id="3" w:name="_Toc225938616"/>
      <w:bookmarkStart w:id="4" w:name="_Toc270669851"/>
      <w:r>
        <w:rPr>
          <w:rFonts w:ascii="宋体" w:hAnsi="宋体" w:hint="eastAsia"/>
          <w:b/>
          <w:sz w:val="48"/>
          <w:szCs w:val="20"/>
        </w:rPr>
        <w:t>广发</w:t>
      </w:r>
      <w:r w:rsidR="008F28F0">
        <w:rPr>
          <w:rFonts w:ascii="宋体" w:hAnsi="宋体" w:hint="eastAsia"/>
          <w:b/>
          <w:sz w:val="48"/>
          <w:szCs w:val="20"/>
        </w:rPr>
        <w:t>稳致</w:t>
      </w:r>
      <w:r>
        <w:rPr>
          <w:rFonts w:ascii="宋体" w:hAnsi="宋体" w:hint="eastAsia"/>
          <w:b/>
          <w:sz w:val="48"/>
          <w:szCs w:val="20"/>
        </w:rPr>
        <w:t>混合型证券投资基金</w:t>
      </w:r>
    </w:p>
    <w:p w14:paraId="22954623" w14:textId="1520FB08" w:rsidR="003D0A2E" w:rsidRDefault="000228C2">
      <w:pPr>
        <w:spacing w:line="360" w:lineRule="auto"/>
        <w:jc w:val="center"/>
        <w:rPr>
          <w:rFonts w:ascii="宋体" w:hAnsi="宋体"/>
          <w:b/>
          <w:sz w:val="48"/>
          <w:szCs w:val="20"/>
        </w:rPr>
      </w:pPr>
      <w:r>
        <w:rPr>
          <w:rFonts w:ascii="宋体" w:hAnsi="宋体"/>
          <w:b/>
          <w:sz w:val="48"/>
          <w:szCs w:val="20"/>
        </w:rPr>
        <w:t>托管协议</w:t>
      </w:r>
      <w:bookmarkEnd w:id="0"/>
      <w:bookmarkEnd w:id="1"/>
      <w:bookmarkEnd w:id="2"/>
      <w:bookmarkEnd w:id="3"/>
      <w:bookmarkEnd w:id="4"/>
    </w:p>
    <w:p w14:paraId="53B06669"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31559EBD"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3CB79546"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69E66562"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46CC6154"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29BEAF9B"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136389DB"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6CAC410A" w14:textId="77777777" w:rsidR="003D0A2E" w:rsidRDefault="003D0A2E">
      <w:pPr>
        <w:widowControl/>
        <w:adjustRightInd w:val="0"/>
        <w:snapToGrid w:val="0"/>
        <w:spacing w:line="360" w:lineRule="auto"/>
        <w:ind w:firstLineChars="200" w:firstLine="480"/>
        <w:jc w:val="center"/>
        <w:rPr>
          <w:rFonts w:ascii="宋体" w:hAnsi="宋体" w:cs="Arial"/>
          <w:kern w:val="0"/>
          <w:sz w:val="24"/>
        </w:rPr>
      </w:pPr>
    </w:p>
    <w:p w14:paraId="27481C76" w14:textId="1F338ED6" w:rsidR="003D0A2E" w:rsidRDefault="000228C2">
      <w:pPr>
        <w:spacing w:line="360" w:lineRule="auto"/>
        <w:ind w:firstLine="723"/>
        <w:jc w:val="center"/>
        <w:rPr>
          <w:rFonts w:ascii="宋体" w:hAnsi="宋体"/>
          <w:b/>
          <w:sz w:val="36"/>
          <w:szCs w:val="20"/>
        </w:rPr>
      </w:pPr>
      <w:r>
        <w:rPr>
          <w:rFonts w:ascii="宋体" w:hAnsi="宋体" w:hint="eastAsia"/>
          <w:b/>
          <w:sz w:val="36"/>
          <w:szCs w:val="20"/>
        </w:rPr>
        <w:t>基金管理人：</w:t>
      </w:r>
      <w:r w:rsidR="00A17EE9">
        <w:rPr>
          <w:rFonts w:ascii="宋体" w:hAnsi="宋体" w:hint="eastAsia"/>
          <w:b/>
          <w:sz w:val="36"/>
          <w:szCs w:val="20"/>
        </w:rPr>
        <w:t>广发基金管理有限公司</w:t>
      </w:r>
    </w:p>
    <w:p w14:paraId="1478B037" w14:textId="77777777" w:rsidR="003D0A2E" w:rsidRDefault="000228C2">
      <w:pPr>
        <w:spacing w:line="360" w:lineRule="auto"/>
        <w:ind w:firstLine="723"/>
        <w:jc w:val="center"/>
        <w:rPr>
          <w:rFonts w:ascii="宋体" w:hAnsi="宋体"/>
          <w:b/>
          <w:sz w:val="36"/>
          <w:szCs w:val="20"/>
        </w:rPr>
      </w:pPr>
      <w:r>
        <w:rPr>
          <w:rFonts w:ascii="宋体" w:hAnsi="宋体" w:hint="eastAsia"/>
          <w:b/>
          <w:sz w:val="36"/>
          <w:szCs w:val="20"/>
        </w:rPr>
        <w:t>基金托管人：中国民生银行股份有限公司</w:t>
      </w:r>
    </w:p>
    <w:p w14:paraId="750CDD2F"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098E3E8D"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31025F0C" w14:textId="77777777" w:rsidR="003D0A2E" w:rsidRDefault="003D0A2E">
      <w:pPr>
        <w:widowControl/>
        <w:adjustRightInd w:val="0"/>
        <w:snapToGrid w:val="0"/>
        <w:spacing w:line="360" w:lineRule="auto"/>
        <w:ind w:firstLineChars="200" w:firstLine="480"/>
        <w:rPr>
          <w:rFonts w:ascii="宋体" w:hAnsi="宋体" w:cs="Arial"/>
          <w:kern w:val="0"/>
          <w:sz w:val="24"/>
        </w:rPr>
      </w:pPr>
    </w:p>
    <w:p w14:paraId="43050F33" w14:textId="77777777" w:rsidR="003D0A2E" w:rsidRDefault="003D0A2E">
      <w:pPr>
        <w:widowControl/>
        <w:adjustRightInd w:val="0"/>
        <w:snapToGrid w:val="0"/>
        <w:spacing w:line="360" w:lineRule="auto"/>
        <w:ind w:firstLineChars="200" w:firstLine="480"/>
        <w:jc w:val="left"/>
        <w:rPr>
          <w:rFonts w:ascii="宋体" w:hAnsi="宋体" w:cs="Arial"/>
          <w:kern w:val="0"/>
          <w:sz w:val="24"/>
        </w:rPr>
      </w:pPr>
    </w:p>
    <w:p w14:paraId="3424E814" w14:textId="77777777" w:rsidR="003D0A2E" w:rsidRDefault="003D0A2E">
      <w:pPr>
        <w:widowControl/>
        <w:adjustRightInd w:val="0"/>
        <w:snapToGrid w:val="0"/>
        <w:spacing w:line="360" w:lineRule="auto"/>
        <w:ind w:firstLineChars="200" w:firstLine="480"/>
        <w:jc w:val="left"/>
        <w:rPr>
          <w:rFonts w:ascii="宋体" w:hAnsi="宋体" w:cs="Arial"/>
          <w:kern w:val="0"/>
          <w:sz w:val="24"/>
        </w:rPr>
      </w:pPr>
    </w:p>
    <w:p w14:paraId="06E804DC" w14:textId="77777777" w:rsidR="003D0A2E" w:rsidRDefault="003D0A2E">
      <w:pPr>
        <w:widowControl/>
        <w:adjustRightInd w:val="0"/>
        <w:snapToGrid w:val="0"/>
        <w:spacing w:line="360" w:lineRule="auto"/>
        <w:ind w:firstLineChars="200" w:firstLine="480"/>
        <w:jc w:val="left"/>
        <w:rPr>
          <w:rFonts w:ascii="宋体" w:hAnsi="宋体" w:cs="Arial"/>
          <w:kern w:val="0"/>
          <w:sz w:val="24"/>
        </w:rPr>
      </w:pPr>
    </w:p>
    <w:p w14:paraId="0E0F2B3D" w14:textId="77777777" w:rsidR="003D0A2E" w:rsidRDefault="000228C2">
      <w:pPr>
        <w:spacing w:line="360" w:lineRule="auto"/>
        <w:ind w:firstLine="480"/>
        <w:jc w:val="center"/>
        <w:rPr>
          <w:rFonts w:ascii="宋体" w:hAnsi="宋体"/>
          <w:b/>
          <w:sz w:val="28"/>
          <w:szCs w:val="20"/>
        </w:rPr>
      </w:pPr>
      <w:r>
        <w:rPr>
          <w:rFonts w:ascii="宋体" w:hAnsi="宋体" w:cs="Arial"/>
          <w:kern w:val="0"/>
          <w:sz w:val="24"/>
        </w:rPr>
        <w:br w:type="page"/>
      </w:r>
      <w:bookmarkStart w:id="5" w:name="_Toc295410859"/>
      <w:r>
        <w:rPr>
          <w:rFonts w:ascii="宋体" w:hAnsi="宋体"/>
          <w:b/>
          <w:sz w:val="28"/>
          <w:szCs w:val="20"/>
        </w:rPr>
        <w:lastRenderedPageBreak/>
        <w:t>目</w:t>
      </w:r>
      <w:r>
        <w:rPr>
          <w:rFonts w:ascii="宋体" w:hAnsi="宋体" w:hint="eastAsia"/>
          <w:b/>
          <w:sz w:val="28"/>
          <w:szCs w:val="20"/>
        </w:rPr>
        <w:t xml:space="preserve">  </w:t>
      </w:r>
      <w:r>
        <w:rPr>
          <w:rFonts w:ascii="宋体" w:hAnsi="宋体"/>
          <w:b/>
          <w:sz w:val="28"/>
          <w:szCs w:val="20"/>
        </w:rPr>
        <w:t>录</w:t>
      </w:r>
      <w:bookmarkEnd w:id="5"/>
    </w:p>
    <w:p w14:paraId="76FA894A" w14:textId="04A2535A" w:rsidR="003D0A2E" w:rsidRDefault="000228C2">
      <w:pPr>
        <w:pStyle w:val="18"/>
        <w:rPr>
          <w:rFonts w:ascii="Calibri" w:hAnsi="Calibri"/>
          <w:noProof/>
          <w:szCs w:val="22"/>
        </w:rPr>
      </w:pPr>
      <w:r>
        <w:rPr>
          <w:rFonts w:ascii="宋体" w:hAnsi="宋体"/>
          <w:b/>
          <w:sz w:val="24"/>
        </w:rPr>
        <w:fldChar w:fldCharType="begin"/>
      </w:r>
      <w:r>
        <w:rPr>
          <w:rFonts w:ascii="宋体" w:hAnsi="宋体"/>
          <w:b/>
          <w:sz w:val="24"/>
        </w:rPr>
        <w:instrText xml:space="preserve"> TOC \o "1-3" \h \z \u </w:instrText>
      </w:r>
      <w:r>
        <w:rPr>
          <w:rFonts w:ascii="宋体" w:hAnsi="宋体"/>
          <w:b/>
          <w:sz w:val="24"/>
        </w:rPr>
        <w:fldChar w:fldCharType="separate"/>
      </w:r>
      <w:hyperlink w:anchor="_Toc450839467" w:history="1">
        <w:r>
          <w:rPr>
            <w:rStyle w:val="a3"/>
            <w:rFonts w:ascii="宋体" w:hAnsi="宋体" w:hint="eastAsia"/>
            <w:noProof/>
            <w:color w:val="auto"/>
          </w:rPr>
          <w:t>一、</w:t>
        </w:r>
        <w:r>
          <w:rPr>
            <w:rFonts w:ascii="Calibri" w:hAnsi="Calibri"/>
            <w:noProof/>
            <w:szCs w:val="22"/>
          </w:rPr>
          <w:tab/>
        </w:r>
        <w:r>
          <w:rPr>
            <w:rStyle w:val="a3"/>
            <w:rFonts w:ascii="宋体" w:hAnsi="宋体" w:hint="eastAsia"/>
            <w:noProof/>
            <w:color w:val="auto"/>
          </w:rPr>
          <w:t>基金托管协议当事人</w:t>
        </w:r>
        <w:r>
          <w:rPr>
            <w:noProof/>
          </w:rPr>
          <w:tab/>
        </w:r>
        <w:r>
          <w:rPr>
            <w:noProof/>
          </w:rPr>
          <w:fldChar w:fldCharType="begin"/>
        </w:r>
        <w:r>
          <w:rPr>
            <w:noProof/>
          </w:rPr>
          <w:instrText xml:space="preserve"> PAGEREF _Toc450839467 \h </w:instrText>
        </w:r>
        <w:r>
          <w:rPr>
            <w:noProof/>
          </w:rPr>
        </w:r>
        <w:r>
          <w:rPr>
            <w:noProof/>
          </w:rPr>
          <w:fldChar w:fldCharType="separate"/>
        </w:r>
        <w:r w:rsidR="009D519F">
          <w:rPr>
            <w:noProof/>
          </w:rPr>
          <w:t>2</w:t>
        </w:r>
        <w:r>
          <w:rPr>
            <w:noProof/>
          </w:rPr>
          <w:fldChar w:fldCharType="end"/>
        </w:r>
      </w:hyperlink>
    </w:p>
    <w:p w14:paraId="0471DCB0" w14:textId="30B018BA" w:rsidR="003D0A2E" w:rsidRDefault="003D7923">
      <w:pPr>
        <w:pStyle w:val="18"/>
        <w:rPr>
          <w:rFonts w:ascii="Calibri" w:hAnsi="Calibri"/>
          <w:noProof/>
          <w:szCs w:val="22"/>
        </w:rPr>
      </w:pPr>
      <w:hyperlink w:anchor="_Toc450839468" w:history="1">
        <w:r w:rsidR="000228C2">
          <w:rPr>
            <w:rStyle w:val="a3"/>
            <w:rFonts w:ascii="宋体" w:hAnsi="宋体" w:hint="eastAsia"/>
            <w:noProof/>
            <w:color w:val="auto"/>
          </w:rPr>
          <w:t>二、</w:t>
        </w:r>
        <w:r w:rsidR="000228C2">
          <w:rPr>
            <w:rFonts w:ascii="Calibri" w:hAnsi="Calibri"/>
            <w:noProof/>
            <w:szCs w:val="22"/>
          </w:rPr>
          <w:tab/>
        </w:r>
        <w:r w:rsidR="000228C2">
          <w:rPr>
            <w:rStyle w:val="a3"/>
            <w:rFonts w:ascii="宋体" w:hAnsi="宋体" w:hint="eastAsia"/>
            <w:noProof/>
            <w:color w:val="auto"/>
          </w:rPr>
          <w:t>基金托管协议的依据、目的和原则</w:t>
        </w:r>
        <w:r w:rsidR="000228C2">
          <w:rPr>
            <w:noProof/>
          </w:rPr>
          <w:tab/>
        </w:r>
        <w:r w:rsidR="000228C2">
          <w:rPr>
            <w:noProof/>
          </w:rPr>
          <w:fldChar w:fldCharType="begin"/>
        </w:r>
        <w:r w:rsidR="000228C2">
          <w:rPr>
            <w:noProof/>
          </w:rPr>
          <w:instrText xml:space="preserve"> PAGEREF _Toc450839468 \h </w:instrText>
        </w:r>
        <w:r w:rsidR="000228C2">
          <w:rPr>
            <w:noProof/>
          </w:rPr>
        </w:r>
        <w:r w:rsidR="000228C2">
          <w:rPr>
            <w:noProof/>
          </w:rPr>
          <w:fldChar w:fldCharType="separate"/>
        </w:r>
        <w:r w:rsidR="009D519F">
          <w:rPr>
            <w:noProof/>
          </w:rPr>
          <w:t>4</w:t>
        </w:r>
        <w:r w:rsidR="000228C2">
          <w:rPr>
            <w:noProof/>
          </w:rPr>
          <w:fldChar w:fldCharType="end"/>
        </w:r>
      </w:hyperlink>
    </w:p>
    <w:p w14:paraId="1F2C08B5" w14:textId="5EAFA7E6" w:rsidR="003D0A2E" w:rsidRDefault="003D7923">
      <w:pPr>
        <w:pStyle w:val="18"/>
        <w:rPr>
          <w:rFonts w:ascii="Calibri" w:hAnsi="Calibri"/>
          <w:noProof/>
          <w:szCs w:val="22"/>
        </w:rPr>
      </w:pPr>
      <w:hyperlink w:anchor="_Toc450839469" w:history="1">
        <w:r w:rsidR="000228C2">
          <w:rPr>
            <w:rStyle w:val="a3"/>
            <w:rFonts w:hint="eastAsia"/>
            <w:noProof/>
            <w:color w:val="auto"/>
          </w:rPr>
          <w:t>三、</w:t>
        </w:r>
        <w:r w:rsidR="000228C2">
          <w:rPr>
            <w:rFonts w:ascii="Calibri" w:hAnsi="Calibri"/>
            <w:noProof/>
            <w:szCs w:val="22"/>
          </w:rPr>
          <w:tab/>
        </w:r>
        <w:r w:rsidR="000228C2">
          <w:rPr>
            <w:rStyle w:val="a3"/>
            <w:rFonts w:ascii="宋体" w:hAnsi="宋体" w:hint="eastAsia"/>
            <w:noProof/>
            <w:color w:val="auto"/>
          </w:rPr>
          <w:t>基金托管人对基金管理人的业务监督和核查</w:t>
        </w:r>
        <w:r w:rsidR="000228C2">
          <w:rPr>
            <w:noProof/>
          </w:rPr>
          <w:tab/>
        </w:r>
        <w:r w:rsidR="000228C2">
          <w:rPr>
            <w:noProof/>
          </w:rPr>
          <w:fldChar w:fldCharType="begin"/>
        </w:r>
        <w:r w:rsidR="000228C2">
          <w:rPr>
            <w:noProof/>
          </w:rPr>
          <w:instrText xml:space="preserve"> PAGEREF _Toc450839469 \h </w:instrText>
        </w:r>
        <w:r w:rsidR="000228C2">
          <w:rPr>
            <w:noProof/>
          </w:rPr>
        </w:r>
        <w:r w:rsidR="000228C2">
          <w:rPr>
            <w:noProof/>
          </w:rPr>
          <w:fldChar w:fldCharType="separate"/>
        </w:r>
        <w:r w:rsidR="009D519F">
          <w:rPr>
            <w:noProof/>
          </w:rPr>
          <w:t>5</w:t>
        </w:r>
        <w:r w:rsidR="000228C2">
          <w:rPr>
            <w:noProof/>
          </w:rPr>
          <w:fldChar w:fldCharType="end"/>
        </w:r>
      </w:hyperlink>
    </w:p>
    <w:p w14:paraId="7756C724" w14:textId="3443E88B" w:rsidR="003D0A2E" w:rsidRDefault="003D7923">
      <w:pPr>
        <w:pStyle w:val="18"/>
        <w:rPr>
          <w:rFonts w:ascii="Calibri" w:hAnsi="Calibri"/>
          <w:noProof/>
          <w:szCs w:val="22"/>
        </w:rPr>
      </w:pPr>
      <w:hyperlink w:anchor="_Toc450839470" w:history="1">
        <w:r w:rsidR="000228C2">
          <w:rPr>
            <w:rStyle w:val="a3"/>
            <w:rFonts w:ascii="宋体" w:hAnsi="宋体" w:hint="eastAsia"/>
            <w:noProof/>
            <w:color w:val="auto"/>
          </w:rPr>
          <w:t>四、</w:t>
        </w:r>
        <w:r w:rsidR="000228C2">
          <w:rPr>
            <w:rFonts w:ascii="Calibri" w:hAnsi="Calibri"/>
            <w:noProof/>
            <w:szCs w:val="22"/>
          </w:rPr>
          <w:tab/>
        </w:r>
        <w:r w:rsidR="000228C2">
          <w:rPr>
            <w:rStyle w:val="a3"/>
            <w:rFonts w:ascii="宋体" w:hAnsi="宋体" w:hint="eastAsia"/>
            <w:noProof/>
            <w:color w:val="auto"/>
          </w:rPr>
          <w:t>基金管理人对基金托管人的业务核查</w:t>
        </w:r>
        <w:r w:rsidR="000228C2">
          <w:rPr>
            <w:noProof/>
          </w:rPr>
          <w:tab/>
        </w:r>
        <w:r w:rsidR="000228C2">
          <w:rPr>
            <w:noProof/>
          </w:rPr>
          <w:fldChar w:fldCharType="begin"/>
        </w:r>
        <w:r w:rsidR="000228C2">
          <w:rPr>
            <w:noProof/>
          </w:rPr>
          <w:instrText xml:space="preserve"> PAGEREF _Toc450839470 \h </w:instrText>
        </w:r>
        <w:r w:rsidR="000228C2">
          <w:rPr>
            <w:noProof/>
          </w:rPr>
        </w:r>
        <w:r w:rsidR="000228C2">
          <w:rPr>
            <w:noProof/>
          </w:rPr>
          <w:fldChar w:fldCharType="separate"/>
        </w:r>
        <w:r w:rsidR="009D519F">
          <w:rPr>
            <w:noProof/>
          </w:rPr>
          <w:t>14</w:t>
        </w:r>
        <w:r w:rsidR="000228C2">
          <w:rPr>
            <w:noProof/>
          </w:rPr>
          <w:fldChar w:fldCharType="end"/>
        </w:r>
      </w:hyperlink>
    </w:p>
    <w:p w14:paraId="5722A38B" w14:textId="041DE425" w:rsidR="003D0A2E" w:rsidRDefault="003D7923">
      <w:pPr>
        <w:pStyle w:val="18"/>
        <w:rPr>
          <w:rFonts w:ascii="Calibri" w:hAnsi="Calibri"/>
          <w:noProof/>
          <w:szCs w:val="22"/>
        </w:rPr>
      </w:pPr>
      <w:hyperlink w:anchor="_Toc450839471" w:history="1">
        <w:r w:rsidR="000228C2">
          <w:rPr>
            <w:rStyle w:val="a3"/>
            <w:rFonts w:ascii="宋体" w:hAnsi="宋体" w:hint="eastAsia"/>
            <w:noProof/>
            <w:color w:val="auto"/>
          </w:rPr>
          <w:t>五、</w:t>
        </w:r>
        <w:r w:rsidR="000228C2">
          <w:rPr>
            <w:rFonts w:ascii="Calibri" w:hAnsi="Calibri"/>
            <w:noProof/>
            <w:szCs w:val="22"/>
          </w:rPr>
          <w:tab/>
        </w:r>
        <w:r w:rsidR="000228C2">
          <w:rPr>
            <w:rStyle w:val="a3"/>
            <w:rFonts w:ascii="宋体" w:hAnsi="宋体" w:hint="eastAsia"/>
            <w:noProof/>
            <w:color w:val="auto"/>
          </w:rPr>
          <w:t>基金财产的保管</w:t>
        </w:r>
        <w:r w:rsidR="000228C2">
          <w:rPr>
            <w:noProof/>
          </w:rPr>
          <w:tab/>
        </w:r>
        <w:r w:rsidR="000228C2">
          <w:rPr>
            <w:noProof/>
          </w:rPr>
          <w:fldChar w:fldCharType="begin"/>
        </w:r>
        <w:r w:rsidR="000228C2">
          <w:rPr>
            <w:noProof/>
          </w:rPr>
          <w:instrText xml:space="preserve"> PAGEREF _Toc450839471 \h </w:instrText>
        </w:r>
        <w:r w:rsidR="000228C2">
          <w:rPr>
            <w:noProof/>
          </w:rPr>
        </w:r>
        <w:r w:rsidR="000228C2">
          <w:rPr>
            <w:noProof/>
          </w:rPr>
          <w:fldChar w:fldCharType="separate"/>
        </w:r>
        <w:r w:rsidR="009D519F">
          <w:rPr>
            <w:noProof/>
          </w:rPr>
          <w:t>15</w:t>
        </w:r>
        <w:r w:rsidR="000228C2">
          <w:rPr>
            <w:noProof/>
          </w:rPr>
          <w:fldChar w:fldCharType="end"/>
        </w:r>
      </w:hyperlink>
    </w:p>
    <w:p w14:paraId="66E8E1E3" w14:textId="21A18819" w:rsidR="003D0A2E" w:rsidRDefault="003D7923">
      <w:pPr>
        <w:pStyle w:val="18"/>
        <w:rPr>
          <w:rFonts w:ascii="Calibri" w:hAnsi="Calibri"/>
          <w:noProof/>
          <w:szCs w:val="22"/>
        </w:rPr>
      </w:pPr>
      <w:hyperlink w:anchor="_Toc450839472" w:history="1">
        <w:r w:rsidR="000228C2">
          <w:rPr>
            <w:rStyle w:val="a3"/>
            <w:rFonts w:ascii="宋体" w:hAnsi="宋体" w:hint="eastAsia"/>
            <w:noProof/>
            <w:color w:val="auto"/>
          </w:rPr>
          <w:t>六、</w:t>
        </w:r>
        <w:r w:rsidR="000228C2">
          <w:rPr>
            <w:rFonts w:ascii="Calibri" w:hAnsi="Calibri"/>
            <w:noProof/>
            <w:szCs w:val="22"/>
          </w:rPr>
          <w:tab/>
        </w:r>
        <w:r w:rsidR="000228C2">
          <w:rPr>
            <w:rStyle w:val="a3"/>
            <w:rFonts w:ascii="宋体" w:hAnsi="宋体" w:hint="eastAsia"/>
            <w:noProof/>
            <w:color w:val="auto"/>
          </w:rPr>
          <w:t>指令的发送、确认及执行</w:t>
        </w:r>
        <w:r w:rsidR="000228C2">
          <w:rPr>
            <w:noProof/>
          </w:rPr>
          <w:tab/>
        </w:r>
        <w:r w:rsidR="000228C2">
          <w:rPr>
            <w:noProof/>
          </w:rPr>
          <w:fldChar w:fldCharType="begin"/>
        </w:r>
        <w:r w:rsidR="000228C2">
          <w:rPr>
            <w:noProof/>
          </w:rPr>
          <w:instrText xml:space="preserve"> PAGEREF _Toc450839472 \h </w:instrText>
        </w:r>
        <w:r w:rsidR="000228C2">
          <w:rPr>
            <w:noProof/>
          </w:rPr>
        </w:r>
        <w:r w:rsidR="000228C2">
          <w:rPr>
            <w:noProof/>
          </w:rPr>
          <w:fldChar w:fldCharType="separate"/>
        </w:r>
        <w:r w:rsidR="009D519F">
          <w:rPr>
            <w:noProof/>
          </w:rPr>
          <w:t>19</w:t>
        </w:r>
        <w:r w:rsidR="000228C2">
          <w:rPr>
            <w:noProof/>
          </w:rPr>
          <w:fldChar w:fldCharType="end"/>
        </w:r>
      </w:hyperlink>
    </w:p>
    <w:p w14:paraId="0F2EABDE" w14:textId="09DEFDA0" w:rsidR="003D0A2E" w:rsidRDefault="003D7923">
      <w:pPr>
        <w:pStyle w:val="18"/>
        <w:rPr>
          <w:rFonts w:ascii="Calibri" w:hAnsi="Calibri"/>
          <w:noProof/>
          <w:szCs w:val="22"/>
        </w:rPr>
      </w:pPr>
      <w:hyperlink w:anchor="_Toc450839473" w:history="1">
        <w:r w:rsidR="000228C2">
          <w:rPr>
            <w:rStyle w:val="a3"/>
            <w:rFonts w:ascii="宋体" w:hAnsi="宋体" w:hint="eastAsia"/>
            <w:noProof/>
            <w:color w:val="auto"/>
          </w:rPr>
          <w:t>七、</w:t>
        </w:r>
        <w:r w:rsidR="000228C2">
          <w:rPr>
            <w:rFonts w:ascii="Calibri" w:hAnsi="Calibri"/>
            <w:noProof/>
            <w:szCs w:val="22"/>
          </w:rPr>
          <w:tab/>
        </w:r>
        <w:r w:rsidR="000228C2">
          <w:rPr>
            <w:rStyle w:val="a3"/>
            <w:rFonts w:ascii="宋体" w:hAnsi="宋体" w:hint="eastAsia"/>
            <w:noProof/>
            <w:color w:val="auto"/>
          </w:rPr>
          <w:t>交易及清算交收安排</w:t>
        </w:r>
        <w:r w:rsidR="000228C2">
          <w:rPr>
            <w:noProof/>
          </w:rPr>
          <w:tab/>
        </w:r>
        <w:r w:rsidR="000228C2">
          <w:rPr>
            <w:noProof/>
          </w:rPr>
          <w:fldChar w:fldCharType="begin"/>
        </w:r>
        <w:r w:rsidR="000228C2">
          <w:rPr>
            <w:noProof/>
          </w:rPr>
          <w:instrText xml:space="preserve"> PAGEREF _Toc450839473 \h </w:instrText>
        </w:r>
        <w:r w:rsidR="000228C2">
          <w:rPr>
            <w:noProof/>
          </w:rPr>
        </w:r>
        <w:r w:rsidR="000228C2">
          <w:rPr>
            <w:noProof/>
          </w:rPr>
          <w:fldChar w:fldCharType="separate"/>
        </w:r>
        <w:r w:rsidR="009D519F">
          <w:rPr>
            <w:noProof/>
          </w:rPr>
          <w:t>23</w:t>
        </w:r>
        <w:r w:rsidR="000228C2">
          <w:rPr>
            <w:noProof/>
          </w:rPr>
          <w:fldChar w:fldCharType="end"/>
        </w:r>
      </w:hyperlink>
    </w:p>
    <w:p w14:paraId="0C84146E" w14:textId="6DC9CE60" w:rsidR="003D0A2E" w:rsidRDefault="003D7923">
      <w:pPr>
        <w:pStyle w:val="18"/>
        <w:rPr>
          <w:rFonts w:ascii="Calibri" w:hAnsi="Calibri"/>
          <w:noProof/>
          <w:szCs w:val="22"/>
        </w:rPr>
      </w:pPr>
      <w:hyperlink w:anchor="_Toc450839474" w:history="1">
        <w:r w:rsidR="000228C2">
          <w:rPr>
            <w:rStyle w:val="a3"/>
            <w:rFonts w:ascii="宋体" w:hAnsi="宋体" w:hint="eastAsia"/>
            <w:noProof/>
            <w:color w:val="auto"/>
          </w:rPr>
          <w:t>八、</w:t>
        </w:r>
        <w:r w:rsidR="000228C2">
          <w:rPr>
            <w:rFonts w:ascii="Calibri" w:hAnsi="Calibri"/>
            <w:noProof/>
            <w:szCs w:val="22"/>
          </w:rPr>
          <w:tab/>
        </w:r>
        <w:r w:rsidR="000228C2">
          <w:rPr>
            <w:rStyle w:val="a3"/>
            <w:rFonts w:ascii="宋体" w:hAnsi="宋体" w:hint="eastAsia"/>
            <w:noProof/>
            <w:color w:val="auto"/>
          </w:rPr>
          <w:t>基金资产净值计算和会计核算</w:t>
        </w:r>
        <w:r w:rsidR="000228C2">
          <w:rPr>
            <w:noProof/>
          </w:rPr>
          <w:tab/>
        </w:r>
        <w:r w:rsidR="000228C2">
          <w:rPr>
            <w:noProof/>
          </w:rPr>
          <w:fldChar w:fldCharType="begin"/>
        </w:r>
        <w:r w:rsidR="000228C2">
          <w:rPr>
            <w:noProof/>
          </w:rPr>
          <w:instrText xml:space="preserve"> PAGEREF _Toc450839474 \h </w:instrText>
        </w:r>
        <w:r w:rsidR="000228C2">
          <w:rPr>
            <w:noProof/>
          </w:rPr>
        </w:r>
        <w:r w:rsidR="000228C2">
          <w:rPr>
            <w:noProof/>
          </w:rPr>
          <w:fldChar w:fldCharType="separate"/>
        </w:r>
        <w:r w:rsidR="009D519F">
          <w:rPr>
            <w:noProof/>
          </w:rPr>
          <w:t>30</w:t>
        </w:r>
        <w:r w:rsidR="000228C2">
          <w:rPr>
            <w:noProof/>
          </w:rPr>
          <w:fldChar w:fldCharType="end"/>
        </w:r>
      </w:hyperlink>
    </w:p>
    <w:p w14:paraId="42107CF4" w14:textId="328731B1" w:rsidR="003D0A2E" w:rsidRDefault="003D7923">
      <w:pPr>
        <w:pStyle w:val="18"/>
        <w:rPr>
          <w:rFonts w:ascii="Calibri" w:hAnsi="Calibri"/>
          <w:noProof/>
          <w:szCs w:val="22"/>
        </w:rPr>
      </w:pPr>
      <w:hyperlink w:anchor="_Toc450839475" w:history="1">
        <w:r w:rsidR="000228C2">
          <w:rPr>
            <w:rStyle w:val="a3"/>
            <w:rFonts w:ascii="宋体" w:hAnsi="宋体" w:hint="eastAsia"/>
            <w:noProof/>
            <w:color w:val="auto"/>
          </w:rPr>
          <w:t>九、</w:t>
        </w:r>
        <w:r w:rsidR="000228C2">
          <w:rPr>
            <w:rFonts w:ascii="Calibri" w:hAnsi="Calibri"/>
            <w:noProof/>
            <w:szCs w:val="22"/>
          </w:rPr>
          <w:tab/>
        </w:r>
        <w:r w:rsidR="000228C2">
          <w:rPr>
            <w:rStyle w:val="a3"/>
            <w:rFonts w:ascii="宋体" w:hAnsi="宋体" w:hint="eastAsia"/>
            <w:noProof/>
            <w:color w:val="auto"/>
          </w:rPr>
          <w:t>基金收益分配</w:t>
        </w:r>
        <w:r w:rsidR="000228C2">
          <w:rPr>
            <w:noProof/>
          </w:rPr>
          <w:tab/>
        </w:r>
        <w:r w:rsidR="000228C2">
          <w:rPr>
            <w:noProof/>
          </w:rPr>
          <w:fldChar w:fldCharType="begin"/>
        </w:r>
        <w:r w:rsidR="000228C2">
          <w:rPr>
            <w:noProof/>
          </w:rPr>
          <w:instrText xml:space="preserve"> PAGEREF _Toc450839475 \h </w:instrText>
        </w:r>
        <w:r w:rsidR="000228C2">
          <w:rPr>
            <w:noProof/>
          </w:rPr>
        </w:r>
        <w:r w:rsidR="000228C2">
          <w:rPr>
            <w:noProof/>
          </w:rPr>
          <w:fldChar w:fldCharType="separate"/>
        </w:r>
        <w:r w:rsidR="009D519F">
          <w:rPr>
            <w:noProof/>
          </w:rPr>
          <w:t>38</w:t>
        </w:r>
        <w:r w:rsidR="000228C2">
          <w:rPr>
            <w:noProof/>
          </w:rPr>
          <w:fldChar w:fldCharType="end"/>
        </w:r>
      </w:hyperlink>
    </w:p>
    <w:p w14:paraId="0D9670F0" w14:textId="5450FE6D" w:rsidR="003D0A2E" w:rsidRDefault="003D7923">
      <w:pPr>
        <w:pStyle w:val="18"/>
        <w:rPr>
          <w:rFonts w:ascii="Calibri" w:hAnsi="Calibri"/>
          <w:noProof/>
          <w:szCs w:val="22"/>
        </w:rPr>
      </w:pPr>
      <w:hyperlink w:anchor="_Toc450839476" w:history="1">
        <w:r w:rsidR="000228C2">
          <w:rPr>
            <w:rStyle w:val="a3"/>
            <w:rFonts w:ascii="宋体" w:hAnsi="宋体" w:hint="eastAsia"/>
            <w:noProof/>
            <w:color w:val="auto"/>
          </w:rPr>
          <w:t>十、</w:t>
        </w:r>
        <w:r w:rsidR="000228C2">
          <w:rPr>
            <w:rFonts w:ascii="Calibri" w:hAnsi="Calibri"/>
            <w:noProof/>
            <w:szCs w:val="22"/>
          </w:rPr>
          <w:tab/>
        </w:r>
        <w:r w:rsidR="000228C2">
          <w:rPr>
            <w:rStyle w:val="a3"/>
            <w:rFonts w:ascii="宋体" w:hAnsi="宋体" w:hint="eastAsia"/>
            <w:noProof/>
            <w:color w:val="auto"/>
          </w:rPr>
          <w:t>基金信息披露</w:t>
        </w:r>
        <w:r w:rsidR="000228C2">
          <w:rPr>
            <w:noProof/>
          </w:rPr>
          <w:tab/>
        </w:r>
        <w:r w:rsidR="000228C2">
          <w:rPr>
            <w:noProof/>
          </w:rPr>
          <w:fldChar w:fldCharType="begin"/>
        </w:r>
        <w:r w:rsidR="000228C2">
          <w:rPr>
            <w:noProof/>
          </w:rPr>
          <w:instrText xml:space="preserve"> PAGEREF _Toc450839476 \h </w:instrText>
        </w:r>
        <w:r w:rsidR="000228C2">
          <w:rPr>
            <w:noProof/>
          </w:rPr>
        </w:r>
        <w:r w:rsidR="000228C2">
          <w:rPr>
            <w:noProof/>
          </w:rPr>
          <w:fldChar w:fldCharType="separate"/>
        </w:r>
        <w:r w:rsidR="009D519F">
          <w:rPr>
            <w:noProof/>
          </w:rPr>
          <w:t>40</w:t>
        </w:r>
        <w:r w:rsidR="000228C2">
          <w:rPr>
            <w:noProof/>
          </w:rPr>
          <w:fldChar w:fldCharType="end"/>
        </w:r>
      </w:hyperlink>
    </w:p>
    <w:p w14:paraId="5F7767ED" w14:textId="4D3FCA40" w:rsidR="003D0A2E" w:rsidRDefault="003D7923">
      <w:pPr>
        <w:pStyle w:val="18"/>
        <w:rPr>
          <w:rFonts w:ascii="Calibri" w:hAnsi="Calibri"/>
          <w:noProof/>
          <w:szCs w:val="22"/>
        </w:rPr>
      </w:pPr>
      <w:hyperlink w:anchor="_Toc450839477" w:history="1">
        <w:r w:rsidR="000228C2">
          <w:rPr>
            <w:rStyle w:val="a3"/>
            <w:rFonts w:ascii="宋体" w:hAnsi="宋体" w:hint="eastAsia"/>
            <w:noProof/>
            <w:color w:val="auto"/>
          </w:rPr>
          <w:t>十一、</w:t>
        </w:r>
        <w:r w:rsidR="000228C2">
          <w:rPr>
            <w:rFonts w:ascii="Calibri" w:hAnsi="Calibri"/>
            <w:noProof/>
            <w:szCs w:val="22"/>
          </w:rPr>
          <w:tab/>
        </w:r>
        <w:r w:rsidR="000228C2">
          <w:rPr>
            <w:rStyle w:val="a3"/>
            <w:rFonts w:ascii="宋体" w:hAnsi="宋体" w:hint="eastAsia"/>
            <w:noProof/>
            <w:color w:val="auto"/>
          </w:rPr>
          <w:t>基金费用</w:t>
        </w:r>
        <w:r w:rsidR="000228C2">
          <w:rPr>
            <w:noProof/>
          </w:rPr>
          <w:tab/>
        </w:r>
        <w:r w:rsidR="000228C2">
          <w:rPr>
            <w:noProof/>
          </w:rPr>
          <w:fldChar w:fldCharType="begin"/>
        </w:r>
        <w:r w:rsidR="000228C2">
          <w:rPr>
            <w:noProof/>
          </w:rPr>
          <w:instrText xml:space="preserve"> PAGEREF _Toc450839477 \h </w:instrText>
        </w:r>
        <w:r w:rsidR="000228C2">
          <w:rPr>
            <w:noProof/>
          </w:rPr>
        </w:r>
        <w:r w:rsidR="000228C2">
          <w:rPr>
            <w:noProof/>
          </w:rPr>
          <w:fldChar w:fldCharType="separate"/>
        </w:r>
        <w:r w:rsidR="009D519F">
          <w:rPr>
            <w:noProof/>
          </w:rPr>
          <w:t>42</w:t>
        </w:r>
        <w:r w:rsidR="000228C2">
          <w:rPr>
            <w:noProof/>
          </w:rPr>
          <w:fldChar w:fldCharType="end"/>
        </w:r>
      </w:hyperlink>
    </w:p>
    <w:p w14:paraId="02DAC68B" w14:textId="7306E210" w:rsidR="003D0A2E" w:rsidRDefault="003D7923">
      <w:pPr>
        <w:pStyle w:val="18"/>
        <w:rPr>
          <w:rFonts w:ascii="Calibri" w:hAnsi="Calibri"/>
          <w:noProof/>
          <w:szCs w:val="22"/>
        </w:rPr>
      </w:pPr>
      <w:hyperlink w:anchor="_Toc450839478" w:history="1">
        <w:r w:rsidR="000228C2">
          <w:rPr>
            <w:rStyle w:val="a3"/>
            <w:rFonts w:ascii="宋体" w:hAnsi="宋体" w:hint="eastAsia"/>
            <w:noProof/>
            <w:color w:val="auto"/>
          </w:rPr>
          <w:t>十二、</w:t>
        </w:r>
        <w:r w:rsidR="000228C2">
          <w:rPr>
            <w:rFonts w:ascii="Calibri" w:hAnsi="Calibri"/>
            <w:noProof/>
            <w:szCs w:val="22"/>
          </w:rPr>
          <w:tab/>
        </w:r>
        <w:r w:rsidR="000228C2">
          <w:rPr>
            <w:rStyle w:val="a3"/>
            <w:rFonts w:ascii="宋体" w:hAnsi="宋体" w:hint="eastAsia"/>
            <w:noProof/>
            <w:color w:val="auto"/>
          </w:rPr>
          <w:t>基金份额持有人名册的保管</w:t>
        </w:r>
        <w:r w:rsidR="000228C2">
          <w:rPr>
            <w:noProof/>
          </w:rPr>
          <w:tab/>
        </w:r>
        <w:r w:rsidR="000228C2">
          <w:rPr>
            <w:noProof/>
          </w:rPr>
          <w:fldChar w:fldCharType="begin"/>
        </w:r>
        <w:r w:rsidR="000228C2">
          <w:rPr>
            <w:noProof/>
          </w:rPr>
          <w:instrText xml:space="preserve"> PAGEREF _Toc450839478 \h </w:instrText>
        </w:r>
        <w:r w:rsidR="000228C2">
          <w:rPr>
            <w:noProof/>
          </w:rPr>
        </w:r>
        <w:r w:rsidR="000228C2">
          <w:rPr>
            <w:noProof/>
          </w:rPr>
          <w:fldChar w:fldCharType="separate"/>
        </w:r>
        <w:r w:rsidR="009D519F">
          <w:rPr>
            <w:noProof/>
          </w:rPr>
          <w:t>45</w:t>
        </w:r>
        <w:r w:rsidR="000228C2">
          <w:rPr>
            <w:noProof/>
          </w:rPr>
          <w:fldChar w:fldCharType="end"/>
        </w:r>
      </w:hyperlink>
    </w:p>
    <w:p w14:paraId="1DFF7500" w14:textId="7447688A" w:rsidR="003D0A2E" w:rsidRDefault="003D7923">
      <w:pPr>
        <w:pStyle w:val="18"/>
        <w:rPr>
          <w:rFonts w:ascii="Calibri" w:hAnsi="Calibri"/>
          <w:noProof/>
          <w:szCs w:val="22"/>
        </w:rPr>
      </w:pPr>
      <w:hyperlink w:anchor="_Toc450839479" w:history="1">
        <w:r w:rsidR="000228C2">
          <w:rPr>
            <w:rStyle w:val="a3"/>
            <w:rFonts w:ascii="宋体" w:hAnsi="宋体" w:hint="eastAsia"/>
            <w:noProof/>
            <w:color w:val="auto"/>
          </w:rPr>
          <w:t>十三、</w:t>
        </w:r>
        <w:r w:rsidR="000228C2">
          <w:rPr>
            <w:rFonts w:ascii="Calibri" w:hAnsi="Calibri"/>
            <w:noProof/>
            <w:szCs w:val="22"/>
          </w:rPr>
          <w:tab/>
        </w:r>
        <w:r w:rsidR="000228C2">
          <w:rPr>
            <w:rStyle w:val="a3"/>
            <w:rFonts w:ascii="宋体" w:hAnsi="宋体" w:hint="eastAsia"/>
            <w:noProof/>
            <w:color w:val="auto"/>
          </w:rPr>
          <w:t>基金有关文件档案的保存</w:t>
        </w:r>
        <w:r w:rsidR="000228C2">
          <w:rPr>
            <w:noProof/>
          </w:rPr>
          <w:tab/>
        </w:r>
        <w:r w:rsidR="000228C2">
          <w:rPr>
            <w:noProof/>
          </w:rPr>
          <w:fldChar w:fldCharType="begin"/>
        </w:r>
        <w:r w:rsidR="000228C2">
          <w:rPr>
            <w:noProof/>
          </w:rPr>
          <w:instrText xml:space="preserve"> PAGEREF _Toc450839479 \h </w:instrText>
        </w:r>
        <w:r w:rsidR="000228C2">
          <w:rPr>
            <w:noProof/>
          </w:rPr>
        </w:r>
        <w:r w:rsidR="000228C2">
          <w:rPr>
            <w:noProof/>
          </w:rPr>
          <w:fldChar w:fldCharType="separate"/>
        </w:r>
        <w:r w:rsidR="009D519F">
          <w:rPr>
            <w:noProof/>
          </w:rPr>
          <w:t>46</w:t>
        </w:r>
        <w:r w:rsidR="000228C2">
          <w:rPr>
            <w:noProof/>
          </w:rPr>
          <w:fldChar w:fldCharType="end"/>
        </w:r>
      </w:hyperlink>
    </w:p>
    <w:p w14:paraId="6C3844CF" w14:textId="25CA8E96" w:rsidR="003D0A2E" w:rsidRDefault="003D7923">
      <w:pPr>
        <w:pStyle w:val="18"/>
        <w:rPr>
          <w:rFonts w:ascii="Calibri" w:hAnsi="Calibri"/>
          <w:noProof/>
          <w:szCs w:val="22"/>
        </w:rPr>
      </w:pPr>
      <w:hyperlink w:anchor="_Toc450839480" w:history="1">
        <w:r w:rsidR="000228C2">
          <w:rPr>
            <w:rStyle w:val="a3"/>
            <w:rFonts w:hint="eastAsia"/>
            <w:noProof/>
            <w:color w:val="auto"/>
          </w:rPr>
          <w:t>十四、</w:t>
        </w:r>
        <w:r w:rsidR="000228C2">
          <w:rPr>
            <w:rFonts w:ascii="Calibri" w:hAnsi="Calibri"/>
            <w:noProof/>
            <w:szCs w:val="22"/>
          </w:rPr>
          <w:tab/>
        </w:r>
        <w:r w:rsidR="000228C2">
          <w:rPr>
            <w:rStyle w:val="a3"/>
            <w:rFonts w:ascii="宋体" w:hAnsi="宋体" w:hint="eastAsia"/>
            <w:noProof/>
            <w:color w:val="auto"/>
          </w:rPr>
          <w:t>基金管理人和基金托管人的更换</w:t>
        </w:r>
        <w:r w:rsidR="000228C2">
          <w:rPr>
            <w:noProof/>
          </w:rPr>
          <w:tab/>
        </w:r>
        <w:r w:rsidR="000228C2">
          <w:rPr>
            <w:noProof/>
          </w:rPr>
          <w:fldChar w:fldCharType="begin"/>
        </w:r>
        <w:r w:rsidR="000228C2">
          <w:rPr>
            <w:noProof/>
          </w:rPr>
          <w:instrText xml:space="preserve"> PAGEREF _Toc450839480 \h </w:instrText>
        </w:r>
        <w:r w:rsidR="000228C2">
          <w:rPr>
            <w:noProof/>
          </w:rPr>
        </w:r>
        <w:r w:rsidR="000228C2">
          <w:rPr>
            <w:noProof/>
          </w:rPr>
          <w:fldChar w:fldCharType="separate"/>
        </w:r>
        <w:r w:rsidR="009D519F">
          <w:rPr>
            <w:noProof/>
          </w:rPr>
          <w:t>47</w:t>
        </w:r>
        <w:r w:rsidR="000228C2">
          <w:rPr>
            <w:noProof/>
          </w:rPr>
          <w:fldChar w:fldCharType="end"/>
        </w:r>
      </w:hyperlink>
    </w:p>
    <w:p w14:paraId="45B4B8CD" w14:textId="1D8D18A6" w:rsidR="003D0A2E" w:rsidRDefault="003D7923">
      <w:pPr>
        <w:pStyle w:val="18"/>
        <w:rPr>
          <w:rFonts w:ascii="Calibri" w:hAnsi="Calibri"/>
          <w:noProof/>
          <w:szCs w:val="22"/>
        </w:rPr>
      </w:pPr>
      <w:hyperlink w:anchor="_Toc450839481" w:history="1">
        <w:r w:rsidR="000228C2">
          <w:rPr>
            <w:rStyle w:val="a3"/>
            <w:rFonts w:ascii="宋体" w:hAnsi="宋体" w:hint="eastAsia"/>
            <w:noProof/>
            <w:color w:val="auto"/>
          </w:rPr>
          <w:t>十五、</w:t>
        </w:r>
        <w:r w:rsidR="000228C2">
          <w:rPr>
            <w:rFonts w:ascii="Calibri" w:hAnsi="Calibri"/>
            <w:noProof/>
            <w:szCs w:val="22"/>
          </w:rPr>
          <w:tab/>
        </w:r>
        <w:r w:rsidR="000228C2">
          <w:rPr>
            <w:rStyle w:val="a3"/>
            <w:rFonts w:ascii="宋体" w:hAnsi="宋体" w:hint="eastAsia"/>
            <w:noProof/>
            <w:color w:val="auto"/>
          </w:rPr>
          <w:t>禁止行为</w:t>
        </w:r>
        <w:r w:rsidR="000228C2">
          <w:rPr>
            <w:noProof/>
          </w:rPr>
          <w:tab/>
        </w:r>
        <w:r w:rsidR="000228C2">
          <w:rPr>
            <w:noProof/>
          </w:rPr>
          <w:fldChar w:fldCharType="begin"/>
        </w:r>
        <w:r w:rsidR="000228C2">
          <w:rPr>
            <w:noProof/>
          </w:rPr>
          <w:instrText xml:space="preserve"> PAGEREF _Toc450839481 \h </w:instrText>
        </w:r>
        <w:r w:rsidR="000228C2">
          <w:rPr>
            <w:noProof/>
          </w:rPr>
        </w:r>
        <w:r w:rsidR="000228C2">
          <w:rPr>
            <w:noProof/>
          </w:rPr>
          <w:fldChar w:fldCharType="separate"/>
        </w:r>
        <w:r w:rsidR="009D519F">
          <w:rPr>
            <w:noProof/>
          </w:rPr>
          <w:t>50</w:t>
        </w:r>
        <w:r w:rsidR="000228C2">
          <w:rPr>
            <w:noProof/>
          </w:rPr>
          <w:fldChar w:fldCharType="end"/>
        </w:r>
      </w:hyperlink>
    </w:p>
    <w:p w14:paraId="41227733" w14:textId="02E2BE1D" w:rsidR="003D0A2E" w:rsidRDefault="003D7923">
      <w:pPr>
        <w:pStyle w:val="18"/>
        <w:rPr>
          <w:rFonts w:ascii="Calibri" w:hAnsi="Calibri"/>
          <w:noProof/>
          <w:szCs w:val="22"/>
        </w:rPr>
      </w:pPr>
      <w:hyperlink w:anchor="_Toc450839482" w:history="1">
        <w:r w:rsidR="000228C2">
          <w:rPr>
            <w:rStyle w:val="a3"/>
            <w:rFonts w:ascii="宋体" w:hAnsi="宋体" w:hint="eastAsia"/>
            <w:noProof/>
            <w:color w:val="auto"/>
          </w:rPr>
          <w:t>十六、</w:t>
        </w:r>
        <w:r w:rsidR="000228C2">
          <w:rPr>
            <w:rFonts w:ascii="Calibri" w:hAnsi="Calibri"/>
            <w:noProof/>
            <w:szCs w:val="22"/>
          </w:rPr>
          <w:tab/>
        </w:r>
        <w:r w:rsidR="000228C2">
          <w:rPr>
            <w:rStyle w:val="a3"/>
            <w:rFonts w:ascii="宋体" w:hAnsi="宋体" w:hint="eastAsia"/>
            <w:noProof/>
            <w:color w:val="auto"/>
          </w:rPr>
          <w:t>托管协议的变更、终止与基金财产的清算</w:t>
        </w:r>
        <w:r w:rsidR="000228C2">
          <w:rPr>
            <w:noProof/>
          </w:rPr>
          <w:tab/>
        </w:r>
        <w:r w:rsidR="000228C2">
          <w:rPr>
            <w:noProof/>
          </w:rPr>
          <w:fldChar w:fldCharType="begin"/>
        </w:r>
        <w:r w:rsidR="000228C2">
          <w:rPr>
            <w:noProof/>
          </w:rPr>
          <w:instrText xml:space="preserve"> PAGEREF _Toc450839482 \h </w:instrText>
        </w:r>
        <w:r w:rsidR="000228C2">
          <w:rPr>
            <w:noProof/>
          </w:rPr>
        </w:r>
        <w:r w:rsidR="000228C2">
          <w:rPr>
            <w:noProof/>
          </w:rPr>
          <w:fldChar w:fldCharType="separate"/>
        </w:r>
        <w:r w:rsidR="009D519F">
          <w:rPr>
            <w:noProof/>
          </w:rPr>
          <w:t>52</w:t>
        </w:r>
        <w:r w:rsidR="000228C2">
          <w:rPr>
            <w:noProof/>
          </w:rPr>
          <w:fldChar w:fldCharType="end"/>
        </w:r>
      </w:hyperlink>
    </w:p>
    <w:p w14:paraId="6243BA7D" w14:textId="5ADBF01F" w:rsidR="003D0A2E" w:rsidRDefault="003D7923">
      <w:pPr>
        <w:pStyle w:val="18"/>
        <w:rPr>
          <w:rFonts w:ascii="Calibri" w:hAnsi="Calibri"/>
          <w:noProof/>
          <w:szCs w:val="22"/>
        </w:rPr>
      </w:pPr>
      <w:hyperlink w:anchor="_Toc450839483" w:history="1">
        <w:r w:rsidR="000228C2">
          <w:rPr>
            <w:rStyle w:val="a3"/>
            <w:rFonts w:ascii="宋体" w:hAnsi="宋体" w:hint="eastAsia"/>
            <w:noProof/>
            <w:color w:val="auto"/>
          </w:rPr>
          <w:t>十七、</w:t>
        </w:r>
        <w:r w:rsidR="000228C2">
          <w:rPr>
            <w:rFonts w:ascii="Calibri" w:hAnsi="Calibri"/>
            <w:noProof/>
            <w:szCs w:val="22"/>
          </w:rPr>
          <w:tab/>
        </w:r>
        <w:r w:rsidR="000228C2">
          <w:rPr>
            <w:rStyle w:val="a3"/>
            <w:rFonts w:ascii="宋体" w:hAnsi="宋体" w:hint="eastAsia"/>
            <w:noProof/>
            <w:color w:val="auto"/>
          </w:rPr>
          <w:t>违约责任</w:t>
        </w:r>
        <w:r w:rsidR="000228C2">
          <w:rPr>
            <w:noProof/>
          </w:rPr>
          <w:tab/>
        </w:r>
        <w:r w:rsidR="000228C2">
          <w:rPr>
            <w:noProof/>
          </w:rPr>
          <w:fldChar w:fldCharType="begin"/>
        </w:r>
        <w:r w:rsidR="000228C2">
          <w:rPr>
            <w:noProof/>
          </w:rPr>
          <w:instrText xml:space="preserve"> PAGEREF _Toc450839483 \h </w:instrText>
        </w:r>
        <w:r w:rsidR="000228C2">
          <w:rPr>
            <w:noProof/>
          </w:rPr>
        </w:r>
        <w:r w:rsidR="000228C2">
          <w:rPr>
            <w:noProof/>
          </w:rPr>
          <w:fldChar w:fldCharType="separate"/>
        </w:r>
        <w:r w:rsidR="009D519F">
          <w:rPr>
            <w:noProof/>
          </w:rPr>
          <w:t>54</w:t>
        </w:r>
        <w:r w:rsidR="000228C2">
          <w:rPr>
            <w:noProof/>
          </w:rPr>
          <w:fldChar w:fldCharType="end"/>
        </w:r>
      </w:hyperlink>
    </w:p>
    <w:p w14:paraId="5B563AE1" w14:textId="39DE8CED" w:rsidR="003D0A2E" w:rsidRDefault="003D7923">
      <w:pPr>
        <w:pStyle w:val="18"/>
        <w:rPr>
          <w:rFonts w:ascii="Calibri" w:hAnsi="Calibri"/>
          <w:noProof/>
          <w:szCs w:val="22"/>
        </w:rPr>
      </w:pPr>
      <w:hyperlink w:anchor="_Toc450839484" w:history="1">
        <w:r w:rsidR="000228C2">
          <w:rPr>
            <w:rStyle w:val="a3"/>
            <w:rFonts w:ascii="宋体" w:hAnsi="宋体" w:hint="eastAsia"/>
            <w:noProof/>
            <w:color w:val="auto"/>
          </w:rPr>
          <w:t>十八、</w:t>
        </w:r>
        <w:r w:rsidR="000228C2">
          <w:rPr>
            <w:rFonts w:ascii="Calibri" w:hAnsi="Calibri"/>
            <w:noProof/>
            <w:szCs w:val="22"/>
          </w:rPr>
          <w:tab/>
        </w:r>
        <w:r w:rsidR="000228C2">
          <w:rPr>
            <w:rStyle w:val="a3"/>
            <w:rFonts w:ascii="宋体" w:hAnsi="宋体" w:hint="eastAsia"/>
            <w:noProof/>
            <w:color w:val="auto"/>
          </w:rPr>
          <w:t>争议解决方式</w:t>
        </w:r>
        <w:r w:rsidR="000228C2">
          <w:rPr>
            <w:noProof/>
          </w:rPr>
          <w:tab/>
        </w:r>
        <w:r w:rsidR="000228C2">
          <w:rPr>
            <w:noProof/>
          </w:rPr>
          <w:fldChar w:fldCharType="begin"/>
        </w:r>
        <w:r w:rsidR="000228C2">
          <w:rPr>
            <w:noProof/>
          </w:rPr>
          <w:instrText xml:space="preserve"> PAGEREF _Toc450839484 \h </w:instrText>
        </w:r>
        <w:r w:rsidR="000228C2">
          <w:rPr>
            <w:noProof/>
          </w:rPr>
        </w:r>
        <w:r w:rsidR="000228C2">
          <w:rPr>
            <w:noProof/>
          </w:rPr>
          <w:fldChar w:fldCharType="separate"/>
        </w:r>
        <w:r w:rsidR="009D519F">
          <w:rPr>
            <w:noProof/>
          </w:rPr>
          <w:t>56</w:t>
        </w:r>
        <w:r w:rsidR="000228C2">
          <w:rPr>
            <w:noProof/>
          </w:rPr>
          <w:fldChar w:fldCharType="end"/>
        </w:r>
      </w:hyperlink>
    </w:p>
    <w:p w14:paraId="161DB20B" w14:textId="2E7D8278" w:rsidR="003D0A2E" w:rsidRDefault="003D7923">
      <w:pPr>
        <w:pStyle w:val="18"/>
        <w:rPr>
          <w:rFonts w:ascii="Calibri" w:hAnsi="Calibri"/>
          <w:noProof/>
          <w:szCs w:val="22"/>
        </w:rPr>
      </w:pPr>
      <w:hyperlink w:anchor="_Toc450839485" w:history="1">
        <w:r w:rsidR="000228C2">
          <w:rPr>
            <w:rStyle w:val="a3"/>
            <w:rFonts w:ascii="宋体" w:hAnsi="宋体" w:hint="eastAsia"/>
            <w:noProof/>
            <w:color w:val="auto"/>
          </w:rPr>
          <w:t>十九、</w:t>
        </w:r>
        <w:r w:rsidR="000228C2">
          <w:rPr>
            <w:rFonts w:ascii="Calibri" w:hAnsi="Calibri"/>
            <w:noProof/>
            <w:szCs w:val="22"/>
          </w:rPr>
          <w:tab/>
        </w:r>
        <w:r w:rsidR="000228C2">
          <w:rPr>
            <w:rStyle w:val="a3"/>
            <w:rFonts w:ascii="宋体" w:hAnsi="宋体" w:hint="eastAsia"/>
            <w:noProof/>
            <w:color w:val="auto"/>
          </w:rPr>
          <w:t>托管协议的效力</w:t>
        </w:r>
        <w:r w:rsidR="000228C2">
          <w:rPr>
            <w:noProof/>
          </w:rPr>
          <w:tab/>
        </w:r>
        <w:r w:rsidR="000228C2">
          <w:rPr>
            <w:noProof/>
          </w:rPr>
          <w:fldChar w:fldCharType="begin"/>
        </w:r>
        <w:r w:rsidR="000228C2">
          <w:rPr>
            <w:noProof/>
          </w:rPr>
          <w:instrText xml:space="preserve"> PAGEREF _Toc450839485 \h </w:instrText>
        </w:r>
        <w:r w:rsidR="000228C2">
          <w:rPr>
            <w:noProof/>
          </w:rPr>
        </w:r>
        <w:r w:rsidR="000228C2">
          <w:rPr>
            <w:noProof/>
          </w:rPr>
          <w:fldChar w:fldCharType="separate"/>
        </w:r>
        <w:r w:rsidR="009D519F">
          <w:rPr>
            <w:noProof/>
          </w:rPr>
          <w:t>57</w:t>
        </w:r>
        <w:r w:rsidR="000228C2">
          <w:rPr>
            <w:noProof/>
          </w:rPr>
          <w:fldChar w:fldCharType="end"/>
        </w:r>
      </w:hyperlink>
    </w:p>
    <w:p w14:paraId="0C43FD7B" w14:textId="4C8CE9BF" w:rsidR="003D0A2E" w:rsidRDefault="003D7923">
      <w:pPr>
        <w:pStyle w:val="18"/>
        <w:rPr>
          <w:rFonts w:ascii="Calibri" w:hAnsi="Calibri"/>
          <w:noProof/>
          <w:szCs w:val="22"/>
        </w:rPr>
      </w:pPr>
      <w:hyperlink w:anchor="_Toc450839486" w:history="1">
        <w:r w:rsidR="000228C2">
          <w:rPr>
            <w:rStyle w:val="a3"/>
            <w:rFonts w:ascii="宋体" w:hAnsi="宋体" w:hint="eastAsia"/>
            <w:noProof/>
            <w:color w:val="auto"/>
          </w:rPr>
          <w:t>二十、</w:t>
        </w:r>
        <w:r w:rsidR="000228C2">
          <w:rPr>
            <w:rFonts w:ascii="Calibri" w:hAnsi="Calibri"/>
            <w:noProof/>
            <w:szCs w:val="22"/>
          </w:rPr>
          <w:tab/>
        </w:r>
        <w:r w:rsidR="000228C2">
          <w:rPr>
            <w:rStyle w:val="a3"/>
            <w:rFonts w:ascii="宋体" w:hAnsi="宋体" w:hint="eastAsia"/>
            <w:noProof/>
            <w:color w:val="auto"/>
          </w:rPr>
          <w:t>其他事项</w:t>
        </w:r>
        <w:r w:rsidR="000228C2">
          <w:rPr>
            <w:noProof/>
          </w:rPr>
          <w:tab/>
        </w:r>
        <w:r w:rsidR="000228C2">
          <w:rPr>
            <w:noProof/>
          </w:rPr>
          <w:fldChar w:fldCharType="begin"/>
        </w:r>
        <w:r w:rsidR="000228C2">
          <w:rPr>
            <w:noProof/>
          </w:rPr>
          <w:instrText xml:space="preserve"> PAGEREF _Toc450839486 \h </w:instrText>
        </w:r>
        <w:r w:rsidR="000228C2">
          <w:rPr>
            <w:noProof/>
          </w:rPr>
        </w:r>
        <w:r w:rsidR="000228C2">
          <w:rPr>
            <w:noProof/>
          </w:rPr>
          <w:fldChar w:fldCharType="separate"/>
        </w:r>
        <w:r w:rsidR="009D519F">
          <w:rPr>
            <w:noProof/>
          </w:rPr>
          <w:t>58</w:t>
        </w:r>
        <w:r w:rsidR="000228C2">
          <w:rPr>
            <w:noProof/>
          </w:rPr>
          <w:fldChar w:fldCharType="end"/>
        </w:r>
      </w:hyperlink>
    </w:p>
    <w:p w14:paraId="276014FA" w14:textId="77777777" w:rsidR="003D0A2E" w:rsidRDefault="000228C2">
      <w:pPr>
        <w:spacing w:line="360" w:lineRule="auto"/>
        <w:rPr>
          <w:rFonts w:ascii="宋体" w:hAnsi="宋体"/>
          <w:sz w:val="24"/>
        </w:rPr>
      </w:pPr>
      <w:r>
        <w:rPr>
          <w:rFonts w:ascii="宋体" w:hAnsi="宋体"/>
          <w:b/>
          <w:sz w:val="24"/>
        </w:rPr>
        <w:fldChar w:fldCharType="end"/>
      </w:r>
    </w:p>
    <w:p w14:paraId="2C1184A0" w14:textId="77777777" w:rsidR="003D0A2E" w:rsidRDefault="000228C2">
      <w:pPr>
        <w:snapToGrid w:val="0"/>
        <w:spacing w:line="360" w:lineRule="auto"/>
        <w:rPr>
          <w:rFonts w:ascii="宋体" w:hAnsi="宋体"/>
          <w:sz w:val="24"/>
        </w:rPr>
        <w:sectPr w:rsidR="003D0A2E" w:rsidSect="00497013">
          <w:footerReference w:type="default" r:id="rId8"/>
          <w:pgSz w:w="11906" w:h="16838"/>
          <w:pgMar w:top="1440" w:right="1800" w:bottom="1440" w:left="1800" w:header="851" w:footer="992" w:gutter="0"/>
          <w:pgNumType w:start="1"/>
          <w:cols w:space="720"/>
          <w:docGrid w:type="lines" w:linePitch="312"/>
        </w:sectPr>
      </w:pPr>
      <w:r>
        <w:rPr>
          <w:rFonts w:ascii="宋体" w:hAnsi="宋体"/>
          <w:sz w:val="24"/>
        </w:rPr>
        <w:br w:type="page"/>
      </w:r>
    </w:p>
    <w:p w14:paraId="3719C4BE" w14:textId="1EBA4087" w:rsidR="003D0A2E" w:rsidRDefault="000228C2">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lastRenderedPageBreak/>
        <w:t>鉴于</w:t>
      </w:r>
      <w:r w:rsidR="00A17EE9">
        <w:rPr>
          <w:rFonts w:ascii="宋体" w:hAnsi="宋体" w:cs="Arial" w:hint="eastAsia"/>
          <w:sz w:val="24"/>
        </w:rPr>
        <w:t>广发基金管理有限公司</w:t>
      </w:r>
      <w:r>
        <w:rPr>
          <w:rFonts w:ascii="宋体" w:hAnsi="宋体" w:cs="Arial" w:hint="eastAsia"/>
          <w:kern w:val="0"/>
          <w:sz w:val="24"/>
        </w:rPr>
        <w:t>系一家依照中国法律合法成立并有效存续的有限责任公司，按照相关法律法规的规定具备担任基金管理人的资格和能力，拟募集发行</w:t>
      </w:r>
      <w:r w:rsidR="00A17EE9">
        <w:rPr>
          <w:rFonts w:hint="eastAsia"/>
          <w:bCs/>
          <w:sz w:val="24"/>
        </w:rPr>
        <w:t>广发</w:t>
      </w:r>
      <w:r w:rsidR="008F28F0">
        <w:rPr>
          <w:rFonts w:hint="eastAsia"/>
          <w:bCs/>
          <w:sz w:val="24"/>
        </w:rPr>
        <w:t>稳致</w:t>
      </w:r>
      <w:r w:rsidR="00A17EE9">
        <w:rPr>
          <w:rFonts w:hint="eastAsia"/>
          <w:bCs/>
          <w:sz w:val="24"/>
        </w:rPr>
        <w:t>混合型证券投资基金</w:t>
      </w:r>
      <w:r>
        <w:rPr>
          <w:rFonts w:ascii="宋体" w:hAnsi="宋体" w:cs="Arial" w:hint="eastAsia"/>
          <w:kern w:val="0"/>
          <w:sz w:val="24"/>
        </w:rPr>
        <w:t>；</w:t>
      </w:r>
    </w:p>
    <w:p w14:paraId="729D85F6" w14:textId="77777777" w:rsidR="003D0A2E" w:rsidRDefault="000228C2">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鉴于中国民生银行股份有限公司系一家依照中国法律合法成立并有效存续的银行，按照相关法律法规的规定具备担任基金托管人的资格和能力；</w:t>
      </w:r>
    </w:p>
    <w:p w14:paraId="20291F83" w14:textId="12922E3B" w:rsidR="003D0A2E" w:rsidRDefault="000228C2">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鉴于</w:t>
      </w:r>
      <w:r w:rsidR="00A17EE9">
        <w:rPr>
          <w:rFonts w:ascii="宋体" w:hAnsi="宋体" w:cs="Arial" w:hint="eastAsia"/>
          <w:kern w:val="0"/>
          <w:sz w:val="24"/>
        </w:rPr>
        <w:t>广发基金管理有限公司</w:t>
      </w:r>
      <w:r>
        <w:rPr>
          <w:rFonts w:ascii="宋体" w:hAnsi="宋体" w:cs="Arial" w:hint="eastAsia"/>
          <w:kern w:val="0"/>
          <w:sz w:val="24"/>
        </w:rPr>
        <w:t>拟担任</w:t>
      </w:r>
      <w:r w:rsidR="00A17EE9">
        <w:rPr>
          <w:rFonts w:hint="eastAsia"/>
          <w:bCs/>
          <w:sz w:val="24"/>
        </w:rPr>
        <w:t>广发</w:t>
      </w:r>
      <w:r w:rsidR="008F28F0">
        <w:rPr>
          <w:rFonts w:hint="eastAsia"/>
          <w:bCs/>
          <w:sz w:val="24"/>
        </w:rPr>
        <w:t>稳致</w:t>
      </w:r>
      <w:r w:rsidR="00A17EE9">
        <w:rPr>
          <w:rFonts w:hint="eastAsia"/>
          <w:bCs/>
          <w:sz w:val="24"/>
        </w:rPr>
        <w:t>混合型证券投资基金</w:t>
      </w:r>
      <w:r>
        <w:rPr>
          <w:rFonts w:ascii="宋体" w:hAnsi="宋体" w:cs="Arial" w:hint="eastAsia"/>
          <w:kern w:val="0"/>
          <w:sz w:val="24"/>
        </w:rPr>
        <w:t>的基金管理人，中国民生银行股份有限公司拟担任</w:t>
      </w:r>
      <w:r w:rsidR="00A17EE9">
        <w:rPr>
          <w:rFonts w:hint="eastAsia"/>
          <w:bCs/>
          <w:sz w:val="24"/>
        </w:rPr>
        <w:t>广发</w:t>
      </w:r>
      <w:r w:rsidR="008F28F0">
        <w:rPr>
          <w:rFonts w:hint="eastAsia"/>
          <w:bCs/>
          <w:sz w:val="24"/>
        </w:rPr>
        <w:t>稳致</w:t>
      </w:r>
      <w:r w:rsidR="00A17EE9">
        <w:rPr>
          <w:rFonts w:hint="eastAsia"/>
          <w:bCs/>
          <w:sz w:val="24"/>
        </w:rPr>
        <w:t>混合型证券投资基金</w:t>
      </w:r>
      <w:r>
        <w:rPr>
          <w:rFonts w:ascii="宋体" w:hAnsi="宋体" w:cs="Arial" w:hint="eastAsia"/>
          <w:kern w:val="0"/>
          <w:sz w:val="24"/>
        </w:rPr>
        <w:t>的基金托管人；</w:t>
      </w:r>
    </w:p>
    <w:p w14:paraId="64AAA2DA" w14:textId="75974F32" w:rsidR="003D0A2E" w:rsidRDefault="000228C2">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为明确</w:t>
      </w:r>
      <w:r w:rsidR="00A17EE9">
        <w:rPr>
          <w:rFonts w:hint="eastAsia"/>
          <w:bCs/>
          <w:sz w:val="24"/>
        </w:rPr>
        <w:t>广发</w:t>
      </w:r>
      <w:r w:rsidR="008F28F0">
        <w:rPr>
          <w:rFonts w:hint="eastAsia"/>
          <w:bCs/>
          <w:sz w:val="24"/>
        </w:rPr>
        <w:t>稳致</w:t>
      </w:r>
      <w:r w:rsidR="00A17EE9">
        <w:rPr>
          <w:rFonts w:hint="eastAsia"/>
          <w:bCs/>
          <w:sz w:val="24"/>
        </w:rPr>
        <w:t>混合型证券投资基金</w:t>
      </w:r>
      <w:r>
        <w:rPr>
          <w:rFonts w:ascii="宋体" w:hAnsi="宋体" w:cs="Arial" w:hint="eastAsia"/>
          <w:kern w:val="0"/>
          <w:sz w:val="24"/>
        </w:rPr>
        <w:t>的基金管理人和基金托管人之间的权利义务关系，特制订本托管协议；</w:t>
      </w:r>
    </w:p>
    <w:p w14:paraId="0136833B" w14:textId="747DCA9E" w:rsidR="003D0A2E" w:rsidRDefault="000228C2">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除非另有约定，《</w:t>
      </w:r>
      <w:r w:rsidR="00A17EE9">
        <w:rPr>
          <w:rFonts w:hint="eastAsia"/>
          <w:bCs/>
          <w:sz w:val="24"/>
        </w:rPr>
        <w:t>广发</w:t>
      </w:r>
      <w:r w:rsidR="008F28F0">
        <w:rPr>
          <w:rFonts w:hint="eastAsia"/>
          <w:bCs/>
          <w:sz w:val="24"/>
        </w:rPr>
        <w:t>稳致</w:t>
      </w:r>
      <w:r w:rsidR="00A17EE9">
        <w:rPr>
          <w:rFonts w:hint="eastAsia"/>
          <w:bCs/>
          <w:sz w:val="24"/>
        </w:rPr>
        <w:t>混合型证券投资基金</w:t>
      </w:r>
      <w:r>
        <w:rPr>
          <w:rFonts w:ascii="宋体" w:hAnsi="宋体" w:cs="Arial" w:hint="eastAsia"/>
          <w:kern w:val="0"/>
          <w:sz w:val="24"/>
        </w:rPr>
        <w:t>基金合同》(以下简称“基金合同”)中定义的术语在用于本托管协议时应具有相同的含义；若有抵触应以基金合同为准，并依其条款解释。</w:t>
      </w:r>
    </w:p>
    <w:p w14:paraId="23550F7B" w14:textId="77777777" w:rsidR="003D0A2E" w:rsidRDefault="000228C2">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本基金信息披露事项以法律法规规定及基金合同约定的内容为准。</w:t>
      </w:r>
    </w:p>
    <w:p w14:paraId="113F9923" w14:textId="77777777" w:rsidR="003D0A2E" w:rsidRDefault="000228C2">
      <w:pPr>
        <w:pStyle w:val="1"/>
        <w:numPr>
          <w:ilvl w:val="0"/>
          <w:numId w:val="1"/>
        </w:numPr>
        <w:spacing w:line="360" w:lineRule="auto"/>
        <w:jc w:val="center"/>
        <w:rPr>
          <w:rFonts w:ascii="宋体" w:hAnsi="宋体"/>
          <w:sz w:val="28"/>
          <w:szCs w:val="28"/>
        </w:rPr>
      </w:pPr>
      <w:bookmarkStart w:id="6" w:name="_Toc295832621"/>
      <w:bookmarkStart w:id="7" w:name="_Toc295832988"/>
      <w:bookmarkStart w:id="8" w:name="_Toc295833664"/>
      <w:bookmarkStart w:id="9" w:name="_Toc295832930"/>
      <w:bookmarkStart w:id="10" w:name="_Toc295832929"/>
      <w:bookmarkStart w:id="11" w:name="_Toc295832989"/>
      <w:bookmarkStart w:id="12" w:name="_Toc295832623"/>
      <w:bookmarkStart w:id="13" w:name="_Toc295832622"/>
      <w:bookmarkStart w:id="14" w:name="_Toc295832928"/>
      <w:bookmarkStart w:id="15" w:name="_Toc295833665"/>
      <w:bookmarkStart w:id="16" w:name="_Toc295833663"/>
      <w:bookmarkStart w:id="17" w:name="_Toc295832990"/>
      <w:bookmarkStart w:id="18" w:name="_Toc270669852"/>
      <w:bookmarkStart w:id="19" w:name="_Toc124325885"/>
      <w:bookmarkEnd w:id="6"/>
      <w:bookmarkEnd w:id="7"/>
      <w:bookmarkEnd w:id="8"/>
      <w:bookmarkEnd w:id="9"/>
      <w:bookmarkEnd w:id="10"/>
      <w:bookmarkEnd w:id="11"/>
      <w:bookmarkEnd w:id="12"/>
      <w:bookmarkEnd w:id="13"/>
      <w:bookmarkEnd w:id="14"/>
      <w:bookmarkEnd w:id="15"/>
      <w:bookmarkEnd w:id="16"/>
      <w:bookmarkEnd w:id="17"/>
      <w:r>
        <w:rPr>
          <w:rFonts w:ascii="宋体" w:hAnsi="宋体"/>
          <w:sz w:val="28"/>
          <w:szCs w:val="28"/>
        </w:rPr>
        <w:br w:type="page"/>
      </w:r>
      <w:bookmarkStart w:id="20" w:name="_Toc276739045"/>
      <w:bookmarkStart w:id="21" w:name="_Toc450839467"/>
      <w:bookmarkStart w:id="22" w:name="_Toc295833667"/>
      <w:bookmarkEnd w:id="18"/>
      <w:bookmarkEnd w:id="19"/>
      <w:r>
        <w:rPr>
          <w:rFonts w:ascii="宋体" w:hAnsi="宋体"/>
          <w:sz w:val="28"/>
          <w:szCs w:val="28"/>
        </w:rPr>
        <w:lastRenderedPageBreak/>
        <w:t>基金托管协议当事人</w:t>
      </w:r>
      <w:bookmarkEnd w:id="20"/>
      <w:bookmarkEnd w:id="21"/>
    </w:p>
    <w:bookmarkEnd w:id="22"/>
    <w:p w14:paraId="4FE27C37" w14:textId="77777777" w:rsidR="003D0A2E" w:rsidRDefault="000228C2">
      <w:pPr>
        <w:adjustRightInd w:val="0"/>
        <w:snapToGrid w:val="0"/>
        <w:spacing w:line="360" w:lineRule="auto"/>
        <w:ind w:firstLineChars="200" w:firstLine="480"/>
        <w:rPr>
          <w:rFonts w:ascii="宋体" w:hAnsi="宋体"/>
          <w:sz w:val="24"/>
        </w:rPr>
      </w:pPr>
      <w:r>
        <w:rPr>
          <w:rFonts w:ascii="宋体" w:hAnsi="宋体" w:hint="eastAsia"/>
          <w:sz w:val="24"/>
        </w:rPr>
        <w:t>（一）基金管理人</w:t>
      </w:r>
    </w:p>
    <w:p w14:paraId="3EC4176B" w14:textId="77777777" w:rsidR="00A17EE9" w:rsidRPr="00A17EE9" w:rsidRDefault="00A17EE9" w:rsidP="00A17EE9">
      <w:pPr>
        <w:adjustRightInd w:val="0"/>
        <w:snapToGrid w:val="0"/>
        <w:spacing w:line="360" w:lineRule="auto"/>
        <w:ind w:firstLine="480"/>
        <w:rPr>
          <w:rFonts w:ascii="宋体" w:hAnsi="宋体" w:cs="Arial"/>
          <w:sz w:val="24"/>
        </w:rPr>
      </w:pPr>
      <w:r w:rsidRPr="00A17EE9">
        <w:rPr>
          <w:rFonts w:ascii="宋体" w:hAnsi="宋体" w:cs="Arial" w:hint="eastAsia"/>
          <w:sz w:val="24"/>
        </w:rPr>
        <w:t>名称：广发基金管理有限公司</w:t>
      </w:r>
    </w:p>
    <w:p w14:paraId="03C34655" w14:textId="77777777" w:rsidR="00A17EE9" w:rsidRPr="00A17EE9" w:rsidRDefault="00A17EE9" w:rsidP="00A17EE9">
      <w:pPr>
        <w:adjustRightInd w:val="0"/>
        <w:snapToGrid w:val="0"/>
        <w:spacing w:line="360" w:lineRule="auto"/>
        <w:ind w:firstLine="480"/>
        <w:rPr>
          <w:rFonts w:ascii="宋体" w:hAnsi="宋体" w:cs="Arial"/>
          <w:sz w:val="24"/>
        </w:rPr>
      </w:pPr>
      <w:r w:rsidRPr="00A17EE9">
        <w:rPr>
          <w:rFonts w:ascii="宋体" w:hAnsi="宋体" w:cs="Arial" w:hint="eastAsia"/>
          <w:sz w:val="24"/>
        </w:rPr>
        <w:t>住所：广东省珠海市横琴新区环岛东路3018号2608室</w:t>
      </w:r>
    </w:p>
    <w:p w14:paraId="756DD1EA" w14:textId="77777777" w:rsidR="00A17EE9" w:rsidRPr="00A17EE9" w:rsidRDefault="00A17EE9" w:rsidP="00A17EE9">
      <w:pPr>
        <w:adjustRightInd w:val="0"/>
        <w:snapToGrid w:val="0"/>
        <w:spacing w:line="360" w:lineRule="auto"/>
        <w:ind w:firstLine="480"/>
        <w:rPr>
          <w:rFonts w:ascii="宋体" w:hAnsi="宋体" w:cs="Arial"/>
          <w:sz w:val="24"/>
        </w:rPr>
      </w:pPr>
      <w:r w:rsidRPr="00A17EE9">
        <w:rPr>
          <w:rFonts w:ascii="宋体" w:hAnsi="宋体" w:cs="Arial" w:hint="eastAsia"/>
          <w:sz w:val="24"/>
        </w:rPr>
        <w:t>法定代表人：葛长伟</w:t>
      </w:r>
    </w:p>
    <w:p w14:paraId="111AF034" w14:textId="77777777" w:rsidR="00A17EE9" w:rsidRPr="00A17EE9" w:rsidRDefault="00A17EE9" w:rsidP="00A17EE9">
      <w:pPr>
        <w:adjustRightInd w:val="0"/>
        <w:snapToGrid w:val="0"/>
        <w:spacing w:line="360" w:lineRule="auto"/>
        <w:ind w:firstLine="480"/>
        <w:rPr>
          <w:rFonts w:ascii="宋体" w:hAnsi="宋体" w:cs="Arial"/>
          <w:sz w:val="24"/>
        </w:rPr>
      </w:pPr>
      <w:r w:rsidRPr="00A17EE9">
        <w:rPr>
          <w:rFonts w:ascii="宋体" w:hAnsi="宋体" w:cs="Arial" w:hint="eastAsia"/>
          <w:sz w:val="24"/>
        </w:rPr>
        <w:t>设立日期：2003年8月5日</w:t>
      </w:r>
    </w:p>
    <w:p w14:paraId="517DA779" w14:textId="77777777" w:rsidR="00A17EE9" w:rsidRPr="00A17EE9" w:rsidRDefault="00A17EE9" w:rsidP="00A17EE9">
      <w:pPr>
        <w:adjustRightInd w:val="0"/>
        <w:snapToGrid w:val="0"/>
        <w:spacing w:line="360" w:lineRule="auto"/>
        <w:ind w:firstLine="480"/>
        <w:rPr>
          <w:rFonts w:ascii="宋体" w:hAnsi="宋体" w:cs="Arial"/>
          <w:sz w:val="24"/>
        </w:rPr>
      </w:pPr>
      <w:r w:rsidRPr="00A17EE9">
        <w:rPr>
          <w:rFonts w:ascii="宋体" w:hAnsi="宋体" w:cs="Arial" w:hint="eastAsia"/>
          <w:sz w:val="24"/>
        </w:rPr>
        <w:t>批准设立机关及批准设立文号：中国证券监督管理委员会证监基金字[2003]91号</w:t>
      </w:r>
    </w:p>
    <w:p w14:paraId="5C8EA9B8" w14:textId="77777777" w:rsidR="00A17EE9" w:rsidRPr="00A17EE9" w:rsidRDefault="00A17EE9" w:rsidP="00A17EE9">
      <w:pPr>
        <w:adjustRightInd w:val="0"/>
        <w:snapToGrid w:val="0"/>
        <w:spacing w:line="360" w:lineRule="auto"/>
        <w:ind w:firstLine="480"/>
        <w:rPr>
          <w:rFonts w:ascii="宋体" w:hAnsi="宋体" w:cs="Arial"/>
          <w:sz w:val="24"/>
        </w:rPr>
      </w:pPr>
      <w:r w:rsidRPr="00A17EE9">
        <w:rPr>
          <w:rFonts w:ascii="宋体" w:hAnsi="宋体" w:cs="Arial" w:hint="eastAsia"/>
          <w:sz w:val="24"/>
        </w:rPr>
        <w:t>组织形式：有限责任公司</w:t>
      </w:r>
    </w:p>
    <w:p w14:paraId="6811CCBC" w14:textId="77777777" w:rsidR="00A17EE9" w:rsidRPr="00A17EE9" w:rsidRDefault="00A17EE9" w:rsidP="00A17EE9">
      <w:pPr>
        <w:adjustRightInd w:val="0"/>
        <w:snapToGrid w:val="0"/>
        <w:spacing w:line="360" w:lineRule="auto"/>
        <w:ind w:firstLine="480"/>
        <w:rPr>
          <w:rFonts w:ascii="宋体" w:hAnsi="宋体" w:cs="Arial"/>
          <w:sz w:val="24"/>
        </w:rPr>
      </w:pPr>
      <w:r w:rsidRPr="00A17EE9">
        <w:rPr>
          <w:rFonts w:ascii="宋体" w:hAnsi="宋体" w:cs="Arial" w:hint="eastAsia"/>
          <w:sz w:val="24"/>
        </w:rPr>
        <w:t>注册资本：14,097.8万元人民币</w:t>
      </w:r>
    </w:p>
    <w:p w14:paraId="0DE840C9" w14:textId="77777777" w:rsidR="003D0A2E" w:rsidRDefault="00A17EE9">
      <w:pPr>
        <w:adjustRightInd w:val="0"/>
        <w:snapToGrid w:val="0"/>
        <w:spacing w:line="360" w:lineRule="auto"/>
        <w:ind w:firstLineChars="200" w:firstLine="480"/>
        <w:rPr>
          <w:rFonts w:ascii="宋体" w:hAnsi="宋体" w:cs="Arial"/>
          <w:sz w:val="24"/>
        </w:rPr>
      </w:pPr>
      <w:r w:rsidRPr="00A17EE9">
        <w:rPr>
          <w:rFonts w:ascii="宋体" w:hAnsi="宋体" w:cs="Arial" w:hint="eastAsia"/>
          <w:sz w:val="24"/>
        </w:rPr>
        <w:t>存续期限：持续经营</w:t>
      </w:r>
    </w:p>
    <w:p w14:paraId="220A157F" w14:textId="77777777" w:rsidR="003D0A2E" w:rsidRDefault="000228C2">
      <w:pPr>
        <w:adjustRightInd w:val="0"/>
        <w:snapToGrid w:val="0"/>
        <w:spacing w:line="360" w:lineRule="auto"/>
        <w:ind w:firstLineChars="200" w:firstLine="480"/>
        <w:rPr>
          <w:rFonts w:ascii="宋体" w:hAnsi="宋体"/>
          <w:sz w:val="24"/>
        </w:rPr>
      </w:pPr>
      <w:r>
        <w:rPr>
          <w:rFonts w:ascii="宋体" w:hAnsi="宋体" w:hint="eastAsia"/>
          <w:sz w:val="24"/>
        </w:rPr>
        <w:t>（二）基金托管人</w:t>
      </w:r>
    </w:p>
    <w:p w14:paraId="77E75EA2"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名称：中国民生银行股份有限公司</w:t>
      </w:r>
    </w:p>
    <w:p w14:paraId="02266138"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注册地址：北京市西城区复兴门内大街2号</w:t>
      </w:r>
    </w:p>
    <w:p w14:paraId="156C5845"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办公地址：北京市西城区复兴门内大街2号</w:t>
      </w:r>
    </w:p>
    <w:p w14:paraId="78830803"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邮政编码：100031</w:t>
      </w:r>
    </w:p>
    <w:p w14:paraId="55D74DBB"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法定代表人：</w:t>
      </w:r>
      <w:r>
        <w:rPr>
          <w:rFonts w:ascii="新宋体" w:eastAsia="新宋体" w:hAnsi="新宋体" w:hint="eastAsia"/>
          <w:sz w:val="24"/>
          <w:szCs w:val="21"/>
        </w:rPr>
        <w:t>高迎欣</w:t>
      </w:r>
    </w:p>
    <w:p w14:paraId="3FCDD57A"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成立日期：</w:t>
      </w:r>
      <w:r>
        <w:rPr>
          <w:rFonts w:ascii="新宋体" w:eastAsia="新宋体" w:hAnsi="新宋体" w:hint="eastAsia"/>
          <w:sz w:val="24"/>
          <w:szCs w:val="21"/>
        </w:rPr>
        <w:t>1996年2月7日</w:t>
      </w:r>
    </w:p>
    <w:p w14:paraId="56837B4A" w14:textId="77777777" w:rsidR="003D0A2E" w:rsidRDefault="000228C2">
      <w:pPr>
        <w:snapToGrid w:val="0"/>
        <w:spacing w:line="360" w:lineRule="auto"/>
        <w:ind w:firstLineChars="200" w:firstLine="480"/>
        <w:rPr>
          <w:rFonts w:ascii="宋体" w:hAnsi="宋体"/>
          <w:sz w:val="24"/>
        </w:rPr>
      </w:pPr>
      <w:r>
        <w:rPr>
          <w:rFonts w:ascii="宋体" w:hAnsi="宋体" w:hint="eastAsia"/>
          <w:sz w:val="24"/>
        </w:rPr>
        <w:t>基金托管业务批准文号：证监基金字[2004]101号</w:t>
      </w:r>
    </w:p>
    <w:p w14:paraId="0D1DBB26"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组织形式：</w:t>
      </w:r>
      <w:r>
        <w:rPr>
          <w:rFonts w:hint="eastAsia"/>
          <w:sz w:val="24"/>
        </w:rPr>
        <w:t>其他股份有限公司（上市）</w:t>
      </w:r>
    </w:p>
    <w:p w14:paraId="48A15E8C"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注册资本：</w:t>
      </w:r>
      <w:r>
        <w:rPr>
          <w:rFonts w:ascii="宋体" w:hAnsi="宋体" w:cs="宋体"/>
          <w:sz w:val="24"/>
        </w:rPr>
        <w:t>43,782,418,502</w:t>
      </w:r>
      <w:r>
        <w:rPr>
          <w:rFonts w:ascii="宋体" w:hAnsi="宋体" w:hint="eastAsia"/>
          <w:color w:val="000000"/>
          <w:sz w:val="24"/>
        </w:rPr>
        <w:t>元人民币</w:t>
      </w:r>
    </w:p>
    <w:p w14:paraId="71B4EE1C"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存续期间：1996年02月07日至长期</w:t>
      </w:r>
    </w:p>
    <w:p w14:paraId="451F8C6D"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经营范围：吸收公众存款；发放短期、中期和长期贷款；办理国内外结算；办理票据承兑与贴现、发行金融债券；代理发行、代理兑付、承销政府债券；买卖政府债券、金融债券；从事同业拆借；买卖、代理买卖外汇；从事结汇、售汇业务；从事银行卡业务；提供信用证服务及担保；代理收付款项；提供保管箱服务；经国务院银行业监督管理机构批准的其他业务；保险兼业代理业务；证券投资基金销售、证券投资基金托管。（市场主体依法自主选择经营项目，开展经营活动；保险兼业代理业务、证券投资基金销售、证券投资基金托管以及依法须经</w:t>
      </w:r>
      <w:r>
        <w:rPr>
          <w:rFonts w:ascii="宋体" w:hAnsi="宋体" w:cs="Arial" w:hint="eastAsia"/>
          <w:sz w:val="24"/>
        </w:rPr>
        <w:lastRenderedPageBreak/>
        <w:t>批准的项目，经相关部门批准后依批准的内容开展经营活动；不得从事国家和本市产业政策禁止和限制类项目的经营活动。）</w:t>
      </w:r>
    </w:p>
    <w:p w14:paraId="665B0CEF" w14:textId="77777777" w:rsidR="003D0A2E" w:rsidRDefault="000228C2">
      <w:pPr>
        <w:pStyle w:val="1"/>
        <w:numPr>
          <w:ilvl w:val="0"/>
          <w:numId w:val="1"/>
        </w:numPr>
        <w:spacing w:line="360" w:lineRule="auto"/>
        <w:jc w:val="center"/>
        <w:rPr>
          <w:rFonts w:ascii="宋体" w:hAnsi="宋体"/>
          <w:szCs w:val="24"/>
        </w:rPr>
      </w:pPr>
      <w:r>
        <w:rPr>
          <w:rFonts w:ascii="宋体" w:hAnsi="宋体"/>
          <w:sz w:val="24"/>
          <w:szCs w:val="24"/>
        </w:rPr>
        <w:br w:type="page"/>
      </w:r>
      <w:bookmarkStart w:id="23" w:name="_Toc295832992"/>
      <w:bookmarkStart w:id="24" w:name="_Toc295832625"/>
      <w:bookmarkStart w:id="25" w:name="_Toc295832932"/>
      <w:bookmarkStart w:id="26" w:name="_Toc270669853"/>
      <w:bookmarkStart w:id="27" w:name="_Toc450839468"/>
      <w:bookmarkStart w:id="28" w:name="_Toc124325886"/>
      <w:bookmarkStart w:id="29" w:name="_Toc295833668"/>
      <w:bookmarkEnd w:id="23"/>
      <w:bookmarkEnd w:id="24"/>
      <w:bookmarkEnd w:id="25"/>
      <w:r>
        <w:rPr>
          <w:rFonts w:ascii="宋体" w:hAnsi="宋体" w:hint="eastAsia"/>
          <w:sz w:val="28"/>
          <w:szCs w:val="28"/>
        </w:rPr>
        <w:lastRenderedPageBreak/>
        <w:t>基金托管协议的依据、目的和原则</w:t>
      </w:r>
      <w:bookmarkEnd w:id="26"/>
      <w:bookmarkEnd w:id="27"/>
      <w:bookmarkEnd w:id="28"/>
      <w:bookmarkEnd w:id="29"/>
    </w:p>
    <w:p w14:paraId="4E0C16C6" w14:textId="77777777" w:rsidR="003D0A2E" w:rsidRDefault="000228C2">
      <w:pPr>
        <w:adjustRightInd w:val="0"/>
        <w:snapToGrid w:val="0"/>
        <w:spacing w:line="360" w:lineRule="auto"/>
        <w:ind w:firstLineChars="200" w:firstLine="480"/>
        <w:rPr>
          <w:rFonts w:ascii="宋体" w:hAnsi="宋体"/>
          <w:sz w:val="24"/>
        </w:rPr>
      </w:pPr>
      <w:r>
        <w:rPr>
          <w:rFonts w:ascii="宋体" w:hAnsi="宋体" w:hint="eastAsia"/>
          <w:sz w:val="24"/>
        </w:rPr>
        <w:t>（一）订立托管协议的依据</w:t>
      </w:r>
    </w:p>
    <w:p w14:paraId="40D27DA0"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本协议依据《中华人民共和国证券投资基金法》(以下简称“《基金法》”)、《证券投资基金托管业务管理办法》、《公开募集证券投资基金运作管理办法》（以下简称“《运作办法》”）、《公开募集证券投资基金销售机构监督管理办法》（以下简称“《销售办法》”）、《</w:t>
      </w:r>
      <w:r>
        <w:rPr>
          <w:rFonts w:ascii="宋体" w:hAnsi="宋体" w:cs="Arial" w:hint="eastAsia"/>
          <w:kern w:val="0"/>
          <w:sz w:val="24"/>
        </w:rPr>
        <w:t>公开</w:t>
      </w:r>
      <w:r>
        <w:rPr>
          <w:rFonts w:ascii="宋体" w:hAnsi="宋体" w:cs="Arial"/>
          <w:kern w:val="0"/>
          <w:sz w:val="24"/>
        </w:rPr>
        <w:t>募集</w:t>
      </w:r>
      <w:r>
        <w:rPr>
          <w:rFonts w:ascii="宋体" w:hAnsi="宋体" w:cs="Arial" w:hint="eastAsia"/>
          <w:sz w:val="24"/>
        </w:rPr>
        <w:t>证券投资基金信息披露管理办法》（以下简称“《信息披露办法》”）、《证券投资基金信息披露内容与格式准则第7号〈托管协议的内容与格式〉》、</w:t>
      </w:r>
      <w:r>
        <w:rPr>
          <w:rFonts w:ascii="宋体" w:hAnsi="宋体" w:cs="Arial"/>
          <w:sz w:val="24"/>
        </w:rPr>
        <w:t>《公开募集开放式</w:t>
      </w:r>
      <w:r>
        <w:rPr>
          <w:rFonts w:ascii="宋体" w:hAnsi="宋体" w:cs="Arial" w:hint="eastAsia"/>
          <w:sz w:val="24"/>
        </w:rPr>
        <w:t>证券</w:t>
      </w:r>
      <w:r>
        <w:rPr>
          <w:rFonts w:ascii="宋体" w:hAnsi="宋体" w:cs="Arial"/>
          <w:sz w:val="24"/>
        </w:rPr>
        <w:t>投资基金流动性风险管理规定》（以下简称“《流动性风险</w:t>
      </w:r>
      <w:r>
        <w:rPr>
          <w:rFonts w:ascii="宋体" w:hAnsi="宋体" w:cs="Arial" w:hint="eastAsia"/>
          <w:sz w:val="24"/>
        </w:rPr>
        <w:t>管理</w:t>
      </w:r>
      <w:r>
        <w:rPr>
          <w:rFonts w:ascii="宋体" w:hAnsi="宋体" w:cs="Arial"/>
          <w:sz w:val="24"/>
        </w:rPr>
        <w:t>规定》”）</w:t>
      </w:r>
      <w:r>
        <w:rPr>
          <w:rFonts w:ascii="宋体" w:hAnsi="宋体" w:cs="Arial" w:hint="eastAsia"/>
          <w:sz w:val="24"/>
        </w:rPr>
        <w:t>等有关法律法规、基金合同及其他有关规定制订。</w:t>
      </w:r>
    </w:p>
    <w:p w14:paraId="662A38D7" w14:textId="77777777" w:rsidR="003D0A2E" w:rsidRDefault="000228C2">
      <w:pPr>
        <w:adjustRightInd w:val="0"/>
        <w:snapToGrid w:val="0"/>
        <w:spacing w:line="360" w:lineRule="auto"/>
        <w:ind w:firstLineChars="200" w:firstLine="480"/>
        <w:rPr>
          <w:rFonts w:ascii="宋体" w:hAnsi="宋体"/>
          <w:sz w:val="24"/>
          <w:szCs w:val="20"/>
        </w:rPr>
      </w:pPr>
      <w:r>
        <w:rPr>
          <w:rFonts w:ascii="宋体" w:hAnsi="宋体" w:hint="eastAsia"/>
          <w:sz w:val="24"/>
        </w:rPr>
        <w:t>（二）订立托管协议的目的</w:t>
      </w:r>
    </w:p>
    <w:p w14:paraId="7CD38883" w14:textId="77777777" w:rsidR="003D0A2E" w:rsidRDefault="000228C2">
      <w:pPr>
        <w:adjustRightInd w:val="0"/>
        <w:snapToGrid w:val="0"/>
        <w:spacing w:line="360" w:lineRule="auto"/>
        <w:ind w:firstLineChars="200" w:firstLine="480"/>
        <w:rPr>
          <w:rFonts w:ascii="宋体" w:hAnsi="宋体"/>
          <w:sz w:val="24"/>
        </w:rPr>
      </w:pPr>
      <w:r>
        <w:rPr>
          <w:rFonts w:ascii="宋体" w:hAnsi="宋体" w:cs="Arial" w:hint="eastAsia"/>
          <w:sz w:val="24"/>
        </w:rPr>
        <w:t>订立本协议的目的是明确基金管理人与基金托管人之间在基金财产的保管、投资运作、净值计算、收益分配、信息披露及相互监督等相关事宜中的权利义务及职责，确保基金财产的安全，保护基金份额持有人的合法权益。</w:t>
      </w:r>
    </w:p>
    <w:p w14:paraId="5A2905D2" w14:textId="77777777" w:rsidR="003D0A2E" w:rsidRDefault="000228C2">
      <w:pPr>
        <w:adjustRightInd w:val="0"/>
        <w:snapToGrid w:val="0"/>
        <w:spacing w:line="360" w:lineRule="auto"/>
        <w:ind w:firstLineChars="200" w:firstLine="480"/>
        <w:rPr>
          <w:rFonts w:ascii="宋体" w:hAnsi="宋体"/>
          <w:sz w:val="24"/>
        </w:rPr>
      </w:pPr>
      <w:r>
        <w:rPr>
          <w:rFonts w:ascii="宋体" w:hAnsi="宋体" w:hint="eastAsia"/>
          <w:sz w:val="24"/>
        </w:rPr>
        <w:t>（三）订立托管协议的原则</w:t>
      </w:r>
    </w:p>
    <w:p w14:paraId="72D1296B"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基金管理人和基金托管人本着平等自愿、诚实信用、充分保护基金份额持有人合法权益的原则，经协商一致，签订本协议。</w:t>
      </w:r>
    </w:p>
    <w:p w14:paraId="5D2EEFCC" w14:textId="77777777" w:rsidR="003D0A2E" w:rsidRDefault="000228C2">
      <w:pPr>
        <w:pStyle w:val="1"/>
        <w:numPr>
          <w:ilvl w:val="0"/>
          <w:numId w:val="1"/>
        </w:numPr>
        <w:spacing w:line="360" w:lineRule="auto"/>
        <w:jc w:val="center"/>
        <w:rPr>
          <w:sz w:val="28"/>
          <w:szCs w:val="28"/>
        </w:rPr>
      </w:pPr>
      <w:bookmarkStart w:id="30" w:name="_Toc295832630"/>
      <w:bookmarkStart w:id="31" w:name="_Toc295832937"/>
      <w:bookmarkStart w:id="32" w:name="_Toc295832996"/>
      <w:bookmarkStart w:id="33" w:name="_Toc295832935"/>
      <w:bookmarkStart w:id="34" w:name="_Toc295832997"/>
      <w:bookmarkStart w:id="35" w:name="_Toc295832628"/>
      <w:bookmarkStart w:id="36" w:name="_Toc295832936"/>
      <w:bookmarkStart w:id="37" w:name="_Toc295832995"/>
      <w:bookmarkStart w:id="38" w:name="_Toc295832629"/>
      <w:bookmarkEnd w:id="30"/>
      <w:bookmarkEnd w:id="31"/>
      <w:bookmarkEnd w:id="32"/>
      <w:bookmarkEnd w:id="33"/>
      <w:bookmarkEnd w:id="34"/>
      <w:bookmarkEnd w:id="35"/>
      <w:bookmarkEnd w:id="36"/>
      <w:bookmarkEnd w:id="37"/>
      <w:bookmarkEnd w:id="38"/>
      <w:r>
        <w:rPr>
          <w:rFonts w:ascii="宋体" w:hAnsi="宋体"/>
          <w:sz w:val="24"/>
          <w:szCs w:val="24"/>
        </w:rPr>
        <w:br w:type="page"/>
      </w:r>
      <w:bookmarkStart w:id="39" w:name="_Toc450839469"/>
      <w:r>
        <w:rPr>
          <w:rFonts w:ascii="宋体" w:hAnsi="宋体" w:hint="eastAsia"/>
          <w:sz w:val="28"/>
          <w:szCs w:val="28"/>
        </w:rPr>
        <w:lastRenderedPageBreak/>
        <w:t>基金托管人对基金管理人的业务监督和核查</w:t>
      </w:r>
      <w:bookmarkEnd w:id="39"/>
    </w:p>
    <w:p w14:paraId="6CB23DBF"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主题证券投资比例的约定进行监督，对存在疑义的事项进行核查。基金管理人应通过电子邮件或双方认可的其他方式完整、准确地向基金托管人提供投资品种池信息，如因基金管理人原因未向基金托管人提供投资品种池而造成基金托管人投资监督不及时的，基金托管人不承担相关责任。</w:t>
      </w:r>
    </w:p>
    <w:p w14:paraId="0CF7C406" w14:textId="34D946A0" w:rsidR="00A17EE9" w:rsidRPr="00A17EE9" w:rsidRDefault="00A17EE9" w:rsidP="00A17EE9">
      <w:pPr>
        <w:spacing w:line="360" w:lineRule="auto"/>
        <w:ind w:firstLine="420"/>
        <w:rPr>
          <w:rFonts w:ascii="宋体" w:hAnsi="宋体"/>
          <w:bCs/>
          <w:sz w:val="24"/>
        </w:rPr>
      </w:pPr>
      <w:r w:rsidRPr="00A17EE9">
        <w:rPr>
          <w:rFonts w:ascii="宋体" w:hAnsi="宋体" w:hint="eastAsia"/>
          <w:bCs/>
          <w:sz w:val="24"/>
        </w:rPr>
        <w:t>本基金的投资范围主要为具有良好流动性的金融工具，包括国内依法发行上市的股票（包括创业板、科创板及其他依法发行、上市的股票、存托凭证）、港股通标的</w:t>
      </w:r>
      <w:r w:rsidR="00C27E3B">
        <w:rPr>
          <w:rFonts w:ascii="宋体" w:hAnsi="宋体" w:hint="eastAsia"/>
          <w:bCs/>
          <w:sz w:val="24"/>
        </w:rPr>
        <w:t>股票</w:t>
      </w:r>
      <w:r w:rsidRPr="00A17EE9">
        <w:rPr>
          <w:rFonts w:ascii="宋体" w:hAnsi="宋体" w:hint="eastAsia"/>
          <w:bCs/>
          <w:sz w:val="24"/>
        </w:rPr>
        <w:t>、经中国证监会依法核准或注册的公开募集证券投资基金（包括全市场股票ETF</w:t>
      </w:r>
      <w:r w:rsidR="00A02289">
        <w:rPr>
          <w:rFonts w:hint="eastAsia"/>
          <w:bCs/>
          <w:sz w:val="24"/>
        </w:rPr>
        <w:t>、</w:t>
      </w:r>
      <w:r w:rsidR="00A02289" w:rsidRPr="00945DDA">
        <w:rPr>
          <w:rFonts w:hint="eastAsia"/>
          <w:bCs/>
          <w:sz w:val="24"/>
        </w:rPr>
        <w:t>公募</w:t>
      </w:r>
      <w:r w:rsidR="00A02289" w:rsidRPr="00945DDA">
        <w:rPr>
          <w:rFonts w:hint="eastAsia"/>
          <w:bCs/>
          <w:sz w:val="24"/>
        </w:rPr>
        <w:t>REITs</w:t>
      </w:r>
      <w:r w:rsidRPr="00A17EE9">
        <w:rPr>
          <w:rFonts w:ascii="宋体" w:hAnsi="宋体" w:hint="eastAsia"/>
          <w:bCs/>
          <w:sz w:val="24"/>
        </w:rPr>
        <w:t xml:space="preserve">及基金管理人旗下的权益基金）、债券（包括国债、地方政府债、金融债、企业债、公司债、次级债、可转换债券（含分离交易可转债）、可交换债券、央行票据、中期票据、短期融资券）、资产支持证券、债券回购、银行存款、同业存单、货币市场工具、股指期货、国债期货、信用衍生品、股票期权以及法律法规或中国证监会允许基金投资的其他金融工具（但须符合中国证监会的相关规定）。 </w:t>
      </w:r>
    </w:p>
    <w:p w14:paraId="1827C292" w14:textId="77777777" w:rsidR="00A17EE9" w:rsidRPr="00A17EE9" w:rsidRDefault="00A17EE9" w:rsidP="00A17EE9">
      <w:pPr>
        <w:spacing w:line="360" w:lineRule="auto"/>
        <w:ind w:firstLine="420"/>
        <w:rPr>
          <w:rFonts w:ascii="宋体" w:hAnsi="宋体"/>
          <w:bCs/>
          <w:sz w:val="24"/>
        </w:rPr>
      </w:pPr>
      <w:r w:rsidRPr="00A17EE9">
        <w:rPr>
          <w:rFonts w:ascii="宋体" w:hAnsi="宋体" w:hint="eastAsia"/>
          <w:bCs/>
          <w:sz w:val="24"/>
        </w:rPr>
        <w:t>如法律法规或监管机构以后允许基金投资其他品种，基金管理人在履行适当程序后，可以将其纳入投资范围。</w:t>
      </w:r>
    </w:p>
    <w:p w14:paraId="48600AD8" w14:textId="74859AF9" w:rsidR="00A17EE9" w:rsidRPr="00A17EE9" w:rsidRDefault="00A17EE9" w:rsidP="00A17EE9">
      <w:pPr>
        <w:spacing w:line="360" w:lineRule="auto"/>
        <w:ind w:firstLine="420"/>
        <w:rPr>
          <w:rFonts w:ascii="宋体" w:hAnsi="宋体"/>
          <w:bCs/>
          <w:sz w:val="24"/>
        </w:rPr>
      </w:pPr>
      <w:r w:rsidRPr="00A17EE9">
        <w:rPr>
          <w:rFonts w:ascii="宋体" w:hAnsi="宋体" w:hint="eastAsia"/>
          <w:bCs/>
          <w:sz w:val="24"/>
        </w:rPr>
        <w:t>本基金为混合型基金，基金的投资组合比例为：权益类资产、可转换债券与可交换债券的合计投资比例占基金资产的比例为10%-30%（其中</w:t>
      </w:r>
      <w:r w:rsidR="00C27E3B" w:rsidRPr="00C97206">
        <w:rPr>
          <w:bCs/>
          <w:sz w:val="24"/>
        </w:rPr>
        <w:t>投资于境内股票占基金资产比例不低于</w:t>
      </w:r>
      <w:r w:rsidR="00C27E3B" w:rsidRPr="00C97206">
        <w:rPr>
          <w:bCs/>
          <w:sz w:val="24"/>
        </w:rPr>
        <w:t>10%</w:t>
      </w:r>
      <w:r w:rsidR="00C27E3B" w:rsidRPr="00C97206">
        <w:rPr>
          <w:bCs/>
          <w:sz w:val="24"/>
        </w:rPr>
        <w:t>，</w:t>
      </w:r>
      <w:r w:rsidRPr="00A17EE9">
        <w:rPr>
          <w:rFonts w:ascii="宋体" w:hAnsi="宋体" w:hint="eastAsia"/>
          <w:bCs/>
          <w:sz w:val="24"/>
        </w:rPr>
        <w:t>投资于港股通标的股票的比例不得超过股票资产的50%），其中权益类资产包括股票、股票型基金、混合型基金（混合型基金指基金合同中明确约定股票投资占基金资产的比例不低于60%或者最近4个季度披露的股票投资占基金资产的比例均不低于60%的混合型基金）；同业存单投资占基金资产的比例不超过20%；投资于经中国证监会依法核准或注册的公开募集证券投资基金的比例不超过基金资产净值的10%；每个交易日日终在扣除国债期货、</w:t>
      </w:r>
      <w:r w:rsidRPr="00A17EE9">
        <w:rPr>
          <w:rFonts w:ascii="宋体" w:hAnsi="宋体" w:hint="eastAsia"/>
          <w:bCs/>
          <w:sz w:val="24"/>
        </w:rPr>
        <w:lastRenderedPageBreak/>
        <w:t>股指期货、股票期权合约需缴纳的交易保证金后，现金或到期日在一年以内的政府债券不低于基金资产净值的5%，其中现金不包括结算备付金、存出保证金和应收申购款等；股指期货、国债期货、股票期权及其他金融工具的投资比例依照法律法规或监管机构的规定执行。</w:t>
      </w:r>
    </w:p>
    <w:p w14:paraId="0A4E0B63" w14:textId="53D60110" w:rsidR="003D0A2E" w:rsidRDefault="00A17EE9">
      <w:pPr>
        <w:adjustRightInd w:val="0"/>
        <w:snapToGrid w:val="0"/>
        <w:spacing w:line="360" w:lineRule="auto"/>
        <w:ind w:firstLineChars="200" w:firstLine="480"/>
        <w:rPr>
          <w:rFonts w:ascii="宋体" w:hAnsi="宋体" w:cs="Arial"/>
          <w:sz w:val="24"/>
        </w:rPr>
      </w:pPr>
      <w:r w:rsidRPr="00A17EE9">
        <w:rPr>
          <w:rFonts w:ascii="宋体" w:hAnsi="宋体" w:hint="eastAsia"/>
          <w:bCs/>
          <w:sz w:val="24"/>
        </w:rPr>
        <w:t>如法律法规或监管机构以后对投资比例要求有变更的，基金管理人在履行适当程序后，可以做出相应调整。</w:t>
      </w:r>
    </w:p>
    <w:p w14:paraId="6F1786CA"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（二）基金托管人根据有关法律法规的规定及基金合同的约定，对基金投资、融资、融券比例进行监督。基金托管人按下述比例和调整期限进行监督：</w:t>
      </w:r>
    </w:p>
    <w:p w14:paraId="749AEB91" w14:textId="05998C1E"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w:t>
      </w:r>
      <w:r w:rsidRPr="00A17EE9">
        <w:rPr>
          <w:rFonts w:hint="eastAsia"/>
          <w:bCs/>
          <w:sz w:val="24"/>
        </w:rPr>
        <w:t>）权益类资产、可转换债券与可交换债券的合计投资比例占基金资产的比例为</w:t>
      </w:r>
      <w:r w:rsidRPr="00A17EE9">
        <w:rPr>
          <w:rFonts w:hint="eastAsia"/>
          <w:bCs/>
          <w:sz w:val="24"/>
        </w:rPr>
        <w:t>10%-30%</w:t>
      </w:r>
      <w:r w:rsidRPr="00A17EE9">
        <w:rPr>
          <w:rFonts w:hint="eastAsia"/>
          <w:bCs/>
          <w:sz w:val="24"/>
        </w:rPr>
        <w:t>（其中</w:t>
      </w:r>
      <w:r w:rsidR="00C27E3B" w:rsidRPr="00C97206">
        <w:rPr>
          <w:bCs/>
          <w:sz w:val="24"/>
        </w:rPr>
        <w:t>投资于境内股票占基金资产比例不低于</w:t>
      </w:r>
      <w:r w:rsidR="00C27E3B" w:rsidRPr="00C97206">
        <w:rPr>
          <w:bCs/>
          <w:sz w:val="24"/>
        </w:rPr>
        <w:t>10%</w:t>
      </w:r>
      <w:r w:rsidR="00C27E3B" w:rsidRPr="00C97206">
        <w:rPr>
          <w:bCs/>
          <w:sz w:val="24"/>
        </w:rPr>
        <w:t>，</w:t>
      </w:r>
      <w:r w:rsidRPr="00A17EE9">
        <w:rPr>
          <w:rFonts w:hint="eastAsia"/>
          <w:bCs/>
          <w:sz w:val="24"/>
        </w:rPr>
        <w:t>投资于港股通标的股票的比例不得超过股票资产的</w:t>
      </w:r>
      <w:r w:rsidRPr="00A17EE9">
        <w:rPr>
          <w:rFonts w:hint="eastAsia"/>
          <w:bCs/>
          <w:sz w:val="24"/>
        </w:rPr>
        <w:t>50%</w:t>
      </w:r>
      <w:r w:rsidRPr="00A17EE9">
        <w:rPr>
          <w:rFonts w:hint="eastAsia"/>
          <w:bCs/>
          <w:sz w:val="24"/>
        </w:rPr>
        <w:t>），其中权益类资产包括股票、股票型基金、混合型基金（混合型基金指基金合同中明确约定股票投资占基金资产的比例不低于</w:t>
      </w:r>
      <w:r w:rsidRPr="00A17EE9">
        <w:rPr>
          <w:rFonts w:hint="eastAsia"/>
          <w:bCs/>
          <w:sz w:val="24"/>
        </w:rPr>
        <w:t>60%</w:t>
      </w:r>
      <w:r w:rsidRPr="00A17EE9">
        <w:rPr>
          <w:rFonts w:hint="eastAsia"/>
          <w:bCs/>
          <w:sz w:val="24"/>
        </w:rPr>
        <w:t>或者最近</w:t>
      </w:r>
      <w:r w:rsidRPr="00A17EE9">
        <w:rPr>
          <w:rFonts w:hint="eastAsia"/>
          <w:bCs/>
          <w:sz w:val="24"/>
        </w:rPr>
        <w:t>4</w:t>
      </w:r>
      <w:r w:rsidRPr="00A17EE9">
        <w:rPr>
          <w:rFonts w:hint="eastAsia"/>
          <w:bCs/>
          <w:sz w:val="24"/>
        </w:rPr>
        <w:t>个季度披露的股票投资占基金资产的比例均不低于</w:t>
      </w:r>
      <w:r w:rsidRPr="00A17EE9">
        <w:rPr>
          <w:rFonts w:hint="eastAsia"/>
          <w:bCs/>
          <w:sz w:val="24"/>
        </w:rPr>
        <w:t>60%</w:t>
      </w:r>
      <w:r w:rsidRPr="00A17EE9">
        <w:rPr>
          <w:rFonts w:hint="eastAsia"/>
          <w:bCs/>
          <w:sz w:val="24"/>
        </w:rPr>
        <w:t>的混合型基金）；同业存单投资占基金资产的比例不超过</w:t>
      </w:r>
      <w:r w:rsidRPr="00A17EE9">
        <w:rPr>
          <w:rFonts w:hint="eastAsia"/>
          <w:bCs/>
          <w:sz w:val="24"/>
        </w:rPr>
        <w:t>20%</w:t>
      </w:r>
      <w:r w:rsidRPr="00A17EE9">
        <w:rPr>
          <w:rFonts w:hint="eastAsia"/>
          <w:bCs/>
          <w:sz w:val="24"/>
        </w:rPr>
        <w:t>；</w:t>
      </w:r>
    </w:p>
    <w:p w14:paraId="764C0100" w14:textId="13019F20"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2</w:t>
      </w:r>
      <w:r w:rsidRPr="00A17EE9">
        <w:rPr>
          <w:rFonts w:hint="eastAsia"/>
          <w:bCs/>
          <w:sz w:val="24"/>
        </w:rPr>
        <w:t>）投资于经中国证监会依法核准或注册的公开募集证券投资基金的比例不超过基金资产净值的</w:t>
      </w:r>
      <w:r w:rsidRPr="00A17EE9">
        <w:rPr>
          <w:rFonts w:hint="eastAsia"/>
          <w:bCs/>
          <w:sz w:val="24"/>
        </w:rPr>
        <w:t>10%</w:t>
      </w:r>
      <w:r w:rsidRPr="00A17EE9">
        <w:rPr>
          <w:rFonts w:hint="eastAsia"/>
          <w:bCs/>
          <w:sz w:val="24"/>
        </w:rPr>
        <w:t>（因证券</w:t>
      </w:r>
      <w:r w:rsidRPr="00A17EE9">
        <w:rPr>
          <w:rFonts w:hint="eastAsia"/>
          <w:bCs/>
          <w:sz w:val="24"/>
        </w:rPr>
        <w:t>/</w:t>
      </w:r>
      <w:r w:rsidRPr="00A17EE9">
        <w:rPr>
          <w:rFonts w:hint="eastAsia"/>
          <w:bCs/>
          <w:sz w:val="24"/>
        </w:rPr>
        <w:t>期货市场波动、上市公司</w:t>
      </w:r>
      <w:r w:rsidRPr="00A17EE9">
        <w:rPr>
          <w:rFonts w:hint="eastAsia"/>
          <w:bCs/>
          <w:sz w:val="24"/>
        </w:rPr>
        <w:t>/</w:t>
      </w:r>
      <w:r w:rsidRPr="00A17EE9">
        <w:rPr>
          <w:rFonts w:hint="eastAsia"/>
          <w:bCs/>
          <w:sz w:val="24"/>
        </w:rPr>
        <w:t>证券发行人合并、基金规模变动等基金管理人之外的因素致使基金投资比例不符合本条规定投资比例的，基金管理人应当在</w:t>
      </w:r>
      <w:r w:rsidRPr="00A17EE9">
        <w:rPr>
          <w:rFonts w:hint="eastAsia"/>
          <w:bCs/>
          <w:sz w:val="24"/>
        </w:rPr>
        <w:t>20</w:t>
      </w:r>
      <w:r w:rsidRPr="00A17EE9">
        <w:rPr>
          <w:rFonts w:hint="eastAsia"/>
          <w:bCs/>
          <w:sz w:val="24"/>
        </w:rPr>
        <w:t>个交易日内进行调整，但中国证监会另有规定的除外，法律法规另有规定的从其规定）；针对基金投资，本基金可投资于全市场的股票型</w:t>
      </w:r>
      <w:r w:rsidRPr="00A17EE9">
        <w:rPr>
          <w:rFonts w:hint="eastAsia"/>
          <w:bCs/>
          <w:sz w:val="24"/>
        </w:rPr>
        <w:t>ETF</w:t>
      </w:r>
      <w:r w:rsidR="00A02289">
        <w:rPr>
          <w:rFonts w:hint="eastAsia"/>
          <w:bCs/>
          <w:sz w:val="24"/>
        </w:rPr>
        <w:t>、</w:t>
      </w:r>
      <w:r w:rsidR="00A02289" w:rsidRPr="00945DDA">
        <w:rPr>
          <w:rFonts w:hint="eastAsia"/>
          <w:bCs/>
          <w:sz w:val="24"/>
        </w:rPr>
        <w:t>公募</w:t>
      </w:r>
      <w:r w:rsidR="00A02289" w:rsidRPr="00945DDA">
        <w:rPr>
          <w:rFonts w:hint="eastAsia"/>
          <w:bCs/>
          <w:sz w:val="24"/>
        </w:rPr>
        <w:t>REITs</w:t>
      </w:r>
      <w:r w:rsidRPr="00A17EE9">
        <w:rPr>
          <w:rFonts w:hint="eastAsia"/>
          <w:bCs/>
          <w:sz w:val="24"/>
        </w:rPr>
        <w:t>及本基金管理人所管理的股票型基金、计入权益类资产的混合型基金（不包括</w:t>
      </w:r>
      <w:r w:rsidRPr="00A17EE9">
        <w:rPr>
          <w:rFonts w:hint="eastAsia"/>
          <w:bCs/>
          <w:sz w:val="24"/>
        </w:rPr>
        <w:t>QDII</w:t>
      </w:r>
      <w:r w:rsidRPr="00A17EE9">
        <w:rPr>
          <w:rFonts w:hint="eastAsia"/>
          <w:bCs/>
          <w:sz w:val="24"/>
        </w:rPr>
        <w:t>基金），不可投资于货币市场基金、香港互认基金、基金中基金、其他投资范围包含基金的基金和本基金基金经理管理的其他基金；</w:t>
      </w:r>
    </w:p>
    <w:p w14:paraId="5CCF496B"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3</w:t>
      </w:r>
      <w:r w:rsidRPr="00A17EE9">
        <w:rPr>
          <w:rFonts w:hint="eastAsia"/>
          <w:bCs/>
          <w:sz w:val="24"/>
        </w:rPr>
        <w:t>）每个交易日日终在扣除国债期货、股指期货、股票期权合约需缴纳的交易保证金后，现金或到期日在一年以内的政府债券不低于基金资产净值的</w:t>
      </w:r>
      <w:r w:rsidRPr="00A17EE9">
        <w:rPr>
          <w:rFonts w:hint="eastAsia"/>
          <w:bCs/>
          <w:sz w:val="24"/>
        </w:rPr>
        <w:t>5%</w:t>
      </w:r>
      <w:r w:rsidRPr="00A17EE9">
        <w:rPr>
          <w:rFonts w:hint="eastAsia"/>
          <w:bCs/>
          <w:sz w:val="24"/>
        </w:rPr>
        <w:t>，其中现金不包括结算备付金、存出保证金和应收申购款等；</w:t>
      </w:r>
    </w:p>
    <w:p w14:paraId="174087C8"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4</w:t>
      </w:r>
      <w:r w:rsidRPr="00A17EE9">
        <w:rPr>
          <w:rFonts w:hint="eastAsia"/>
          <w:bCs/>
          <w:sz w:val="24"/>
        </w:rPr>
        <w:t>）本基金持有一家公司发行的证券（不含本基金所投资的基金份额），其市值（同一家公司在境内和香港同时上市的</w:t>
      </w:r>
      <w:r w:rsidRPr="00A17EE9">
        <w:rPr>
          <w:rFonts w:hint="eastAsia"/>
          <w:bCs/>
          <w:sz w:val="24"/>
        </w:rPr>
        <w:t>A+H</w:t>
      </w:r>
      <w:r w:rsidRPr="00A17EE9">
        <w:rPr>
          <w:rFonts w:hint="eastAsia"/>
          <w:bCs/>
          <w:sz w:val="24"/>
        </w:rPr>
        <w:t>股合并计算）不超过基金资产净值的</w:t>
      </w:r>
      <w:r w:rsidRPr="00A17EE9">
        <w:rPr>
          <w:rFonts w:hint="eastAsia"/>
          <w:bCs/>
          <w:sz w:val="24"/>
        </w:rPr>
        <w:t>10%</w:t>
      </w:r>
      <w:r w:rsidRPr="00A17EE9">
        <w:rPr>
          <w:rFonts w:hint="eastAsia"/>
          <w:bCs/>
          <w:sz w:val="24"/>
        </w:rPr>
        <w:t>；</w:t>
      </w:r>
    </w:p>
    <w:p w14:paraId="21A5CB71"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5</w:t>
      </w:r>
      <w:r w:rsidRPr="00A17EE9">
        <w:rPr>
          <w:rFonts w:hint="eastAsia"/>
          <w:bCs/>
          <w:sz w:val="24"/>
        </w:rPr>
        <w:t>）本基金管理人管理的全部基金持有一家公司发行的证券（不含本基金</w:t>
      </w:r>
      <w:r w:rsidRPr="00A17EE9">
        <w:rPr>
          <w:rFonts w:hint="eastAsia"/>
          <w:bCs/>
          <w:sz w:val="24"/>
        </w:rPr>
        <w:lastRenderedPageBreak/>
        <w:t>所投资的基金份额且同一家公司在境内和香港同时上市的</w:t>
      </w:r>
      <w:r w:rsidRPr="00A17EE9">
        <w:rPr>
          <w:rFonts w:hint="eastAsia"/>
          <w:bCs/>
          <w:sz w:val="24"/>
        </w:rPr>
        <w:t>A+H</w:t>
      </w:r>
      <w:r w:rsidRPr="00A17EE9">
        <w:rPr>
          <w:rFonts w:hint="eastAsia"/>
          <w:bCs/>
          <w:sz w:val="24"/>
        </w:rPr>
        <w:t>股合并计算），不超过该证券的</w:t>
      </w:r>
      <w:r w:rsidRPr="00A17EE9">
        <w:rPr>
          <w:rFonts w:hint="eastAsia"/>
          <w:bCs/>
          <w:sz w:val="24"/>
        </w:rPr>
        <w:t>10%</w:t>
      </w:r>
      <w:r w:rsidRPr="00A17EE9">
        <w:rPr>
          <w:rFonts w:hint="eastAsia"/>
          <w:bCs/>
          <w:sz w:val="24"/>
        </w:rPr>
        <w:t>；</w:t>
      </w:r>
    </w:p>
    <w:p w14:paraId="707A61F9"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6</w:t>
      </w:r>
      <w:r w:rsidRPr="00A17EE9">
        <w:rPr>
          <w:rFonts w:hint="eastAsia"/>
          <w:bCs/>
          <w:sz w:val="24"/>
        </w:rPr>
        <w:t>）本基金投资于同一原始权益人的各类资产支持证券的比例，不得超过基金资产净值的</w:t>
      </w:r>
      <w:r w:rsidRPr="00A17EE9">
        <w:rPr>
          <w:rFonts w:hint="eastAsia"/>
          <w:bCs/>
          <w:sz w:val="24"/>
        </w:rPr>
        <w:t>10%</w:t>
      </w:r>
      <w:r w:rsidRPr="00A17EE9">
        <w:rPr>
          <w:rFonts w:hint="eastAsia"/>
          <w:bCs/>
          <w:sz w:val="24"/>
        </w:rPr>
        <w:t>；</w:t>
      </w:r>
    </w:p>
    <w:p w14:paraId="220D88F1"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7</w:t>
      </w:r>
      <w:r w:rsidRPr="00A17EE9">
        <w:rPr>
          <w:rFonts w:hint="eastAsia"/>
          <w:bCs/>
          <w:sz w:val="24"/>
        </w:rPr>
        <w:t>）本基金持有的全部资产支持证券，其市值不得超过基金资产净值的</w:t>
      </w:r>
      <w:r w:rsidRPr="00A17EE9">
        <w:rPr>
          <w:rFonts w:hint="eastAsia"/>
          <w:bCs/>
          <w:sz w:val="24"/>
        </w:rPr>
        <w:t>20%</w:t>
      </w:r>
      <w:r w:rsidRPr="00A17EE9">
        <w:rPr>
          <w:rFonts w:hint="eastAsia"/>
          <w:bCs/>
          <w:sz w:val="24"/>
        </w:rPr>
        <w:t>；</w:t>
      </w:r>
    </w:p>
    <w:p w14:paraId="7C4B4636"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8</w:t>
      </w:r>
      <w:r w:rsidRPr="00A17EE9">
        <w:rPr>
          <w:rFonts w:hint="eastAsia"/>
          <w:bCs/>
          <w:sz w:val="24"/>
        </w:rPr>
        <w:t>）本基金持有的同一（指同一信用级别）资产支持证券的比例，不得超过该资产支持证券规模的</w:t>
      </w:r>
      <w:r w:rsidRPr="00A17EE9">
        <w:rPr>
          <w:rFonts w:hint="eastAsia"/>
          <w:bCs/>
          <w:sz w:val="24"/>
        </w:rPr>
        <w:t>10%</w:t>
      </w:r>
      <w:r w:rsidRPr="00A17EE9">
        <w:rPr>
          <w:rFonts w:hint="eastAsia"/>
          <w:bCs/>
          <w:sz w:val="24"/>
        </w:rPr>
        <w:t>；</w:t>
      </w:r>
    </w:p>
    <w:p w14:paraId="6ED17C73"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9</w:t>
      </w:r>
      <w:r w:rsidRPr="00A17EE9">
        <w:rPr>
          <w:rFonts w:hint="eastAsia"/>
          <w:bCs/>
          <w:sz w:val="24"/>
        </w:rPr>
        <w:t>）本基金管理人管理的全部基金投资于同一原始权益人的各类资产支持证券，不得超过其各类资产支持证券合计规模的</w:t>
      </w:r>
      <w:r w:rsidRPr="00A17EE9">
        <w:rPr>
          <w:rFonts w:hint="eastAsia"/>
          <w:bCs/>
          <w:sz w:val="24"/>
        </w:rPr>
        <w:t>10%</w:t>
      </w:r>
      <w:r w:rsidRPr="00A17EE9">
        <w:rPr>
          <w:rFonts w:hint="eastAsia"/>
          <w:bCs/>
          <w:sz w:val="24"/>
        </w:rPr>
        <w:t>；</w:t>
      </w:r>
    </w:p>
    <w:p w14:paraId="75A04B46"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10</w:t>
      </w:r>
      <w:r w:rsidRPr="00A17EE9">
        <w:rPr>
          <w:rFonts w:hint="eastAsia"/>
          <w:bCs/>
          <w:sz w:val="24"/>
        </w:rPr>
        <w:t>）基金财产参与股票发行申购，本基金所申报的金额不超过本基金的总资产，本基金所申报的股票数量不超过拟发行股票公司本次发行股票的总量；</w:t>
      </w:r>
    </w:p>
    <w:p w14:paraId="2174B43E"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11</w:t>
      </w:r>
      <w:r w:rsidRPr="00A17EE9">
        <w:rPr>
          <w:rFonts w:hint="eastAsia"/>
          <w:bCs/>
          <w:sz w:val="24"/>
        </w:rPr>
        <w:t>）本基金参与股指期货交易，应当遵守下列要求：</w:t>
      </w:r>
    </w:p>
    <w:p w14:paraId="15337316" w14:textId="77777777" w:rsidR="00A17EE9" w:rsidRPr="00A17EE9" w:rsidRDefault="00A17EE9" w:rsidP="00A17EE9">
      <w:pPr>
        <w:spacing w:line="360" w:lineRule="auto"/>
        <w:ind w:firstLineChars="200" w:firstLine="480"/>
        <w:rPr>
          <w:bCs/>
          <w:sz w:val="24"/>
        </w:rPr>
      </w:pPr>
      <w:r w:rsidRPr="00A17EE9">
        <w:rPr>
          <w:rFonts w:hint="eastAsia"/>
          <w:bCs/>
          <w:sz w:val="24"/>
        </w:rPr>
        <w:t>在任何交易日日终，持有的买入股指期货合约价值，不得超过基金资产净值的</w:t>
      </w:r>
      <w:r w:rsidRPr="00A17EE9">
        <w:rPr>
          <w:rFonts w:hint="eastAsia"/>
          <w:bCs/>
          <w:sz w:val="24"/>
        </w:rPr>
        <w:t>10%</w:t>
      </w:r>
      <w:r w:rsidRPr="00A17EE9">
        <w:rPr>
          <w:rFonts w:hint="eastAsia"/>
          <w:bCs/>
          <w:sz w:val="24"/>
        </w:rPr>
        <w:t>；在任何交易日日终，持有的买入国债期货和股指期货合约价值与有价证券市值之和不得超过基金资产净值的</w:t>
      </w:r>
      <w:r w:rsidRPr="00A17EE9">
        <w:rPr>
          <w:rFonts w:hint="eastAsia"/>
          <w:bCs/>
          <w:sz w:val="24"/>
        </w:rPr>
        <w:t>95%</w:t>
      </w:r>
      <w:r w:rsidRPr="00A17EE9">
        <w:rPr>
          <w:rFonts w:hint="eastAsia"/>
          <w:bCs/>
          <w:sz w:val="24"/>
        </w:rPr>
        <w:t>，其中，有价证券指股票、债券（不含到期日在一年以内的政府债券）、资产支持证券、买入返售金融资产（不含质押式回购）等；在任何交易日日终，持有的卖出股指期货合约价值不得超过基金持有的股票总市值的</w:t>
      </w:r>
      <w:r w:rsidRPr="00A17EE9">
        <w:rPr>
          <w:rFonts w:hint="eastAsia"/>
          <w:bCs/>
          <w:sz w:val="24"/>
        </w:rPr>
        <w:t>20%</w:t>
      </w:r>
      <w:r w:rsidRPr="00A17EE9">
        <w:rPr>
          <w:rFonts w:hint="eastAsia"/>
          <w:bCs/>
          <w:sz w:val="24"/>
        </w:rPr>
        <w:t>；在任何交易日内交易（不包括平仓）的股指期货合约的成交金额不得超过上一交易日基金资产净值的</w:t>
      </w:r>
      <w:r w:rsidRPr="00A17EE9">
        <w:rPr>
          <w:rFonts w:hint="eastAsia"/>
          <w:bCs/>
          <w:sz w:val="24"/>
        </w:rPr>
        <w:t>20%</w:t>
      </w:r>
      <w:r w:rsidRPr="00A17EE9">
        <w:rPr>
          <w:rFonts w:hint="eastAsia"/>
          <w:bCs/>
          <w:sz w:val="24"/>
        </w:rPr>
        <w:t>；本基金所持有的股票市值和买入、卖出股指期货合约价值合计（轧差计算）应当符合基金合同关于股票投资比例的有关约定；</w:t>
      </w:r>
    </w:p>
    <w:p w14:paraId="71D2CE2F"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12</w:t>
      </w:r>
      <w:r w:rsidRPr="00A17EE9">
        <w:rPr>
          <w:rFonts w:hint="eastAsia"/>
          <w:bCs/>
          <w:sz w:val="24"/>
        </w:rPr>
        <w:t>）本基金参与国债期货交易，应当遵守下列要求：</w:t>
      </w:r>
    </w:p>
    <w:p w14:paraId="3F3CCDF2" w14:textId="77777777" w:rsidR="00A17EE9" w:rsidRPr="00A17EE9" w:rsidRDefault="00A17EE9" w:rsidP="00A17EE9">
      <w:pPr>
        <w:spacing w:line="360" w:lineRule="auto"/>
        <w:ind w:firstLineChars="200" w:firstLine="480"/>
        <w:rPr>
          <w:bCs/>
          <w:sz w:val="24"/>
        </w:rPr>
      </w:pPr>
      <w:r w:rsidRPr="00A17EE9">
        <w:rPr>
          <w:rFonts w:hint="eastAsia"/>
          <w:bCs/>
          <w:sz w:val="24"/>
        </w:rPr>
        <w:t>在任何交易日日终，持有的买入国债期货合约价值，不得超过基金资产净值的</w:t>
      </w:r>
      <w:r w:rsidRPr="00A17EE9">
        <w:rPr>
          <w:rFonts w:hint="eastAsia"/>
          <w:bCs/>
          <w:sz w:val="24"/>
        </w:rPr>
        <w:t>15%</w:t>
      </w:r>
      <w:r w:rsidRPr="00A17EE9">
        <w:rPr>
          <w:rFonts w:hint="eastAsia"/>
          <w:bCs/>
          <w:sz w:val="24"/>
        </w:rPr>
        <w:t>；在任何交易日日终，持有的卖出国债期货合约价值不得超过基金持有的债券总市值的</w:t>
      </w:r>
      <w:r w:rsidRPr="00A17EE9">
        <w:rPr>
          <w:rFonts w:hint="eastAsia"/>
          <w:bCs/>
          <w:sz w:val="24"/>
        </w:rPr>
        <w:t>30%</w:t>
      </w:r>
      <w:r w:rsidRPr="00A17EE9">
        <w:rPr>
          <w:rFonts w:hint="eastAsia"/>
          <w:bCs/>
          <w:sz w:val="24"/>
        </w:rPr>
        <w:t>；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w:t>
      </w:r>
      <w:r w:rsidRPr="00A17EE9">
        <w:rPr>
          <w:rFonts w:hint="eastAsia"/>
          <w:bCs/>
          <w:sz w:val="24"/>
        </w:rPr>
        <w:t>30%</w:t>
      </w:r>
      <w:r w:rsidRPr="00A17EE9">
        <w:rPr>
          <w:rFonts w:hint="eastAsia"/>
          <w:bCs/>
          <w:sz w:val="24"/>
        </w:rPr>
        <w:t>；</w:t>
      </w:r>
    </w:p>
    <w:p w14:paraId="1AB593E9"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13</w:t>
      </w:r>
      <w:r w:rsidRPr="00A17EE9">
        <w:rPr>
          <w:rFonts w:hint="eastAsia"/>
          <w:bCs/>
          <w:sz w:val="24"/>
        </w:rPr>
        <w:t>）本基金参与信用衍生品投资，需遵守下列限制：</w:t>
      </w:r>
    </w:p>
    <w:p w14:paraId="42F800B3" w14:textId="77777777" w:rsidR="00A17EE9" w:rsidRPr="00A17EE9" w:rsidRDefault="00A17EE9" w:rsidP="00A17EE9">
      <w:pPr>
        <w:spacing w:line="360" w:lineRule="auto"/>
        <w:ind w:firstLineChars="200" w:firstLine="480"/>
        <w:rPr>
          <w:bCs/>
          <w:sz w:val="24"/>
        </w:rPr>
      </w:pPr>
      <w:r w:rsidRPr="00A17EE9">
        <w:rPr>
          <w:rFonts w:hint="eastAsia"/>
          <w:bCs/>
          <w:sz w:val="24"/>
        </w:rPr>
        <w:lastRenderedPageBreak/>
        <w:t>本基金不得持有具有信用保护卖方属性的信用衍生品；本基金不得持有合约类信用衍生品；本基金持有的信用衍生品名义本金不得超过本基金中所对应受保护债券面值的</w:t>
      </w:r>
      <w:r w:rsidRPr="00A17EE9">
        <w:rPr>
          <w:rFonts w:hint="eastAsia"/>
          <w:bCs/>
          <w:sz w:val="24"/>
        </w:rPr>
        <w:t>100%</w:t>
      </w:r>
      <w:r w:rsidRPr="00A17EE9">
        <w:rPr>
          <w:rFonts w:hint="eastAsia"/>
          <w:bCs/>
          <w:sz w:val="24"/>
        </w:rPr>
        <w:t>；本基金投资于同一信用保护卖方的各类信用衍生品的名义本金合计不得超过基金资产净值的</w:t>
      </w:r>
      <w:r w:rsidRPr="00A17EE9">
        <w:rPr>
          <w:rFonts w:hint="eastAsia"/>
          <w:bCs/>
          <w:sz w:val="24"/>
        </w:rPr>
        <w:t>10%</w:t>
      </w:r>
      <w:r w:rsidRPr="00A17EE9">
        <w:rPr>
          <w:rFonts w:hint="eastAsia"/>
          <w:bCs/>
          <w:sz w:val="24"/>
        </w:rPr>
        <w:t>；因证券</w:t>
      </w:r>
      <w:r w:rsidRPr="00A17EE9">
        <w:rPr>
          <w:rFonts w:hint="eastAsia"/>
          <w:bCs/>
          <w:sz w:val="24"/>
        </w:rPr>
        <w:t>/</w:t>
      </w:r>
      <w:r w:rsidRPr="00A17EE9">
        <w:rPr>
          <w:rFonts w:hint="eastAsia"/>
          <w:bCs/>
          <w:sz w:val="24"/>
        </w:rPr>
        <w:t>期货市场波动、证券发行人合并、基金规模变动等基金管理人之外的因素致使基金投资比例不符合上述规定投资比例的，基金管理人应在</w:t>
      </w:r>
      <w:r w:rsidRPr="00A17EE9">
        <w:rPr>
          <w:rFonts w:hint="eastAsia"/>
          <w:bCs/>
          <w:sz w:val="24"/>
        </w:rPr>
        <w:t>3</w:t>
      </w:r>
      <w:r w:rsidRPr="00A17EE9">
        <w:rPr>
          <w:rFonts w:hint="eastAsia"/>
          <w:bCs/>
          <w:sz w:val="24"/>
        </w:rPr>
        <w:t>个月内进行调整；</w:t>
      </w:r>
    </w:p>
    <w:p w14:paraId="3F3FAF90"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14</w:t>
      </w:r>
      <w:r w:rsidRPr="00A17EE9">
        <w:rPr>
          <w:rFonts w:hint="eastAsia"/>
          <w:bCs/>
          <w:sz w:val="24"/>
        </w:rPr>
        <w:t>）本基金参与股票期权交易的，应当符合下列风险控制指标要求：基金因未平仓的期权合约支付和收取的权利金总额不得超过基金资产净值的</w:t>
      </w:r>
      <w:r w:rsidRPr="00A17EE9">
        <w:rPr>
          <w:rFonts w:hint="eastAsia"/>
          <w:bCs/>
          <w:sz w:val="24"/>
        </w:rPr>
        <w:t>10%</w:t>
      </w:r>
      <w:r w:rsidRPr="00A17EE9">
        <w:rPr>
          <w:rFonts w:hint="eastAsia"/>
          <w:bCs/>
          <w:sz w:val="24"/>
        </w:rPr>
        <w:t>；开仓卖出认购期权的，应持有足额标的证券；开仓卖出认沽期权的，应持有合约行权所需的全额现金或交易所规则认可的可冲抵期权保证金的现金等价物；未平仓的期权合约面值不得超过基金资产净值的</w:t>
      </w:r>
      <w:r w:rsidRPr="00A17EE9">
        <w:rPr>
          <w:rFonts w:hint="eastAsia"/>
          <w:bCs/>
          <w:sz w:val="24"/>
        </w:rPr>
        <w:t>20%</w:t>
      </w:r>
      <w:r w:rsidRPr="00A17EE9">
        <w:rPr>
          <w:rFonts w:hint="eastAsia"/>
          <w:bCs/>
          <w:sz w:val="24"/>
        </w:rPr>
        <w:t>。其中，合约面值按照行权价乘以合约乘数计算；</w:t>
      </w:r>
    </w:p>
    <w:p w14:paraId="093F0DAB"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15</w:t>
      </w:r>
      <w:r w:rsidRPr="00A17EE9">
        <w:rPr>
          <w:rFonts w:hint="eastAsia"/>
          <w:bCs/>
          <w:sz w:val="24"/>
        </w:rPr>
        <w:t>）本基金管理人管理的全部开放式基金持有一家上市公司发行的可流通股票，不得超过该上市公司可流通股票的</w:t>
      </w:r>
      <w:r w:rsidRPr="00A17EE9">
        <w:rPr>
          <w:rFonts w:hint="eastAsia"/>
          <w:bCs/>
          <w:sz w:val="24"/>
        </w:rPr>
        <w:t>15%</w:t>
      </w:r>
      <w:r w:rsidRPr="00A17EE9">
        <w:rPr>
          <w:rFonts w:hint="eastAsia"/>
          <w:bCs/>
          <w:sz w:val="24"/>
        </w:rPr>
        <w:t>；本基金管理人管理的全部投资组合持有一家上市公司发行的可流通股票，不得超过该上市公司可流通股票的</w:t>
      </w:r>
      <w:r w:rsidRPr="00A17EE9">
        <w:rPr>
          <w:rFonts w:hint="eastAsia"/>
          <w:bCs/>
          <w:sz w:val="24"/>
        </w:rPr>
        <w:t>30%</w:t>
      </w:r>
      <w:r w:rsidRPr="00A17EE9">
        <w:rPr>
          <w:rFonts w:hint="eastAsia"/>
          <w:bCs/>
          <w:sz w:val="24"/>
        </w:rPr>
        <w:t>；完全按照有关指数的构成比例进行证券投资的开放式基金以及中国证监会认定的特殊投资组合可不受前述比例限制；</w:t>
      </w:r>
    </w:p>
    <w:p w14:paraId="52FC113E"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16</w:t>
      </w:r>
      <w:r w:rsidRPr="00A17EE9">
        <w:rPr>
          <w:rFonts w:hint="eastAsia"/>
          <w:bCs/>
          <w:sz w:val="24"/>
        </w:rPr>
        <w:t>）本基金主动投资于流动性受限资产（含封闭运作基金、定期开放基金等）的市值合计不得超过该基金资产净值的</w:t>
      </w:r>
      <w:r w:rsidRPr="00A17EE9">
        <w:rPr>
          <w:rFonts w:hint="eastAsia"/>
          <w:bCs/>
          <w:sz w:val="24"/>
        </w:rPr>
        <w:t>15%</w:t>
      </w:r>
      <w:r w:rsidRPr="00A17EE9">
        <w:rPr>
          <w:rFonts w:hint="eastAsia"/>
          <w:bCs/>
          <w:sz w:val="24"/>
        </w:rPr>
        <w:t>；因证券市场波动、上市公司股票停牌、基金规模变动等基金管理人之外的因素致使基金不符合该比例限制的，基金管理人不得主动新增流动性受限资产的投资；</w:t>
      </w:r>
    </w:p>
    <w:p w14:paraId="2B2E533D" w14:textId="40423EF4"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17</w:t>
      </w:r>
      <w:r w:rsidRPr="00A17EE9">
        <w:rPr>
          <w:rFonts w:hint="eastAsia"/>
          <w:bCs/>
          <w:sz w:val="24"/>
        </w:rPr>
        <w:t>）本基金与私募类证券资管产品及中国证监会认定的其他主体为交易对手开展逆回购交易的，可接受质押品的资质要求应当与基金合同约定的投资范围保持一致；</w:t>
      </w:r>
    </w:p>
    <w:p w14:paraId="2B3C0B3A"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18</w:t>
      </w:r>
      <w:r w:rsidRPr="00A17EE9">
        <w:rPr>
          <w:rFonts w:hint="eastAsia"/>
          <w:bCs/>
          <w:sz w:val="24"/>
        </w:rPr>
        <w:t>）本基金总资产不得超过基金净资产的</w:t>
      </w:r>
      <w:r w:rsidRPr="00A17EE9">
        <w:rPr>
          <w:rFonts w:hint="eastAsia"/>
          <w:bCs/>
          <w:sz w:val="24"/>
        </w:rPr>
        <w:t>140%</w:t>
      </w:r>
      <w:r w:rsidRPr="00A17EE9">
        <w:rPr>
          <w:rFonts w:hint="eastAsia"/>
          <w:bCs/>
          <w:sz w:val="24"/>
        </w:rPr>
        <w:t>；</w:t>
      </w:r>
    </w:p>
    <w:p w14:paraId="39876F29"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19</w:t>
      </w:r>
      <w:r w:rsidRPr="00A17EE9">
        <w:rPr>
          <w:rFonts w:hint="eastAsia"/>
          <w:bCs/>
          <w:sz w:val="24"/>
        </w:rPr>
        <w:t>）本基金投资存托凭证的比例限制依照境内上市交易的股票执行，与境内上市交易的股票合并计算；</w:t>
      </w:r>
    </w:p>
    <w:p w14:paraId="1BC04F7D"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20</w:t>
      </w:r>
      <w:r w:rsidRPr="00A17EE9">
        <w:rPr>
          <w:rFonts w:hint="eastAsia"/>
          <w:bCs/>
          <w:sz w:val="24"/>
        </w:rPr>
        <w:t>）除</w:t>
      </w:r>
      <w:r w:rsidRPr="00A17EE9">
        <w:rPr>
          <w:rFonts w:hint="eastAsia"/>
          <w:bCs/>
          <w:sz w:val="24"/>
        </w:rPr>
        <w:t>ETF</w:t>
      </w:r>
      <w:r w:rsidRPr="00A17EE9">
        <w:rPr>
          <w:rFonts w:hint="eastAsia"/>
          <w:bCs/>
          <w:sz w:val="24"/>
        </w:rPr>
        <w:t>联接基金外，本基金管理人管理的全部证券投资基金持有单只基金不得超过被投资基金净资产的</w:t>
      </w:r>
      <w:r w:rsidRPr="00A17EE9">
        <w:rPr>
          <w:rFonts w:hint="eastAsia"/>
          <w:bCs/>
          <w:sz w:val="24"/>
        </w:rPr>
        <w:t>20%</w:t>
      </w:r>
      <w:r w:rsidRPr="00A17EE9">
        <w:rPr>
          <w:rFonts w:hint="eastAsia"/>
          <w:bCs/>
          <w:sz w:val="24"/>
        </w:rPr>
        <w:t>，被投资基金净资产规模以最近定期</w:t>
      </w:r>
      <w:r w:rsidRPr="00A17EE9">
        <w:rPr>
          <w:rFonts w:hint="eastAsia"/>
          <w:bCs/>
          <w:sz w:val="24"/>
        </w:rPr>
        <w:lastRenderedPageBreak/>
        <w:t>报告披露的规模为准（因证券</w:t>
      </w:r>
      <w:r w:rsidRPr="00A17EE9">
        <w:rPr>
          <w:rFonts w:hint="eastAsia"/>
          <w:bCs/>
          <w:sz w:val="24"/>
        </w:rPr>
        <w:t>/</w:t>
      </w:r>
      <w:r w:rsidRPr="00A17EE9">
        <w:rPr>
          <w:rFonts w:hint="eastAsia"/>
          <w:bCs/>
          <w:sz w:val="24"/>
        </w:rPr>
        <w:t>期货市场波动、上市公司</w:t>
      </w:r>
      <w:r w:rsidRPr="00A17EE9">
        <w:rPr>
          <w:rFonts w:hint="eastAsia"/>
          <w:bCs/>
          <w:sz w:val="24"/>
        </w:rPr>
        <w:t>/</w:t>
      </w:r>
      <w:r w:rsidRPr="00A17EE9">
        <w:rPr>
          <w:rFonts w:hint="eastAsia"/>
          <w:bCs/>
          <w:sz w:val="24"/>
        </w:rPr>
        <w:t>证券发行人合并、基金规模变动等基金管理人之外的因素致使基金投资比例不符合本条规定投资比例的，基金管理人应当在</w:t>
      </w:r>
      <w:r w:rsidRPr="00A17EE9">
        <w:rPr>
          <w:rFonts w:hint="eastAsia"/>
          <w:bCs/>
          <w:sz w:val="24"/>
        </w:rPr>
        <w:t>20</w:t>
      </w:r>
      <w:r w:rsidRPr="00A17EE9">
        <w:rPr>
          <w:rFonts w:hint="eastAsia"/>
          <w:bCs/>
          <w:sz w:val="24"/>
        </w:rPr>
        <w:t>个交易日内进行调整，但中国证监会另有规定的除外，法律法规另有规定的从其规定）；</w:t>
      </w:r>
    </w:p>
    <w:p w14:paraId="3BB62ED9"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21</w:t>
      </w:r>
      <w:r w:rsidRPr="00A17EE9">
        <w:rPr>
          <w:rFonts w:hint="eastAsia"/>
          <w:bCs/>
          <w:sz w:val="24"/>
        </w:rPr>
        <w:t>）本基金投资其他基金，被投资基金的运作期限应当不少于</w:t>
      </w:r>
      <w:r w:rsidRPr="00A17EE9">
        <w:rPr>
          <w:rFonts w:hint="eastAsia"/>
          <w:bCs/>
          <w:sz w:val="24"/>
        </w:rPr>
        <w:t>1</w:t>
      </w:r>
      <w:r w:rsidRPr="00A17EE9">
        <w:rPr>
          <w:rFonts w:hint="eastAsia"/>
          <w:bCs/>
          <w:sz w:val="24"/>
        </w:rPr>
        <w:t>年、最近定期报告披露的基金净资产应不低于</w:t>
      </w:r>
      <w:r w:rsidRPr="00A17EE9">
        <w:rPr>
          <w:rFonts w:hint="eastAsia"/>
          <w:bCs/>
          <w:sz w:val="24"/>
        </w:rPr>
        <w:t>1</w:t>
      </w:r>
      <w:r w:rsidRPr="00A17EE9">
        <w:rPr>
          <w:rFonts w:hint="eastAsia"/>
          <w:bCs/>
          <w:sz w:val="24"/>
        </w:rPr>
        <w:t>亿元；</w:t>
      </w:r>
    </w:p>
    <w:p w14:paraId="57301CC3" w14:textId="77777777" w:rsidR="00A17EE9" w:rsidRPr="00A17EE9" w:rsidRDefault="00A17EE9" w:rsidP="00A17EE9">
      <w:pPr>
        <w:spacing w:line="360" w:lineRule="auto"/>
        <w:ind w:firstLineChars="200" w:firstLine="480"/>
        <w:rPr>
          <w:bCs/>
          <w:sz w:val="24"/>
        </w:rPr>
      </w:pPr>
      <w:r w:rsidRPr="00A17EE9">
        <w:rPr>
          <w:rFonts w:hint="eastAsia"/>
          <w:bCs/>
          <w:sz w:val="24"/>
        </w:rPr>
        <w:t>（</w:t>
      </w:r>
      <w:r w:rsidRPr="00A17EE9">
        <w:rPr>
          <w:rFonts w:hint="eastAsia"/>
          <w:bCs/>
          <w:sz w:val="24"/>
        </w:rPr>
        <w:t>22</w:t>
      </w:r>
      <w:r w:rsidRPr="00A17EE9">
        <w:rPr>
          <w:rFonts w:hint="eastAsia"/>
          <w:bCs/>
          <w:sz w:val="24"/>
        </w:rPr>
        <w:t>）法律法规及中国证监会规定的和《基金合同》约定的其他投资限制。</w:t>
      </w:r>
    </w:p>
    <w:p w14:paraId="6BCC4E30" w14:textId="77777777" w:rsidR="00A17EE9" w:rsidRPr="00A17EE9" w:rsidRDefault="00A17EE9" w:rsidP="00A17EE9">
      <w:pPr>
        <w:spacing w:line="360" w:lineRule="auto"/>
        <w:ind w:firstLineChars="200" w:firstLine="480"/>
        <w:rPr>
          <w:bCs/>
          <w:sz w:val="24"/>
        </w:rPr>
      </w:pPr>
      <w:r w:rsidRPr="00A17EE9">
        <w:rPr>
          <w:rFonts w:hint="eastAsia"/>
          <w:bCs/>
          <w:sz w:val="24"/>
        </w:rPr>
        <w:t>除上述第（</w:t>
      </w:r>
      <w:r w:rsidRPr="00A17EE9">
        <w:rPr>
          <w:rFonts w:hint="eastAsia"/>
          <w:bCs/>
          <w:sz w:val="24"/>
        </w:rPr>
        <w:t>2</w:t>
      </w:r>
      <w:r w:rsidRPr="00A17EE9">
        <w:rPr>
          <w:rFonts w:hint="eastAsia"/>
          <w:bCs/>
          <w:sz w:val="24"/>
        </w:rPr>
        <w:t>）、（</w:t>
      </w:r>
      <w:r w:rsidRPr="00A17EE9">
        <w:rPr>
          <w:rFonts w:hint="eastAsia"/>
          <w:bCs/>
          <w:sz w:val="24"/>
        </w:rPr>
        <w:t>3</w:t>
      </w:r>
      <w:r w:rsidRPr="00A17EE9">
        <w:rPr>
          <w:rFonts w:hint="eastAsia"/>
          <w:bCs/>
          <w:sz w:val="24"/>
        </w:rPr>
        <w:t>）、（</w:t>
      </w:r>
      <w:r w:rsidRPr="00A17EE9">
        <w:rPr>
          <w:rFonts w:hint="eastAsia"/>
          <w:bCs/>
          <w:sz w:val="24"/>
        </w:rPr>
        <w:t>13</w:t>
      </w:r>
      <w:r w:rsidRPr="00A17EE9">
        <w:rPr>
          <w:rFonts w:hint="eastAsia"/>
          <w:bCs/>
          <w:sz w:val="24"/>
        </w:rPr>
        <w:t>）、（</w:t>
      </w:r>
      <w:r w:rsidRPr="00A17EE9">
        <w:rPr>
          <w:rFonts w:hint="eastAsia"/>
          <w:bCs/>
          <w:sz w:val="24"/>
        </w:rPr>
        <w:t>16</w:t>
      </w:r>
      <w:r w:rsidRPr="00A17EE9">
        <w:rPr>
          <w:rFonts w:hint="eastAsia"/>
          <w:bCs/>
          <w:sz w:val="24"/>
        </w:rPr>
        <w:t>）、（</w:t>
      </w:r>
      <w:r w:rsidRPr="00A17EE9">
        <w:rPr>
          <w:rFonts w:hint="eastAsia"/>
          <w:bCs/>
          <w:sz w:val="24"/>
        </w:rPr>
        <w:t>17</w:t>
      </w:r>
      <w:r w:rsidRPr="00A17EE9">
        <w:rPr>
          <w:rFonts w:hint="eastAsia"/>
          <w:bCs/>
          <w:sz w:val="24"/>
        </w:rPr>
        <w:t>）、（</w:t>
      </w:r>
      <w:r w:rsidRPr="00A17EE9">
        <w:rPr>
          <w:rFonts w:hint="eastAsia"/>
          <w:bCs/>
          <w:sz w:val="24"/>
        </w:rPr>
        <w:t>20</w:t>
      </w:r>
      <w:r w:rsidRPr="00A17EE9">
        <w:rPr>
          <w:rFonts w:hint="eastAsia"/>
          <w:bCs/>
          <w:sz w:val="24"/>
        </w:rPr>
        <w:t>）项规定的情形外，因证券</w:t>
      </w:r>
      <w:r w:rsidRPr="00A17EE9">
        <w:rPr>
          <w:rFonts w:hint="eastAsia"/>
          <w:bCs/>
          <w:sz w:val="24"/>
        </w:rPr>
        <w:t>/</w:t>
      </w:r>
      <w:r w:rsidRPr="00A17EE9">
        <w:rPr>
          <w:rFonts w:hint="eastAsia"/>
          <w:bCs/>
          <w:sz w:val="24"/>
        </w:rPr>
        <w:t>期货市场波动、上市公司</w:t>
      </w:r>
      <w:r w:rsidRPr="00A17EE9">
        <w:rPr>
          <w:rFonts w:hint="eastAsia"/>
          <w:bCs/>
          <w:sz w:val="24"/>
        </w:rPr>
        <w:t>/</w:t>
      </w:r>
      <w:r w:rsidRPr="00A17EE9">
        <w:rPr>
          <w:rFonts w:hint="eastAsia"/>
          <w:bCs/>
          <w:sz w:val="24"/>
        </w:rPr>
        <w:t>证券发行人合并、基金规模变动等基金管理人之外的因素致使基金投资比例不符合上述规定投资比例的，基金管理人应当在</w:t>
      </w:r>
      <w:r w:rsidRPr="00A17EE9">
        <w:rPr>
          <w:rFonts w:hint="eastAsia"/>
          <w:bCs/>
          <w:sz w:val="24"/>
        </w:rPr>
        <w:t>10</w:t>
      </w:r>
      <w:r w:rsidRPr="00A17EE9">
        <w:rPr>
          <w:rFonts w:hint="eastAsia"/>
          <w:bCs/>
          <w:sz w:val="24"/>
        </w:rPr>
        <w:t>个交易日内进行调整，但中国证监会另有规定的除外，法律法规另有规定的从其规定。</w:t>
      </w:r>
    </w:p>
    <w:p w14:paraId="17E0701D" w14:textId="4875F68C" w:rsidR="00A17EE9" w:rsidRPr="00A17EE9" w:rsidRDefault="00A17EE9" w:rsidP="00A17EE9">
      <w:pPr>
        <w:spacing w:line="360" w:lineRule="auto"/>
        <w:ind w:firstLineChars="200" w:firstLine="480"/>
        <w:rPr>
          <w:bCs/>
          <w:sz w:val="24"/>
        </w:rPr>
      </w:pPr>
      <w:r w:rsidRPr="00A17EE9">
        <w:rPr>
          <w:rFonts w:hint="eastAsia"/>
          <w:bCs/>
          <w:sz w:val="24"/>
        </w:rPr>
        <w:t>基金管理人应当自基金合同生效之日起</w:t>
      </w:r>
      <w:r w:rsidRPr="00A17EE9">
        <w:rPr>
          <w:rFonts w:hint="eastAsia"/>
          <w:bCs/>
          <w:sz w:val="24"/>
        </w:rPr>
        <w:t>6</w:t>
      </w:r>
      <w:r w:rsidRPr="00A17EE9">
        <w:rPr>
          <w:rFonts w:hint="eastAsia"/>
          <w:bCs/>
          <w:sz w:val="24"/>
        </w:rPr>
        <w:t>个月内使基金的投资组合比例符合基金合同的有关约定。在上述期间内，本基金的投资范围、投资策略应当符合基金合同的约定。基金托管人对基金的投资的监督与检查自基金合同生效之日起开始。</w:t>
      </w:r>
    </w:p>
    <w:p w14:paraId="1839D8F0" w14:textId="77777777" w:rsidR="003D0A2E" w:rsidRDefault="00A17EE9">
      <w:pPr>
        <w:adjustRightInd w:val="0"/>
        <w:snapToGrid w:val="0"/>
        <w:spacing w:line="360" w:lineRule="auto"/>
        <w:ind w:firstLineChars="200" w:firstLine="480"/>
        <w:rPr>
          <w:rFonts w:ascii="宋体" w:hAnsi="宋体"/>
          <w:bCs/>
          <w:sz w:val="24"/>
        </w:rPr>
      </w:pPr>
      <w:r w:rsidRPr="00A17EE9">
        <w:rPr>
          <w:rFonts w:hint="eastAsia"/>
          <w:bCs/>
          <w:sz w:val="24"/>
        </w:rPr>
        <w:t>法律法规或监管部门取消或变更上述投资组合比例限制的，如适用本基金，经与基金托管人协商一致并履行适当程序后，本基金可不受相关限制。</w:t>
      </w:r>
    </w:p>
    <w:p w14:paraId="6A839E73" w14:textId="77777777" w:rsidR="003D0A2E" w:rsidRDefault="000228C2">
      <w:pPr>
        <w:adjustRightInd w:val="0"/>
        <w:snapToGrid w:val="0"/>
        <w:spacing w:line="360" w:lineRule="auto"/>
        <w:ind w:firstLineChars="200" w:firstLine="480"/>
        <w:rPr>
          <w:bCs/>
          <w:sz w:val="24"/>
        </w:rPr>
      </w:pPr>
      <w:r>
        <w:rPr>
          <w:rFonts w:hint="eastAsia"/>
          <w:bCs/>
          <w:sz w:val="24"/>
        </w:rPr>
        <w:t>当基金持有特定资产且存在或潜在重大赎回申请时，根据最大限度保护基金份额持有人利益的原则，基金管理人经与基金托管人协商一致，并咨询会计师事务所意见后，可以依照法律法规及基金合同的约定启用侧袋机制。</w:t>
      </w:r>
    </w:p>
    <w:p w14:paraId="566283B5" w14:textId="77777777" w:rsidR="003D0A2E" w:rsidRDefault="000228C2">
      <w:pPr>
        <w:adjustRightInd w:val="0"/>
        <w:snapToGrid w:val="0"/>
        <w:spacing w:line="360" w:lineRule="auto"/>
        <w:ind w:firstLineChars="200" w:firstLine="480"/>
        <w:rPr>
          <w:bCs/>
          <w:sz w:val="24"/>
        </w:rPr>
      </w:pPr>
      <w:r>
        <w:rPr>
          <w:rFonts w:hint="eastAsia"/>
          <w:bCs/>
          <w:sz w:val="24"/>
        </w:rPr>
        <w:t>侧袋机制实施期间，本基金的投资组合比例、投资策略、组合限制、业绩比较基准、风险收益特征等约定仅适用于主袋账户。</w:t>
      </w:r>
    </w:p>
    <w:p w14:paraId="1C63A01B"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（三）基金托管人根据有关法律法规的规定及基金合同的约定，对本托管协议第十五条第九款基金投资禁止行为进行监督。基金托管人通过事后监督方式对基金管理人基金投资禁止行为进行监督。</w:t>
      </w:r>
    </w:p>
    <w:p w14:paraId="3501EE1F" w14:textId="77777777" w:rsidR="003D0A2E" w:rsidRDefault="000228C2">
      <w:pPr>
        <w:adjustRightInd w:val="0"/>
        <w:snapToGrid w:val="0"/>
        <w:spacing w:line="360" w:lineRule="auto"/>
        <w:ind w:firstLineChars="200" w:firstLine="480"/>
        <w:rPr>
          <w:bCs/>
          <w:sz w:val="24"/>
        </w:rPr>
      </w:pPr>
      <w:r>
        <w:rPr>
          <w:rFonts w:hint="eastAsia"/>
          <w:bCs/>
          <w:sz w:val="24"/>
        </w:rPr>
        <w:t>基金管理人运用基金财产买卖基金管理人、基金托管人及其控股股东、实际控制人或者与其有重大利害关系的公司发行的证券或者承销期内承销的证券，或者从事其他重大关联交易的，应当符合本基金的投资目标和投资策略，遵循基金份额持有人利益优先原则，防范利益冲突，建立健全内部审批机制和评估机制，</w:t>
      </w:r>
      <w:r>
        <w:rPr>
          <w:rFonts w:hint="eastAsia"/>
          <w:bCs/>
          <w:sz w:val="24"/>
        </w:rPr>
        <w:lastRenderedPageBreak/>
        <w:t>按照市场公平合理价格执行。相关交易必须事先得到基金托管人同意，并按法律法规予以披露。</w:t>
      </w:r>
      <w:r>
        <w:rPr>
          <w:bCs/>
          <w:sz w:val="24"/>
        </w:rPr>
        <w:t>重大关联交易应提交基金管理人董事会审议，并经过三分之二以上的独立董事通过。基金管理人董事会应至少每半年对关联交易事项进行审查</w:t>
      </w:r>
      <w:r>
        <w:rPr>
          <w:rFonts w:hint="eastAsia"/>
          <w:bCs/>
          <w:sz w:val="24"/>
        </w:rPr>
        <w:t>。</w:t>
      </w:r>
    </w:p>
    <w:p w14:paraId="2618EB96" w14:textId="708045E1" w:rsidR="003D0A2E" w:rsidRDefault="000228C2">
      <w:pPr>
        <w:adjustRightInd w:val="0"/>
        <w:snapToGrid w:val="0"/>
        <w:spacing w:line="360" w:lineRule="auto"/>
        <w:ind w:firstLineChars="200" w:firstLine="480"/>
        <w:rPr>
          <w:bCs/>
          <w:sz w:val="24"/>
        </w:rPr>
      </w:pPr>
      <w:r>
        <w:rPr>
          <w:rFonts w:hint="eastAsia"/>
          <w:bCs/>
          <w:sz w:val="24"/>
        </w:rPr>
        <w:t>如果法律法规对基金合同约定投资组合比例限制进行变更的，以变更后的规定为准。</w:t>
      </w:r>
      <w:r>
        <w:rPr>
          <w:bCs/>
          <w:sz w:val="24"/>
        </w:rPr>
        <w:t>法律法规或监管部门取消上述限制，如适用于本基金，</w:t>
      </w:r>
      <w:r>
        <w:rPr>
          <w:rFonts w:hint="eastAsia"/>
          <w:bCs/>
          <w:sz w:val="24"/>
        </w:rPr>
        <w:t>基金管理人在履行适当程序后，</w:t>
      </w:r>
      <w:r>
        <w:rPr>
          <w:bCs/>
          <w:sz w:val="24"/>
        </w:rPr>
        <w:t>则本基金投资不再受相关限制。</w:t>
      </w:r>
    </w:p>
    <w:p w14:paraId="2512A88B"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及时向基金托管人说明理由，并在与交易对手发生交易前 3 个工作日内与基金托管人协商确认。如因基金管理人未能及时提供相关信息导致托管人无法有效监督产生的风险，托管人不承担责任。</w:t>
      </w:r>
    </w:p>
    <w:p w14:paraId="57D8A82C"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基金管理人负责对交易对手的资信控制，按银行间债券市场的交易规则进行交易，并</w:t>
      </w:r>
      <w:r>
        <w:rPr>
          <w:rFonts w:ascii="宋体" w:hAnsi="宋体" w:hint="eastAsia"/>
          <w:sz w:val="24"/>
        </w:rPr>
        <w:t>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w:t>
      </w:r>
      <w:r>
        <w:rPr>
          <w:rFonts w:ascii="宋体" w:hAnsi="宋体" w:cs="Arial" w:hint="eastAsia"/>
          <w:sz w:val="24"/>
        </w:rPr>
        <w:t>。如基金托管人事后发现基金管理人没有按照事先约定的交易对手或交易方式进行交易时，基金托管人应及时提醒基金管理人，基金托管人不承担由此造成的任何损失和责任。</w:t>
      </w:r>
    </w:p>
    <w:p w14:paraId="2DB88B5C"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（五）基金托管人根据有关法律法规的规定及基金合同的约定，对基金管理人投资流通受限证券进行监督。</w:t>
      </w:r>
    </w:p>
    <w:p w14:paraId="1BC70711"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hint="eastAsia"/>
          <w:sz w:val="24"/>
        </w:rPr>
        <w:t>基金管理人投资流通受限证券，应事先根据中国证监会相关规定，明确基金投资流通受限证券的比例，</w:t>
      </w:r>
      <w:r>
        <w:rPr>
          <w:rFonts w:ascii="宋体" w:hAnsi="宋体" w:cs="Arial" w:hint="eastAsia"/>
          <w:sz w:val="24"/>
        </w:rPr>
        <w:t>制订严格的投资决策流程和风险控制制度，防范流动性风险、法律风险和操作风险等各种风险。基金托管人对基金管理人是否遵守相</w:t>
      </w:r>
      <w:r>
        <w:rPr>
          <w:rFonts w:ascii="宋体" w:hAnsi="宋体" w:cs="Arial" w:hint="eastAsia"/>
          <w:sz w:val="24"/>
        </w:rPr>
        <w:lastRenderedPageBreak/>
        <w:t>关制度、流动性风险处置预案以及相关投资额度和比例等的情况进行监督。</w:t>
      </w:r>
      <w:r>
        <w:rPr>
          <w:rFonts w:ascii="宋体" w:hAnsi="宋体" w:hint="eastAsia"/>
          <w:sz w:val="24"/>
        </w:rPr>
        <w:t>首次投资流通受限证券前，基金管理人应与基金托管人就流通受限证券投资签订风险控制补充协议。</w:t>
      </w:r>
    </w:p>
    <w:p w14:paraId="3D66C4F5" w14:textId="77777777" w:rsidR="003D0A2E" w:rsidRDefault="000228C2">
      <w:pPr>
        <w:numPr>
          <w:ilvl w:val="0"/>
          <w:numId w:val="2"/>
        </w:numPr>
        <w:adjustRightInd w:val="0"/>
        <w:snapToGrid w:val="0"/>
        <w:spacing w:line="360" w:lineRule="auto"/>
        <w:ind w:left="0" w:firstLine="480"/>
        <w:rPr>
          <w:rFonts w:ascii="宋体" w:hAnsi="宋体" w:cs="Arial"/>
          <w:sz w:val="24"/>
        </w:rPr>
      </w:pPr>
      <w:r>
        <w:rPr>
          <w:rFonts w:ascii="宋体" w:hAnsi="宋体" w:cs="Arial" w:hint="eastAsia"/>
          <w:sz w:val="24"/>
        </w:rPr>
        <w:t>本基金投资的流通受限证券与上文所述的流动性受限资产范围并不完全一致，须为经中国证监会批准的在发行时明确一定期限锁定期的可交易证券，不包括由于发布重大消息或其他原因而临时停牌的证券、已发行未上市证券、回购交易中的质押券等流通受限证券。本基金不投资有锁定期但锁定期不明确的证券。</w:t>
      </w:r>
    </w:p>
    <w:p w14:paraId="2A9EC42C" w14:textId="77777777" w:rsidR="003D0A2E" w:rsidRDefault="000228C2">
      <w:pPr>
        <w:snapToGrid w:val="0"/>
        <w:spacing w:line="360" w:lineRule="auto"/>
        <w:ind w:firstLineChars="200" w:firstLine="480"/>
        <w:rPr>
          <w:rFonts w:ascii="宋体" w:hAnsi="宋体"/>
          <w:sz w:val="24"/>
        </w:rPr>
      </w:pPr>
      <w:r>
        <w:rPr>
          <w:rFonts w:ascii="宋体" w:hAnsi="宋体" w:cs="Arial" w:hint="eastAsia"/>
          <w:sz w:val="24"/>
        </w:rPr>
        <w:t>本基金</w:t>
      </w:r>
      <w:r>
        <w:rPr>
          <w:rFonts w:ascii="宋体" w:hAnsi="宋体" w:hint="eastAsia"/>
          <w:sz w:val="24"/>
        </w:rPr>
        <w:t>投资的</w:t>
      </w:r>
      <w:r>
        <w:rPr>
          <w:rFonts w:ascii="宋体" w:hAnsi="宋体" w:cs="Arial" w:hint="eastAsia"/>
          <w:sz w:val="24"/>
        </w:rPr>
        <w:t>流通</w:t>
      </w:r>
      <w:r>
        <w:rPr>
          <w:rFonts w:ascii="宋体" w:hAnsi="宋体" w:hint="eastAsia"/>
          <w:sz w:val="24"/>
        </w:rPr>
        <w:t>受限证券限于可由中国证券登记结算有限责任公司或中央国债登记结算有限责任公司、银行间清算所股份有限公司负责登记和存管，并可在证券交易所或全国银行间债券市场交易的证券。</w:t>
      </w:r>
    </w:p>
    <w:p w14:paraId="27D8854E" w14:textId="77777777" w:rsidR="003D0A2E" w:rsidRDefault="000228C2">
      <w:pPr>
        <w:adjustRightInd w:val="0"/>
        <w:snapToGrid w:val="0"/>
        <w:spacing w:line="360" w:lineRule="auto"/>
        <w:ind w:firstLineChars="200" w:firstLine="480"/>
        <w:rPr>
          <w:rFonts w:ascii="宋体" w:hAnsi="宋体"/>
          <w:sz w:val="24"/>
        </w:rPr>
      </w:pPr>
      <w:r>
        <w:rPr>
          <w:rFonts w:ascii="宋体" w:hAnsi="宋体" w:cs="Arial" w:hint="eastAsia"/>
          <w:sz w:val="24"/>
        </w:rPr>
        <w:t>本基金</w:t>
      </w:r>
      <w:r>
        <w:rPr>
          <w:rFonts w:ascii="宋体" w:hAnsi="宋体" w:hint="eastAsia"/>
          <w:sz w:val="24"/>
        </w:rPr>
        <w:t>投资的</w:t>
      </w:r>
      <w:r>
        <w:rPr>
          <w:rFonts w:ascii="宋体" w:hAnsi="宋体" w:cs="Arial" w:hint="eastAsia"/>
          <w:sz w:val="24"/>
        </w:rPr>
        <w:t>流通</w:t>
      </w:r>
      <w:r>
        <w:rPr>
          <w:rFonts w:ascii="宋体" w:hAnsi="宋体" w:hint="eastAsia"/>
          <w:sz w:val="24"/>
        </w:rPr>
        <w:t>受限证券应保证登记存管在本基金名下，基金管理人负责相关工作的落实和协调，并确保基金托管人能够正常查询。因基金管理人原因产生的</w:t>
      </w:r>
      <w:r>
        <w:rPr>
          <w:rFonts w:ascii="宋体" w:hAnsi="宋体" w:cs="Arial" w:hint="eastAsia"/>
          <w:sz w:val="24"/>
        </w:rPr>
        <w:t>流通</w:t>
      </w:r>
      <w:r>
        <w:rPr>
          <w:rFonts w:ascii="宋体" w:hAnsi="宋体" w:hint="eastAsia"/>
          <w:sz w:val="24"/>
        </w:rPr>
        <w:t>受限证券登记存管问题，造成基金托管人无法安全保管本基金资产的责任与损失，及因</w:t>
      </w:r>
      <w:r>
        <w:rPr>
          <w:rFonts w:ascii="宋体" w:hAnsi="宋体" w:cs="Arial" w:hint="eastAsia"/>
          <w:sz w:val="24"/>
        </w:rPr>
        <w:t>流通</w:t>
      </w:r>
      <w:r>
        <w:rPr>
          <w:rFonts w:ascii="宋体" w:hAnsi="宋体" w:hint="eastAsia"/>
          <w:sz w:val="24"/>
        </w:rPr>
        <w:t>受限证券存管直接影响本基金安全的责任及损失，由基金管理人承担。</w:t>
      </w:r>
    </w:p>
    <w:p w14:paraId="387ED974" w14:textId="77777777" w:rsidR="003D0A2E" w:rsidRDefault="000228C2">
      <w:pPr>
        <w:adjustRightInd w:val="0"/>
        <w:snapToGrid w:val="0"/>
        <w:spacing w:line="360" w:lineRule="auto"/>
        <w:ind w:firstLineChars="200" w:firstLine="480"/>
        <w:rPr>
          <w:rFonts w:ascii="宋体" w:hAnsi="宋体"/>
          <w:sz w:val="24"/>
        </w:rPr>
      </w:pPr>
      <w:r>
        <w:rPr>
          <w:rFonts w:ascii="宋体" w:hAnsi="宋体" w:cs="Arial" w:hint="eastAsia"/>
          <w:sz w:val="24"/>
        </w:rPr>
        <w:t>本基金</w:t>
      </w:r>
      <w:r>
        <w:rPr>
          <w:rFonts w:ascii="宋体" w:hAnsi="宋体" w:hint="eastAsia"/>
          <w:sz w:val="24"/>
        </w:rPr>
        <w:t>投资</w:t>
      </w:r>
      <w:r>
        <w:rPr>
          <w:rFonts w:ascii="宋体" w:hAnsi="宋体" w:cs="Arial" w:hint="eastAsia"/>
          <w:sz w:val="24"/>
        </w:rPr>
        <w:t>流通</w:t>
      </w:r>
      <w:r>
        <w:rPr>
          <w:rFonts w:ascii="宋体" w:hAnsi="宋体" w:hint="eastAsia"/>
          <w:sz w:val="24"/>
        </w:rPr>
        <w:t>受限证券，不得预付任何形式的保证金。</w:t>
      </w:r>
    </w:p>
    <w:p w14:paraId="756901FE" w14:textId="77777777" w:rsidR="003D0A2E" w:rsidRDefault="000228C2">
      <w:pPr>
        <w:numPr>
          <w:ilvl w:val="0"/>
          <w:numId w:val="2"/>
        </w:numPr>
        <w:adjustRightInd w:val="0"/>
        <w:snapToGrid w:val="0"/>
        <w:spacing w:line="360" w:lineRule="auto"/>
        <w:ind w:left="0" w:firstLine="480"/>
        <w:rPr>
          <w:rFonts w:ascii="宋体" w:hAnsi="宋体"/>
          <w:sz w:val="24"/>
        </w:rPr>
      </w:pPr>
      <w:r>
        <w:rPr>
          <w:rFonts w:ascii="宋体" w:hAnsi="宋体" w:hint="eastAsia"/>
          <w:sz w:val="24"/>
        </w:rPr>
        <w:t>基金管理人对本基金投资</w:t>
      </w:r>
      <w:r>
        <w:rPr>
          <w:rFonts w:ascii="宋体" w:hAnsi="宋体" w:cs="Arial" w:hint="eastAsia"/>
          <w:sz w:val="24"/>
        </w:rPr>
        <w:t>流通</w:t>
      </w:r>
      <w:r>
        <w:rPr>
          <w:rFonts w:ascii="宋体" w:hAnsi="宋体" w:hint="eastAsia"/>
          <w:sz w:val="24"/>
        </w:rPr>
        <w:t>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对本基金因投资</w:t>
      </w:r>
      <w:r>
        <w:rPr>
          <w:rFonts w:ascii="宋体" w:hAnsi="宋体" w:cs="Arial" w:hint="eastAsia"/>
          <w:sz w:val="24"/>
        </w:rPr>
        <w:t>流通</w:t>
      </w:r>
      <w:r>
        <w:rPr>
          <w:rFonts w:ascii="宋体" w:hAnsi="宋体" w:hint="eastAsia"/>
          <w:sz w:val="24"/>
        </w:rPr>
        <w:t>受限证券导致的流动性风险，基金托管人不承担任何责任。如因基金管理人违反基金合同或预先确定的投资流通受限证券的比例导致本基金出现损失致使基金托管人承担连带赔偿责任的，基金管理人应赔偿基金托管人由此遭受的损失。</w:t>
      </w:r>
    </w:p>
    <w:p w14:paraId="587E58B8" w14:textId="77777777" w:rsidR="003D0A2E" w:rsidRDefault="000228C2">
      <w:pPr>
        <w:numPr>
          <w:ilvl w:val="0"/>
          <w:numId w:val="2"/>
        </w:numPr>
        <w:adjustRightInd w:val="0"/>
        <w:snapToGrid w:val="0"/>
        <w:spacing w:line="360" w:lineRule="auto"/>
        <w:ind w:left="0" w:firstLine="480"/>
        <w:rPr>
          <w:rFonts w:ascii="宋体" w:hAnsi="宋体" w:cs="Arial"/>
          <w:sz w:val="24"/>
        </w:rPr>
      </w:pPr>
      <w:r>
        <w:rPr>
          <w:rFonts w:ascii="宋体" w:hAnsi="宋体" w:cs="Arial" w:hint="eastAsia"/>
          <w:sz w:val="24"/>
        </w:rPr>
        <w:t>基金托管人根据有关规定有权对基金管理人进行以下事项监督：</w:t>
      </w:r>
    </w:p>
    <w:p w14:paraId="021E76F8" w14:textId="77777777" w:rsidR="003D0A2E" w:rsidRDefault="000228C2">
      <w:pPr>
        <w:numPr>
          <w:ilvl w:val="0"/>
          <w:numId w:val="3"/>
        </w:numPr>
        <w:snapToGrid w:val="0"/>
        <w:spacing w:line="360" w:lineRule="auto"/>
        <w:ind w:left="0" w:firstLine="480"/>
        <w:rPr>
          <w:rFonts w:ascii="宋体" w:hAnsi="宋体"/>
          <w:sz w:val="24"/>
        </w:rPr>
      </w:pPr>
      <w:r>
        <w:rPr>
          <w:rFonts w:ascii="宋体" w:hAnsi="宋体" w:hint="eastAsia"/>
          <w:sz w:val="24"/>
        </w:rPr>
        <w:t>本基金投资</w:t>
      </w:r>
      <w:r>
        <w:rPr>
          <w:rFonts w:ascii="宋体" w:hAnsi="宋体" w:cs="Arial" w:hint="eastAsia"/>
          <w:sz w:val="24"/>
        </w:rPr>
        <w:t>流通</w:t>
      </w:r>
      <w:r>
        <w:rPr>
          <w:rFonts w:ascii="宋体" w:hAnsi="宋体" w:hint="eastAsia"/>
          <w:sz w:val="24"/>
        </w:rPr>
        <w:t>受限证券时的法律法规遵守情况。</w:t>
      </w:r>
    </w:p>
    <w:p w14:paraId="65C6BFB0" w14:textId="77777777" w:rsidR="003D0A2E" w:rsidRDefault="000228C2">
      <w:pPr>
        <w:numPr>
          <w:ilvl w:val="0"/>
          <w:numId w:val="3"/>
        </w:numPr>
        <w:snapToGrid w:val="0"/>
        <w:spacing w:line="360" w:lineRule="auto"/>
        <w:ind w:left="0" w:firstLine="480"/>
        <w:rPr>
          <w:rFonts w:ascii="宋体" w:hAnsi="宋体"/>
          <w:sz w:val="24"/>
        </w:rPr>
      </w:pPr>
      <w:r>
        <w:rPr>
          <w:rFonts w:ascii="宋体" w:hAnsi="宋体" w:hint="eastAsia"/>
          <w:sz w:val="24"/>
        </w:rPr>
        <w:t>在基金投资</w:t>
      </w:r>
      <w:r>
        <w:rPr>
          <w:rFonts w:ascii="宋体" w:hAnsi="宋体" w:cs="Arial" w:hint="eastAsia"/>
          <w:sz w:val="24"/>
        </w:rPr>
        <w:t>流通</w:t>
      </w:r>
      <w:r>
        <w:rPr>
          <w:rFonts w:ascii="宋体" w:hAnsi="宋体" w:hint="eastAsia"/>
          <w:sz w:val="24"/>
        </w:rPr>
        <w:t>受限证券管理工作方面有关制度、流动性风险处置预案的建立与完善情况。</w:t>
      </w:r>
    </w:p>
    <w:p w14:paraId="14B4BA9A" w14:textId="77777777" w:rsidR="003D0A2E" w:rsidRDefault="000228C2">
      <w:pPr>
        <w:numPr>
          <w:ilvl w:val="0"/>
          <w:numId w:val="3"/>
        </w:numPr>
        <w:snapToGrid w:val="0"/>
        <w:spacing w:line="360" w:lineRule="auto"/>
        <w:ind w:left="0" w:firstLine="480"/>
        <w:rPr>
          <w:rFonts w:ascii="宋体" w:hAnsi="宋体"/>
          <w:sz w:val="24"/>
        </w:rPr>
      </w:pPr>
      <w:r>
        <w:rPr>
          <w:rFonts w:ascii="宋体" w:hAnsi="宋体" w:hint="eastAsia"/>
          <w:sz w:val="24"/>
        </w:rPr>
        <w:t>有关比例限制的执行情况。</w:t>
      </w:r>
    </w:p>
    <w:p w14:paraId="7467737E" w14:textId="77777777" w:rsidR="003D0A2E" w:rsidRDefault="000228C2">
      <w:pPr>
        <w:numPr>
          <w:ilvl w:val="0"/>
          <w:numId w:val="3"/>
        </w:numPr>
        <w:snapToGrid w:val="0"/>
        <w:spacing w:line="360" w:lineRule="auto"/>
        <w:ind w:left="0" w:firstLine="480"/>
        <w:rPr>
          <w:rFonts w:ascii="宋体" w:hAnsi="宋体"/>
          <w:sz w:val="24"/>
        </w:rPr>
      </w:pPr>
      <w:r>
        <w:rPr>
          <w:rFonts w:ascii="宋体" w:hAnsi="宋体" w:hint="eastAsia"/>
          <w:sz w:val="24"/>
        </w:rPr>
        <w:t>信息披露情况。</w:t>
      </w:r>
    </w:p>
    <w:p w14:paraId="3FC6A8E7" w14:textId="77777777" w:rsidR="003D0A2E" w:rsidRDefault="000228C2">
      <w:pPr>
        <w:numPr>
          <w:ilvl w:val="0"/>
          <w:numId w:val="2"/>
        </w:numPr>
        <w:adjustRightInd w:val="0"/>
        <w:snapToGrid w:val="0"/>
        <w:spacing w:line="360" w:lineRule="auto"/>
        <w:ind w:left="0" w:firstLine="480"/>
        <w:rPr>
          <w:rFonts w:ascii="宋体" w:hAnsi="宋体" w:cs="Arial"/>
          <w:sz w:val="24"/>
        </w:rPr>
      </w:pPr>
      <w:r>
        <w:rPr>
          <w:rFonts w:ascii="宋体" w:hAnsi="宋体" w:cs="Arial" w:hint="eastAsia"/>
          <w:sz w:val="24"/>
        </w:rPr>
        <w:t>相关法律法规对基金投资流通受限证券有新规定的，从其规定。</w:t>
      </w:r>
    </w:p>
    <w:p w14:paraId="434A70C5" w14:textId="77777777" w:rsidR="003D0A2E" w:rsidRDefault="000228C2">
      <w:pPr>
        <w:adjustRightInd w:val="0"/>
        <w:snapToGrid w:val="0"/>
        <w:spacing w:line="360" w:lineRule="auto"/>
        <w:ind w:firstLineChars="200" w:firstLine="480"/>
        <w:rPr>
          <w:rFonts w:ascii="宋体" w:hAnsi="宋体"/>
          <w:sz w:val="24"/>
          <w:highlight w:val="yellow"/>
        </w:rPr>
      </w:pPr>
      <w:r>
        <w:rPr>
          <w:rFonts w:ascii="宋体" w:hAnsi="宋体" w:cs="Arial" w:hint="eastAsia"/>
          <w:sz w:val="24"/>
        </w:rPr>
        <w:lastRenderedPageBreak/>
        <w:t>（六）</w:t>
      </w:r>
      <w:r>
        <w:rPr>
          <w:rFonts w:ascii="宋体" w:hAnsi="宋体" w:hint="eastAsia"/>
          <w:sz w:val="24"/>
        </w:rPr>
        <w:t>基金如投资银行存款，基金托管人根据有关法律法规的规定及基金合同的约定，对基金投资银行存款的交易对手范围是否符合有关规定进行监督；基金管理人在签署银行存款协议前，应将草拟的银行存款协议送基金托管人审核。</w:t>
      </w:r>
      <w:r>
        <w:rPr>
          <w:rFonts w:ascii="宋体" w:hAnsi="宋体" w:cs="Arial" w:hint="eastAsia"/>
          <w:sz w:val="24"/>
        </w:rPr>
        <w:t>如基金托管人事后发现基金管理人没有按照事先约定的交易对手进行交易时，基金托管人应及时提醒基金管理人，基金托管人不承担由此造成的任何损失和责任。如因基金管理人未能及时提供相关信息导致托管人无法有效监督，托管人不承担责任。</w:t>
      </w:r>
    </w:p>
    <w:p w14:paraId="19D52104"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七）基金托管人根据有关法律法规的规定及基金合同的约定，对基金资产净值计算、各类基金份额净值计算、应收资金到账、基金费用开支及收入确定、基金收益分配、相关信息披露、基金宣传推介材料中登载基金业绩表现数据等进行监督和核查。</w:t>
      </w:r>
    </w:p>
    <w:p w14:paraId="20605C10"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八）基金托管人发现基金管理人的上述事项及投资指令或实际投资运作违反法律法规、基金合同和本托管协议的规定，应及时以电话提醒或书面提示等方式通知基金管理人限期纠正，并及时向中国证监会报告。基金管理人应积极配合和协助基金托管人的监督和核查。基金管理人收到书面通知后应在下一工作日内及时核对并以书面形式给基金托管人发出回函，就基金托管人的疑义进行解释或举证，说明违规原因及纠正期限，并保证在规定期限内及时改正。基金管理人指定专人接收托管人的通知和提示。在上述规定期限内，基金托管人有权随时对通知事项进行复查，督促基金管理人改正。基金管理人对基金托管人通知的违规事项未能在限期内纠正的，基金托管人应报告中国证监会（如需）。</w:t>
      </w:r>
    </w:p>
    <w:p w14:paraId="2BB8A1D6"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九）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14:paraId="65256848"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十）若基金托管人发现基金管理人依据交易程序已经生效的指令违反法律、行政法规和其他有关规定，或者违反基金合同约定的，应当立即通知基金管理人，由此造成的损失由基金管理人承担，并及时向中国证监会报告。</w:t>
      </w:r>
    </w:p>
    <w:p w14:paraId="671E6E51"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（十一）基金托管人发现基金管理人有重大违规行为，应及时报告中国证监会，同时通知基金管理人限期纠正，并将纠正结果报告中国证监会。基金管理人</w:t>
      </w:r>
      <w:r>
        <w:rPr>
          <w:rFonts w:ascii="宋体" w:hAnsi="宋体" w:cs="Arial" w:hint="eastAsia"/>
          <w:sz w:val="24"/>
        </w:rPr>
        <w:lastRenderedPageBreak/>
        <w:t>无正当理由，拒绝、阻挠对方根据本托管协议规定行使监督权，或采取拖延、欺诈等手段妨碍对方进行有效监督，情节严重或经基金托管人提出警告仍不改正的，基金托管人应报告中国证监会。</w:t>
      </w:r>
    </w:p>
    <w:p w14:paraId="157B034D"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十二）当基金持有特定资产且存在或潜在大额赎回申请时，根据最大限度保护基金份额持有人利益的原则，基金管理人经与基金托管人协商一致，并咨询会计师事务所意见后，可以依照法律法规及基金合同的约定启用侧袋机制，无需召开基金份额持有人大会审议。</w:t>
      </w:r>
    </w:p>
    <w:p w14:paraId="2B3A6DB3"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侧袋机制实施期间，本基金的投资组合比例、投资策略、组合限制、业绩比较基准、风险收益特征等约定仅适用于主袋账户。</w:t>
      </w:r>
    </w:p>
    <w:p w14:paraId="7B8F45DD"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侧袋账户的实施条件、实施程序、运作安排（包括但不限于对基金赎回的影响、信息披露、费用列支等）、投资安排、特定资产的处置变现和支付等对投资者权益有重大影响的事项详见基金合同和招募说明书的规定。</w:t>
      </w:r>
    </w:p>
    <w:p w14:paraId="42782752"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基金托管人依照相关法律法规的规定以及基金合同和招募说明书的约定，对侧袋机制启用、特定资产处置和信息披露等方面进行监督。</w:t>
      </w:r>
    </w:p>
    <w:p w14:paraId="16894E55" w14:textId="77777777" w:rsidR="003D0A2E" w:rsidRDefault="000228C2">
      <w:pPr>
        <w:pStyle w:val="1"/>
        <w:numPr>
          <w:ilvl w:val="0"/>
          <w:numId w:val="1"/>
        </w:numPr>
        <w:spacing w:line="360" w:lineRule="auto"/>
        <w:jc w:val="center"/>
        <w:rPr>
          <w:rFonts w:ascii="宋体" w:hAnsi="宋体"/>
          <w:sz w:val="28"/>
          <w:szCs w:val="28"/>
        </w:rPr>
      </w:pPr>
      <w:r>
        <w:rPr>
          <w:rFonts w:ascii="宋体" w:hAnsi="宋体"/>
          <w:sz w:val="24"/>
          <w:szCs w:val="24"/>
        </w:rPr>
        <w:br w:type="page"/>
      </w:r>
      <w:bookmarkStart w:id="40" w:name="_Toc295832940"/>
      <w:bookmarkStart w:id="41" w:name="_Toc295833671"/>
      <w:bookmarkStart w:id="42" w:name="_Toc295833000"/>
      <w:bookmarkStart w:id="43" w:name="_Toc295832633"/>
      <w:bookmarkStart w:id="44" w:name="_Toc270669855"/>
      <w:bookmarkStart w:id="45" w:name="_Toc86726439"/>
      <w:bookmarkStart w:id="46" w:name="_Toc86737929"/>
      <w:bookmarkStart w:id="47" w:name="_Toc86223242"/>
      <w:bookmarkStart w:id="48" w:name="_Toc89163368"/>
      <w:bookmarkStart w:id="49" w:name="_Toc110830492"/>
      <w:bookmarkStart w:id="50" w:name="_Toc118774803"/>
      <w:bookmarkStart w:id="51" w:name="_Toc108512358"/>
      <w:bookmarkStart w:id="52" w:name="_Toc110765660"/>
      <w:bookmarkStart w:id="53" w:name="_Toc124325888"/>
      <w:bookmarkStart w:id="54" w:name="_Toc118972648"/>
      <w:bookmarkStart w:id="55" w:name="_Toc86727355"/>
      <w:bookmarkStart w:id="56" w:name="_Toc119402710"/>
      <w:bookmarkStart w:id="57" w:name="_Toc86225291"/>
      <w:bookmarkStart w:id="58" w:name="_Toc86649722"/>
      <w:bookmarkStart w:id="59" w:name="_Toc450839470"/>
      <w:bookmarkStart w:id="60" w:name="_Toc110761796"/>
      <w:bookmarkStart w:id="61" w:name="_Toc120435783"/>
      <w:bookmarkStart w:id="62" w:name="_Toc118212950"/>
      <w:bookmarkEnd w:id="40"/>
      <w:bookmarkEnd w:id="41"/>
      <w:bookmarkEnd w:id="42"/>
      <w:bookmarkEnd w:id="43"/>
      <w:r>
        <w:rPr>
          <w:rFonts w:ascii="宋体" w:hAnsi="宋体" w:hint="eastAsia"/>
          <w:sz w:val="28"/>
          <w:szCs w:val="28"/>
        </w:rPr>
        <w:lastRenderedPageBreak/>
        <w:t>基金管理人对基金托管人的业务核查</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C8EC8AE"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一）基金管理人对基金托管人履行托管职责情况进行核查，核查事项包括基金托管人安全保管基金财产、开设基金财产的资金账户、证券账户等投资所需账户、复核基金管理人计算的基金资产净值、各类基金份额净值、根据基金管理人指令办理清算交收、相关信息披露和监督基金投资运作等行为。</w:t>
      </w:r>
    </w:p>
    <w:p w14:paraId="7CB57EB8"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在下一工作日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14:paraId="59CB4BEF"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三）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供基金管理人核查托管财产的完整性和真实性。</w:t>
      </w:r>
    </w:p>
    <w:p w14:paraId="672CE9A9"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四）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14:paraId="410CF06E" w14:textId="77777777" w:rsidR="003D0A2E" w:rsidRDefault="000228C2">
      <w:pPr>
        <w:pStyle w:val="1"/>
        <w:numPr>
          <w:ilvl w:val="0"/>
          <w:numId w:val="1"/>
        </w:numPr>
        <w:spacing w:line="360" w:lineRule="auto"/>
        <w:jc w:val="center"/>
        <w:rPr>
          <w:rFonts w:ascii="宋体" w:hAnsi="宋体"/>
          <w:sz w:val="28"/>
          <w:szCs w:val="28"/>
        </w:rPr>
      </w:pPr>
      <w:r>
        <w:rPr>
          <w:rFonts w:ascii="宋体" w:hAnsi="宋体"/>
          <w:sz w:val="24"/>
          <w:szCs w:val="24"/>
        </w:rPr>
        <w:br w:type="page"/>
      </w:r>
      <w:bookmarkStart w:id="63" w:name="_Toc295832635"/>
      <w:bookmarkStart w:id="64" w:name="_Toc295833673"/>
      <w:bookmarkStart w:id="65" w:name="_Toc295832942"/>
      <w:bookmarkStart w:id="66" w:name="_Toc295833002"/>
      <w:bookmarkStart w:id="67" w:name="_Toc86726440"/>
      <w:bookmarkStart w:id="68" w:name="_Toc450839471"/>
      <w:bookmarkStart w:id="69" w:name="_Toc118972649"/>
      <w:bookmarkStart w:id="70" w:name="_Toc124325889"/>
      <w:bookmarkStart w:id="71" w:name="_Toc86223243"/>
      <w:bookmarkStart w:id="72" w:name="_Toc84234435"/>
      <w:bookmarkStart w:id="73" w:name="_Toc86737930"/>
      <w:bookmarkStart w:id="74" w:name="_Toc84133786"/>
      <w:bookmarkStart w:id="75" w:name="_Toc89163369"/>
      <w:bookmarkStart w:id="76" w:name="_Toc86649723"/>
      <w:bookmarkStart w:id="77" w:name="_Toc110765661"/>
      <w:bookmarkStart w:id="78" w:name="_Toc118212951"/>
      <w:bookmarkStart w:id="79" w:name="_Toc86204789"/>
      <w:bookmarkStart w:id="80" w:name="_Toc120435784"/>
      <w:bookmarkStart w:id="81" w:name="_Toc84234388"/>
      <w:bookmarkStart w:id="82" w:name="_Toc110830493"/>
      <w:bookmarkStart w:id="83" w:name="_Toc108512359"/>
      <w:bookmarkStart w:id="84" w:name="_Toc119402711"/>
      <w:bookmarkStart w:id="85" w:name="_Toc270669856"/>
      <w:bookmarkStart w:id="86" w:name="_Toc110761797"/>
      <w:bookmarkStart w:id="87" w:name="_Toc86225292"/>
      <w:bookmarkStart w:id="88" w:name="_Toc86727356"/>
      <w:bookmarkStart w:id="89" w:name="_Toc118774804"/>
      <w:bookmarkEnd w:id="63"/>
      <w:bookmarkEnd w:id="64"/>
      <w:bookmarkEnd w:id="65"/>
      <w:bookmarkEnd w:id="66"/>
      <w:r>
        <w:rPr>
          <w:rFonts w:ascii="宋体" w:hAnsi="宋体" w:hint="eastAsia"/>
          <w:sz w:val="28"/>
          <w:szCs w:val="28"/>
        </w:rPr>
        <w:lastRenderedPageBreak/>
        <w:t>基金财产的保管</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870855A"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（一）基金财产保管的原则</w:t>
      </w:r>
    </w:p>
    <w:p w14:paraId="7FB89BEB" w14:textId="77777777" w:rsidR="003D0A2E" w:rsidRDefault="000228C2">
      <w:pPr>
        <w:numPr>
          <w:ilvl w:val="1"/>
          <w:numId w:val="1"/>
        </w:numPr>
        <w:tabs>
          <w:tab w:val="clear" w:pos="840"/>
          <w:tab w:val="left" w:pos="567"/>
        </w:tabs>
        <w:adjustRightInd w:val="0"/>
        <w:snapToGrid w:val="0"/>
        <w:spacing w:line="360" w:lineRule="auto"/>
        <w:ind w:left="0" w:firstLine="420"/>
        <w:rPr>
          <w:rFonts w:ascii="宋体" w:hAnsi="宋体" w:cs="Arial"/>
          <w:sz w:val="24"/>
        </w:rPr>
      </w:pPr>
      <w:r>
        <w:rPr>
          <w:rFonts w:ascii="宋体" w:hAnsi="宋体" w:cs="Arial" w:hint="eastAsia"/>
          <w:sz w:val="24"/>
        </w:rPr>
        <w:t>基金财产应独立于基金管理人、基金托管人的固有财产。基金财产的债权、不得与基金管理人、基金托管人固有财产的债务相抵销，不同基金财产的债权债务，不得相互抵销。基金管理人、基金托管人以其自有资产承担法律责任，其债权人不得对基金财产行使请求冻结、扣押和其他权利。</w:t>
      </w:r>
    </w:p>
    <w:p w14:paraId="6842787C" w14:textId="77777777" w:rsidR="003D0A2E" w:rsidRDefault="000228C2">
      <w:pPr>
        <w:numPr>
          <w:ilvl w:val="1"/>
          <w:numId w:val="1"/>
        </w:numPr>
        <w:tabs>
          <w:tab w:val="clear" w:pos="840"/>
          <w:tab w:val="left" w:pos="567"/>
        </w:tabs>
        <w:adjustRightInd w:val="0"/>
        <w:snapToGrid w:val="0"/>
        <w:spacing w:line="360" w:lineRule="auto"/>
        <w:ind w:left="0" w:firstLine="420"/>
        <w:rPr>
          <w:rFonts w:ascii="宋体" w:hAnsi="宋体" w:cs="Arial"/>
          <w:sz w:val="24"/>
        </w:rPr>
      </w:pPr>
      <w:r>
        <w:rPr>
          <w:rFonts w:ascii="宋体" w:hAnsi="宋体" w:cs="Arial" w:hint="eastAsia"/>
          <w:sz w:val="24"/>
        </w:rPr>
        <w:t>基金管理人、基金托管人因依法解散、被依法撤销或者被依法宣告破产等原因进行清算的，基金财产不属于其清算财产。</w:t>
      </w:r>
    </w:p>
    <w:p w14:paraId="59151F76" w14:textId="77777777" w:rsidR="003D0A2E" w:rsidRDefault="000228C2">
      <w:pPr>
        <w:numPr>
          <w:ilvl w:val="1"/>
          <w:numId w:val="1"/>
        </w:numPr>
        <w:tabs>
          <w:tab w:val="clear" w:pos="840"/>
          <w:tab w:val="left" w:pos="567"/>
        </w:tabs>
        <w:adjustRightInd w:val="0"/>
        <w:snapToGrid w:val="0"/>
        <w:spacing w:line="360" w:lineRule="auto"/>
        <w:ind w:left="0" w:firstLine="420"/>
        <w:rPr>
          <w:rFonts w:ascii="宋体" w:hAnsi="宋体" w:cs="Arial"/>
          <w:sz w:val="24"/>
        </w:rPr>
      </w:pPr>
      <w:r>
        <w:rPr>
          <w:rFonts w:ascii="宋体" w:hAnsi="宋体" w:cs="Arial" w:hint="eastAsia"/>
          <w:sz w:val="24"/>
        </w:rPr>
        <w:t>基金托管人应安全保管基金财产。未经基金管理人依据合法程序作出的合法合规指令，基金托管人不得自行运用、处分、分配基金的任何财产。非因基金财产本身承担的债务，不得对基金财产强制执行。</w:t>
      </w:r>
    </w:p>
    <w:p w14:paraId="1A64D9B8" w14:textId="77777777" w:rsidR="003D0A2E" w:rsidRDefault="000228C2">
      <w:pPr>
        <w:numPr>
          <w:ilvl w:val="1"/>
          <w:numId w:val="1"/>
        </w:numPr>
        <w:tabs>
          <w:tab w:val="clear" w:pos="840"/>
          <w:tab w:val="left" w:pos="567"/>
        </w:tabs>
        <w:adjustRightInd w:val="0"/>
        <w:snapToGrid w:val="0"/>
        <w:spacing w:line="360" w:lineRule="auto"/>
        <w:ind w:left="0" w:firstLine="420"/>
        <w:rPr>
          <w:rFonts w:ascii="宋体" w:hAnsi="宋体" w:cs="Arial"/>
          <w:sz w:val="24"/>
        </w:rPr>
      </w:pPr>
      <w:r>
        <w:rPr>
          <w:rFonts w:ascii="宋体" w:hAnsi="宋体" w:cs="Arial" w:hint="eastAsia"/>
          <w:sz w:val="24"/>
        </w:rPr>
        <w:t>基金托管人按照规定开设基金财产的资金账户、证券账户等投资需要的账户。</w:t>
      </w:r>
    </w:p>
    <w:p w14:paraId="2A01383E" w14:textId="77777777" w:rsidR="003D0A2E" w:rsidRDefault="000228C2">
      <w:pPr>
        <w:numPr>
          <w:ilvl w:val="1"/>
          <w:numId w:val="1"/>
        </w:numPr>
        <w:tabs>
          <w:tab w:val="clear" w:pos="840"/>
          <w:tab w:val="left" w:pos="567"/>
        </w:tabs>
        <w:adjustRightInd w:val="0"/>
        <w:snapToGrid w:val="0"/>
        <w:spacing w:line="360" w:lineRule="auto"/>
        <w:ind w:left="0" w:firstLine="420"/>
        <w:rPr>
          <w:rFonts w:ascii="宋体" w:hAnsi="宋体" w:cs="Arial"/>
          <w:sz w:val="24"/>
        </w:rPr>
      </w:pPr>
      <w:r>
        <w:rPr>
          <w:rFonts w:ascii="宋体" w:hAnsi="宋体" w:cs="Arial" w:hint="eastAsia"/>
          <w:sz w:val="24"/>
        </w:rPr>
        <w:t>基金托管人对所托管的不同基金财产分别设置账户，独立核算，分账管理，确保基金财产的完整与独立。</w:t>
      </w:r>
    </w:p>
    <w:p w14:paraId="0BD7788B" w14:textId="77777777" w:rsidR="003D0A2E" w:rsidRDefault="000228C2">
      <w:pPr>
        <w:numPr>
          <w:ilvl w:val="1"/>
          <w:numId w:val="1"/>
        </w:numPr>
        <w:tabs>
          <w:tab w:val="clear" w:pos="840"/>
          <w:tab w:val="left" w:pos="567"/>
        </w:tabs>
        <w:adjustRightInd w:val="0"/>
        <w:snapToGrid w:val="0"/>
        <w:spacing w:line="360" w:lineRule="auto"/>
        <w:ind w:left="0" w:firstLine="420"/>
        <w:rPr>
          <w:rFonts w:ascii="宋体" w:hAnsi="宋体" w:cs="Arial"/>
          <w:sz w:val="24"/>
        </w:rPr>
      </w:pPr>
      <w:r>
        <w:rPr>
          <w:rFonts w:ascii="宋体" w:hAnsi="宋体" w:cs="Arial" w:hint="eastAsia"/>
          <w:sz w:val="24"/>
        </w:rPr>
        <w:t>基金托管人根据基金管理人的指令，按照基金合同和本协议的约定保管基金财产，如有特殊情况双方可另行协商解决。</w:t>
      </w:r>
    </w:p>
    <w:p w14:paraId="6438340D" w14:textId="77777777" w:rsidR="003D0A2E" w:rsidRDefault="000228C2">
      <w:pPr>
        <w:numPr>
          <w:ilvl w:val="1"/>
          <w:numId w:val="1"/>
        </w:numPr>
        <w:tabs>
          <w:tab w:val="clear" w:pos="840"/>
          <w:tab w:val="left" w:pos="567"/>
        </w:tabs>
        <w:adjustRightInd w:val="0"/>
        <w:snapToGrid w:val="0"/>
        <w:spacing w:line="360" w:lineRule="auto"/>
        <w:ind w:left="0" w:firstLine="420"/>
        <w:rPr>
          <w:rFonts w:ascii="宋体" w:hAnsi="宋体" w:cs="Arial"/>
          <w:sz w:val="24"/>
        </w:rPr>
      </w:pPr>
      <w:r>
        <w:rPr>
          <w:rFonts w:ascii="宋体" w:hAnsi="宋体" w:cs="Arial" w:hint="eastAsia"/>
          <w:sz w:val="24"/>
        </w:rPr>
        <w:t>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14:paraId="5B31C278" w14:textId="77777777" w:rsidR="003D0A2E" w:rsidRDefault="000228C2">
      <w:pPr>
        <w:numPr>
          <w:ilvl w:val="1"/>
          <w:numId w:val="1"/>
        </w:numPr>
        <w:tabs>
          <w:tab w:val="clear" w:pos="840"/>
          <w:tab w:val="left" w:pos="567"/>
        </w:tabs>
        <w:adjustRightInd w:val="0"/>
        <w:snapToGrid w:val="0"/>
        <w:spacing w:line="360" w:lineRule="auto"/>
        <w:ind w:left="0" w:firstLine="420"/>
        <w:rPr>
          <w:rFonts w:ascii="宋体" w:hAnsi="宋体" w:cs="Arial"/>
          <w:sz w:val="24"/>
        </w:rPr>
      </w:pPr>
      <w:r>
        <w:rPr>
          <w:rFonts w:ascii="宋体" w:hAnsi="宋体" w:cs="Arial" w:hint="eastAsia"/>
          <w:sz w:val="24"/>
        </w:rPr>
        <w:t>除依据法律法规和基金合同的规定外，基金托管人不得委托第三人托管基金财产。</w:t>
      </w:r>
    </w:p>
    <w:p w14:paraId="1EFE5714"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（二）基金募集期间及募集资金的验资</w:t>
      </w:r>
    </w:p>
    <w:p w14:paraId="1E5F59CF" w14:textId="0F313D89" w:rsidR="003D0A2E" w:rsidRDefault="00C07967">
      <w:pPr>
        <w:numPr>
          <w:ilvl w:val="0"/>
          <w:numId w:val="4"/>
        </w:numPr>
        <w:adjustRightInd w:val="0"/>
        <w:snapToGrid w:val="0"/>
        <w:spacing w:line="360" w:lineRule="auto"/>
        <w:ind w:left="0" w:firstLine="426"/>
        <w:rPr>
          <w:rFonts w:ascii="宋体" w:hAnsi="宋体" w:cs="Arial"/>
          <w:sz w:val="24"/>
        </w:rPr>
      </w:pPr>
      <w:r>
        <w:rPr>
          <w:bCs/>
          <w:sz w:val="24"/>
        </w:rPr>
        <w:t>基金募集期间募集的资金</w:t>
      </w:r>
      <w:r>
        <w:rPr>
          <w:rFonts w:hint="eastAsia"/>
          <w:bCs/>
          <w:sz w:val="24"/>
        </w:rPr>
        <w:t>应</w:t>
      </w:r>
      <w:r>
        <w:rPr>
          <w:bCs/>
          <w:sz w:val="24"/>
        </w:rPr>
        <w:t>存入</w:t>
      </w:r>
      <w:r w:rsidR="000228C2">
        <w:rPr>
          <w:rFonts w:ascii="宋体" w:hAnsi="宋体" w:cs="Arial" w:hint="eastAsia"/>
          <w:sz w:val="24"/>
        </w:rPr>
        <w:t>“基金募集专户”，该账户由基金管理人开立</w:t>
      </w:r>
      <w:r>
        <w:rPr>
          <w:rFonts w:ascii="宋体" w:hAnsi="宋体" w:cs="Arial" w:hint="eastAsia"/>
          <w:sz w:val="24"/>
        </w:rPr>
        <w:t>并管理</w:t>
      </w:r>
      <w:r w:rsidR="000228C2">
        <w:rPr>
          <w:rFonts w:ascii="宋体" w:hAnsi="宋体" w:cs="Arial" w:hint="eastAsia"/>
          <w:sz w:val="24"/>
        </w:rPr>
        <w:t>。</w:t>
      </w:r>
    </w:p>
    <w:p w14:paraId="4B050EE0" w14:textId="307CCC79" w:rsidR="003D0A2E" w:rsidRDefault="000228C2">
      <w:pPr>
        <w:numPr>
          <w:ilvl w:val="0"/>
          <w:numId w:val="4"/>
        </w:numPr>
        <w:adjustRightInd w:val="0"/>
        <w:snapToGrid w:val="0"/>
        <w:spacing w:line="360" w:lineRule="auto"/>
        <w:ind w:left="0" w:firstLine="426"/>
        <w:rPr>
          <w:rFonts w:ascii="宋体" w:hAnsi="宋体" w:cs="Arial"/>
          <w:sz w:val="24"/>
        </w:rPr>
      </w:pPr>
      <w:r>
        <w:rPr>
          <w:rFonts w:ascii="宋体" w:hAnsi="宋体" w:cs="Arial" w:hint="eastAsia"/>
          <w:sz w:val="24"/>
        </w:rPr>
        <w:t>基金募集期满或基金停止募集时，募集的基金份额总额、基金募集金额、基金份额持有人人数符合《基金法》、《运作办法》等有关规定后，基金管理人</w:t>
      </w:r>
      <w:r>
        <w:rPr>
          <w:rFonts w:ascii="宋体" w:hAnsi="宋体" w:cs="Arial" w:hint="eastAsia"/>
          <w:sz w:val="24"/>
        </w:rPr>
        <w:lastRenderedPageBreak/>
        <w:t>应将属于基金财产的全部资金划入基金托管人为本基金开立的基金银行账户，同时在规定时间内，聘请</w:t>
      </w:r>
      <w:r w:rsidR="00C47972">
        <w:rPr>
          <w:rFonts w:ascii="宋体" w:hAnsi="宋体" w:cs="Arial" w:hint="eastAsia"/>
          <w:sz w:val="24"/>
        </w:rPr>
        <w:t>符合《证券法》规定</w:t>
      </w:r>
      <w:r>
        <w:rPr>
          <w:rFonts w:ascii="宋体" w:hAnsi="宋体" w:cs="Arial" w:hint="eastAsia"/>
          <w:sz w:val="24"/>
        </w:rPr>
        <w:t>的会计师事务所进行验资，出具验资报告。出具的验资报告由参加验资的2名或2名以上</w:t>
      </w:r>
      <w:r w:rsidR="00A17EE9">
        <w:rPr>
          <w:bCs/>
          <w:sz w:val="24"/>
        </w:rPr>
        <w:t>符合《证券法》规定的</w:t>
      </w:r>
      <w:r>
        <w:rPr>
          <w:rFonts w:ascii="宋体" w:hAnsi="宋体" w:cs="Arial" w:hint="eastAsia"/>
          <w:sz w:val="24"/>
        </w:rPr>
        <w:t>注册会计师签字并加盖会计师事务所公章方为有效。</w:t>
      </w:r>
    </w:p>
    <w:p w14:paraId="1C187574" w14:textId="77777777" w:rsidR="003D0A2E" w:rsidRDefault="000228C2">
      <w:pPr>
        <w:numPr>
          <w:ilvl w:val="0"/>
          <w:numId w:val="4"/>
        </w:numPr>
        <w:adjustRightInd w:val="0"/>
        <w:snapToGrid w:val="0"/>
        <w:spacing w:line="360" w:lineRule="auto"/>
        <w:ind w:left="0" w:firstLine="426"/>
        <w:rPr>
          <w:rFonts w:ascii="宋体" w:hAnsi="宋体" w:cs="Arial"/>
          <w:sz w:val="24"/>
        </w:rPr>
      </w:pPr>
      <w:r>
        <w:rPr>
          <w:rFonts w:ascii="宋体" w:hAnsi="宋体" w:cs="Arial" w:hint="eastAsia"/>
          <w:sz w:val="24"/>
        </w:rPr>
        <w:t>若基金募集期限届满</w:t>
      </w:r>
      <w:r>
        <w:rPr>
          <w:rFonts w:hint="eastAsia"/>
          <w:sz w:val="24"/>
        </w:rPr>
        <w:t>或基金停止募集时</w:t>
      </w:r>
      <w:r>
        <w:rPr>
          <w:rFonts w:ascii="宋体" w:hAnsi="宋体" w:cs="Arial" w:hint="eastAsia"/>
          <w:sz w:val="24"/>
        </w:rPr>
        <w:t>，未能达到基金合同生效的条件，由基金管理人按规定办理退款等事宜，基金托管人应提供充分协助。</w:t>
      </w:r>
    </w:p>
    <w:p w14:paraId="715EA0F4"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（三）基金银行账户的开立和管理</w:t>
      </w:r>
    </w:p>
    <w:p w14:paraId="5651AB39" w14:textId="77777777" w:rsidR="003D0A2E" w:rsidRDefault="000228C2">
      <w:pPr>
        <w:numPr>
          <w:ilvl w:val="0"/>
          <w:numId w:val="5"/>
        </w:numPr>
        <w:adjustRightInd w:val="0"/>
        <w:snapToGrid w:val="0"/>
        <w:spacing w:line="360" w:lineRule="auto"/>
        <w:ind w:left="0" w:firstLine="426"/>
        <w:rPr>
          <w:rFonts w:ascii="宋体" w:hAnsi="宋体" w:cs="Arial"/>
          <w:sz w:val="24"/>
        </w:rPr>
      </w:pPr>
      <w:r>
        <w:rPr>
          <w:rFonts w:ascii="宋体" w:hAnsi="宋体" w:cs="Arial" w:hint="eastAsia"/>
          <w:sz w:val="24"/>
        </w:rPr>
        <w:t>基金托管人应负责本基金的银行账户的开设和管理。</w:t>
      </w:r>
    </w:p>
    <w:p w14:paraId="162289D8" w14:textId="77777777" w:rsidR="003D0A2E" w:rsidRDefault="000228C2">
      <w:pPr>
        <w:numPr>
          <w:ilvl w:val="0"/>
          <w:numId w:val="5"/>
        </w:numPr>
        <w:adjustRightInd w:val="0"/>
        <w:snapToGrid w:val="0"/>
        <w:spacing w:line="360" w:lineRule="auto"/>
        <w:ind w:left="0" w:firstLine="426"/>
        <w:rPr>
          <w:rFonts w:ascii="宋体" w:hAnsi="宋体" w:cs="Arial"/>
          <w:sz w:val="24"/>
        </w:rPr>
      </w:pPr>
      <w:r>
        <w:rPr>
          <w:rFonts w:ascii="宋体" w:hAnsi="宋体" w:cs="Arial" w:hint="eastAsia"/>
          <w:sz w:val="24"/>
        </w:rPr>
        <w:t>基金托管人应以本基金名义在其营业机构开立基金的银行账户，</w:t>
      </w:r>
      <w:r>
        <w:rPr>
          <w:rFonts w:ascii="宋体" w:hAnsi="宋体" w:cs="宋体" w:hint="eastAsia"/>
          <w:sz w:val="24"/>
        </w:rPr>
        <w:t>账户名称原则上应当包含开户主体和产品名称字样（具体名称以实际开立为准），</w:t>
      </w:r>
      <w:r>
        <w:rPr>
          <w:rFonts w:ascii="宋体" w:hAnsi="宋体" w:cs="Arial" w:hint="eastAsia"/>
          <w:sz w:val="24"/>
        </w:rPr>
        <w:t>并根据基金管理人合法合规的指令办理资金收付。账户名称、账户预留印鉴以基金管理人向基金托管人出具的开户委托文件为准，基金托管人负责账户预留印鉴的保管和使用。该账户为不可通兑、不可提现账户。</w:t>
      </w:r>
    </w:p>
    <w:p w14:paraId="460ED8AB" w14:textId="77777777" w:rsidR="003D0A2E" w:rsidRDefault="000228C2">
      <w:pPr>
        <w:numPr>
          <w:ilvl w:val="0"/>
          <w:numId w:val="5"/>
        </w:numPr>
        <w:adjustRightInd w:val="0"/>
        <w:snapToGrid w:val="0"/>
        <w:spacing w:line="360" w:lineRule="auto"/>
        <w:ind w:left="0" w:firstLine="426"/>
        <w:rPr>
          <w:rFonts w:ascii="宋体" w:hAnsi="宋体" w:cs="Arial"/>
          <w:sz w:val="24"/>
        </w:rPr>
      </w:pPr>
      <w:r>
        <w:rPr>
          <w:rFonts w:ascii="宋体" w:hAnsi="宋体" w:cs="Arial" w:hint="eastAsia"/>
          <w:sz w:val="24"/>
        </w:rPr>
        <w:t>基金银行账户的开立和使用，限于满足开展本基金业务的需要。基金托管人和基金管理人不得假借本基金的名义开立任何其他银行账户；亦不得使用基金的任何账户进行本基金业务以外的活动。</w:t>
      </w:r>
    </w:p>
    <w:p w14:paraId="429AF09D" w14:textId="77777777" w:rsidR="003D0A2E" w:rsidRDefault="000228C2">
      <w:pPr>
        <w:numPr>
          <w:ilvl w:val="0"/>
          <w:numId w:val="5"/>
        </w:numPr>
        <w:adjustRightInd w:val="0"/>
        <w:snapToGrid w:val="0"/>
        <w:spacing w:line="360" w:lineRule="auto"/>
        <w:ind w:left="0" w:firstLine="426"/>
        <w:rPr>
          <w:rFonts w:ascii="宋体" w:hAnsi="宋体" w:cs="Arial"/>
          <w:sz w:val="24"/>
        </w:rPr>
      </w:pPr>
      <w:r>
        <w:rPr>
          <w:rFonts w:ascii="宋体" w:hAnsi="宋体" w:cs="Arial" w:hint="eastAsia"/>
          <w:sz w:val="24"/>
        </w:rPr>
        <w:t>基金银行账户的开立和管理应符合银行保险监督管理机构的有关规定。基金管理人在业务运作中应遵守监管部门及基金托管人对银行结算账户的相关规定，如因基金管理人原因造成保管账户无法使用，基金托管人不承担相关责任。</w:t>
      </w:r>
    </w:p>
    <w:p w14:paraId="4D0D7E5E" w14:textId="77777777" w:rsidR="003D0A2E" w:rsidRDefault="000228C2">
      <w:pPr>
        <w:numPr>
          <w:ilvl w:val="0"/>
          <w:numId w:val="5"/>
        </w:numPr>
        <w:adjustRightInd w:val="0"/>
        <w:snapToGrid w:val="0"/>
        <w:spacing w:line="360" w:lineRule="auto"/>
        <w:ind w:left="0" w:firstLine="426"/>
        <w:rPr>
          <w:rFonts w:ascii="宋体" w:hAnsi="宋体" w:cs="Arial"/>
          <w:sz w:val="24"/>
        </w:rPr>
      </w:pPr>
      <w:r>
        <w:rPr>
          <w:rFonts w:ascii="宋体" w:hAnsi="宋体" w:cs="Arial" w:hint="eastAsia"/>
          <w:sz w:val="24"/>
        </w:rPr>
        <w:t>在符合法律法规规定的条件下，基金托管人可以通过基金托管人专用账户办理基金资产的支付。</w:t>
      </w:r>
    </w:p>
    <w:p w14:paraId="19B5B2FE"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（四）基金证券账户和结算备付金账户的开立和管理</w:t>
      </w:r>
    </w:p>
    <w:p w14:paraId="6AA081C1" w14:textId="77777777" w:rsidR="003D0A2E" w:rsidRDefault="000228C2">
      <w:pPr>
        <w:numPr>
          <w:ilvl w:val="0"/>
          <w:numId w:val="6"/>
        </w:numPr>
        <w:adjustRightInd w:val="0"/>
        <w:snapToGrid w:val="0"/>
        <w:spacing w:line="360" w:lineRule="auto"/>
        <w:ind w:left="0" w:firstLine="480"/>
        <w:rPr>
          <w:rFonts w:ascii="宋体" w:hAnsi="宋体" w:cs="Arial"/>
          <w:sz w:val="24"/>
        </w:rPr>
      </w:pPr>
      <w:r>
        <w:rPr>
          <w:rFonts w:ascii="宋体" w:hAnsi="宋体" w:cs="Arial" w:hint="eastAsia"/>
          <w:sz w:val="24"/>
        </w:rPr>
        <w:t>基金托管人在中国证券登记结算有限责任公司上海分公司、深圳分公司为本基金开立基金托管人与本基金联名的证券账户。</w:t>
      </w:r>
    </w:p>
    <w:p w14:paraId="2A9EADE5" w14:textId="77777777" w:rsidR="003D0A2E" w:rsidRDefault="000228C2">
      <w:pPr>
        <w:numPr>
          <w:ilvl w:val="0"/>
          <w:numId w:val="6"/>
        </w:numPr>
        <w:adjustRightInd w:val="0"/>
        <w:snapToGrid w:val="0"/>
        <w:spacing w:line="360" w:lineRule="auto"/>
        <w:ind w:left="0" w:firstLine="480"/>
        <w:rPr>
          <w:rFonts w:ascii="宋体" w:hAnsi="宋体" w:cs="Arial"/>
          <w:sz w:val="24"/>
        </w:rPr>
      </w:pPr>
      <w:r>
        <w:rPr>
          <w:rFonts w:ascii="宋体" w:hAnsi="宋体" w:cs="Arial" w:hint="eastAsia"/>
          <w:sz w:val="24"/>
        </w:rPr>
        <w:t>基金证券账户的开立和使用，仅限于满足开展本基金业务的需要。基金托管人和基金管理人不得出借或未经对方书面同意擅自转让基金的任何证券账户，亦不得使用基金的任何账户进行本基金业务以外的活动。</w:t>
      </w:r>
    </w:p>
    <w:p w14:paraId="2481E96F" w14:textId="77777777" w:rsidR="003D0A2E" w:rsidRDefault="000228C2">
      <w:pPr>
        <w:numPr>
          <w:ilvl w:val="0"/>
          <w:numId w:val="6"/>
        </w:numPr>
        <w:adjustRightInd w:val="0"/>
        <w:snapToGrid w:val="0"/>
        <w:spacing w:line="360" w:lineRule="auto"/>
        <w:ind w:left="0" w:firstLine="480"/>
        <w:rPr>
          <w:rFonts w:ascii="宋体" w:hAnsi="宋体" w:cs="Arial"/>
          <w:sz w:val="24"/>
        </w:rPr>
      </w:pPr>
      <w:r>
        <w:rPr>
          <w:rFonts w:ascii="宋体" w:hAnsi="宋体" w:cs="Arial" w:hint="eastAsia"/>
          <w:sz w:val="24"/>
        </w:rPr>
        <w:t>基金证券账户的开立由基金托管人负责，账户资产的管理和运用由基金管理人负责。</w:t>
      </w:r>
    </w:p>
    <w:p w14:paraId="26E5067E" w14:textId="77777777" w:rsidR="003D0A2E" w:rsidRDefault="000228C2">
      <w:pPr>
        <w:numPr>
          <w:ilvl w:val="0"/>
          <w:numId w:val="6"/>
        </w:numPr>
        <w:adjustRightInd w:val="0"/>
        <w:snapToGrid w:val="0"/>
        <w:spacing w:line="360" w:lineRule="auto"/>
        <w:ind w:left="0" w:firstLine="480"/>
        <w:rPr>
          <w:rFonts w:ascii="宋体" w:hAnsi="宋体" w:cs="Arial"/>
          <w:sz w:val="24"/>
        </w:rPr>
      </w:pPr>
      <w:r>
        <w:rPr>
          <w:rFonts w:ascii="宋体" w:hAnsi="宋体" w:cs="Arial" w:hint="eastAsia"/>
          <w:sz w:val="24"/>
        </w:rPr>
        <w:t>基金托管人以自身法人名义在中国证券登记结算有限责任公司开立结算</w:t>
      </w:r>
      <w:r>
        <w:rPr>
          <w:rFonts w:ascii="宋体" w:hAnsi="宋体" w:cs="Arial" w:hint="eastAsia"/>
          <w:sz w:val="24"/>
        </w:rPr>
        <w:lastRenderedPageBreak/>
        <w:t>备付金账户，并代表所托管的基金完成与中国证券登记结算有限责任公司的一级法人清算工作，基金管理人应予以积极协助。结算备付金、证券结算保证金等的收取按照中国证券登记结算有限责任公司的规定执行。</w:t>
      </w:r>
    </w:p>
    <w:p w14:paraId="3B36C7F8" w14:textId="77777777" w:rsidR="003D0A2E" w:rsidRDefault="000228C2">
      <w:pPr>
        <w:numPr>
          <w:ilvl w:val="0"/>
          <w:numId w:val="6"/>
        </w:numPr>
        <w:adjustRightInd w:val="0"/>
        <w:snapToGrid w:val="0"/>
        <w:spacing w:line="360" w:lineRule="auto"/>
        <w:ind w:left="0" w:firstLine="480"/>
        <w:rPr>
          <w:rFonts w:ascii="宋体" w:hAnsi="宋体" w:cs="Arial"/>
          <w:sz w:val="24"/>
        </w:rPr>
      </w:pPr>
      <w:r>
        <w:rPr>
          <w:rFonts w:ascii="宋体" w:hAnsi="宋体" w:cs="Arial" w:hint="eastAsia"/>
          <w:sz w:val="24"/>
        </w:rPr>
        <w:t>若中国证监会或其他监管机构在本托管协议订立日之后允许基金从事其他投资品种的投资业务，涉及相关账户的开立、使用的，若无相关规定，则基金托管人比照上述关于账户开立、使用的规定执行。</w:t>
      </w:r>
    </w:p>
    <w:p w14:paraId="3FA257C6"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（五）债券托管账户的开设和管理</w:t>
      </w:r>
    </w:p>
    <w:p w14:paraId="520E293C" w14:textId="77777777" w:rsidR="003D0A2E" w:rsidRDefault="000228C2">
      <w:pPr>
        <w:adjustRightInd w:val="0"/>
        <w:spacing w:line="360" w:lineRule="auto"/>
        <w:ind w:firstLine="480"/>
        <w:rPr>
          <w:sz w:val="24"/>
        </w:rPr>
      </w:pPr>
      <w:r>
        <w:rPr>
          <w:sz w:val="24"/>
        </w:rPr>
        <w:t>基金合同生效后，</w:t>
      </w:r>
      <w:r>
        <w:rPr>
          <w:rFonts w:hint="eastAsia"/>
          <w:sz w:val="24"/>
        </w:rPr>
        <w:t>基金管理人代本基金向中国人民银行发起银行间债券市场准入备案，备案通过后，</w:t>
      </w:r>
      <w:r>
        <w:rPr>
          <w:sz w:val="24"/>
        </w:rPr>
        <w:t>基金托管人</w:t>
      </w:r>
      <w:r>
        <w:rPr>
          <w:rFonts w:hint="eastAsia"/>
          <w:sz w:val="24"/>
        </w:rPr>
        <w:t>代本基金</w:t>
      </w:r>
      <w:r>
        <w:rPr>
          <w:sz w:val="24"/>
        </w:rPr>
        <w:t>根据中国人民银行、中央国债登记结算有限责任公司</w:t>
      </w:r>
      <w:r>
        <w:rPr>
          <w:rFonts w:hint="eastAsia"/>
          <w:sz w:val="24"/>
        </w:rPr>
        <w:t>、银行间市场清算所股份有限公司</w:t>
      </w:r>
      <w:r>
        <w:rPr>
          <w:sz w:val="24"/>
        </w:rPr>
        <w:t>的有关规定，</w:t>
      </w:r>
      <w:r>
        <w:rPr>
          <w:rFonts w:hint="eastAsia"/>
          <w:sz w:val="24"/>
        </w:rPr>
        <w:t>以本基金的名义</w:t>
      </w:r>
      <w:r>
        <w:rPr>
          <w:sz w:val="24"/>
        </w:rPr>
        <w:t>在中央国债登记结算有限责任公司</w:t>
      </w:r>
      <w:r>
        <w:rPr>
          <w:rFonts w:hint="eastAsia"/>
          <w:sz w:val="24"/>
        </w:rPr>
        <w:t>、银行间市场清算所股份有限公司</w:t>
      </w:r>
      <w:r>
        <w:rPr>
          <w:sz w:val="24"/>
        </w:rPr>
        <w:t>开立债券托管与结算账户，并代表基金进行银行间市场债券的结算</w:t>
      </w:r>
      <w:r>
        <w:rPr>
          <w:rFonts w:hint="eastAsia"/>
          <w:sz w:val="24"/>
        </w:rPr>
        <w:t>，基金管理人应在过程中给予必要的配合</w:t>
      </w:r>
      <w:r>
        <w:rPr>
          <w:sz w:val="24"/>
        </w:rPr>
        <w:t>。基金管理人代表</w:t>
      </w:r>
      <w:r>
        <w:rPr>
          <w:rFonts w:hint="eastAsia"/>
          <w:sz w:val="24"/>
        </w:rPr>
        <w:t>本</w:t>
      </w:r>
      <w:r>
        <w:rPr>
          <w:sz w:val="24"/>
        </w:rPr>
        <w:t>基金签订全国银行间债券市场债券回购主协议。</w:t>
      </w:r>
    </w:p>
    <w:p w14:paraId="0450C8A1"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（六）定期存款账户的开设与管理</w:t>
      </w:r>
    </w:p>
    <w:p w14:paraId="2A2D7632" w14:textId="77777777" w:rsidR="003D0A2E" w:rsidRDefault="000228C2">
      <w:pPr>
        <w:adjustRightInd w:val="0"/>
        <w:snapToGrid w:val="0"/>
        <w:spacing w:line="360" w:lineRule="auto"/>
        <w:ind w:firstLineChars="200" w:firstLine="480"/>
        <w:rPr>
          <w:rFonts w:ascii="宋体" w:hAnsi="宋体"/>
          <w:sz w:val="24"/>
        </w:rPr>
      </w:pPr>
      <w:r>
        <w:rPr>
          <w:rFonts w:ascii="宋体" w:hAnsi="宋体" w:hint="eastAsia"/>
          <w:sz w:val="24"/>
        </w:rPr>
        <w:t>投资定期存款需在存款机构开立银行账户，定期存款账户户名原则上应与托管账户或产品名称保持一致,该账户预留印鉴经与基金托管人商议后预留。基金管理人与存款机构签订定期存款协议，协议中涉及基金托管人相关职责的约定须由基金管理人和基金托管人双方协商一致后签署。该协议内容应至少包含起息日、到期日、存款金额、存款账户、存款利率、存款是否可以提前支取、定存到期支取账户、存款证实书如何交接以及存款证实书不得转让质押等条款，并将本信托托管账户指定为唯一回款账户。 </w:t>
      </w:r>
    </w:p>
    <w:p w14:paraId="2D1C2E5D"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hint="eastAsia"/>
          <w:sz w:val="24"/>
        </w:rPr>
        <w:t>（七）</w:t>
      </w:r>
      <w:r>
        <w:rPr>
          <w:rFonts w:ascii="宋体" w:hAnsi="宋体" w:cs="Arial" w:hint="eastAsia"/>
          <w:sz w:val="24"/>
        </w:rPr>
        <w:t>其他账户的开立和管理</w:t>
      </w:r>
    </w:p>
    <w:p w14:paraId="2D2B633A" w14:textId="77777777" w:rsidR="003D0A2E" w:rsidRDefault="000228C2">
      <w:pPr>
        <w:numPr>
          <w:ilvl w:val="0"/>
          <w:numId w:val="7"/>
        </w:numPr>
        <w:adjustRightInd w:val="0"/>
        <w:snapToGrid w:val="0"/>
        <w:spacing w:line="360" w:lineRule="auto"/>
        <w:ind w:left="0" w:firstLine="426"/>
        <w:rPr>
          <w:rFonts w:ascii="宋体" w:hAnsi="宋体" w:cs="Arial"/>
          <w:sz w:val="24"/>
        </w:rPr>
      </w:pPr>
      <w:r>
        <w:rPr>
          <w:rFonts w:ascii="宋体" w:hAnsi="宋体" w:cs="Arial" w:hint="eastAsia"/>
          <w:sz w:val="24"/>
        </w:rPr>
        <w:t>因业务发展需要而开立的其他账户，可以根据法律法规和基金合同的规定开立，在基金管理人和基金托管人商议后由基金托管人负责开立。新账户按有关规定使用并管理。</w:t>
      </w:r>
    </w:p>
    <w:p w14:paraId="748A7FCF" w14:textId="77777777" w:rsidR="003D0A2E" w:rsidRDefault="000228C2">
      <w:pPr>
        <w:numPr>
          <w:ilvl w:val="0"/>
          <w:numId w:val="7"/>
        </w:numPr>
        <w:adjustRightInd w:val="0"/>
        <w:snapToGrid w:val="0"/>
        <w:spacing w:line="360" w:lineRule="auto"/>
        <w:ind w:left="0" w:firstLine="426"/>
        <w:rPr>
          <w:rFonts w:ascii="宋体" w:hAnsi="宋体" w:cs="Arial"/>
          <w:sz w:val="24"/>
        </w:rPr>
      </w:pPr>
      <w:r>
        <w:rPr>
          <w:rFonts w:ascii="宋体" w:hAnsi="宋体" w:cs="Arial" w:hint="eastAsia"/>
          <w:sz w:val="24"/>
        </w:rPr>
        <w:t>法律法规等有关规定对相关账户的开立和管理另有规定的，从其规定办理。</w:t>
      </w:r>
    </w:p>
    <w:p w14:paraId="00561CF1"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（八）基金财产投资的有关有价凭证等的保管</w:t>
      </w:r>
    </w:p>
    <w:p w14:paraId="02A0FD08"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基金财产投资的有关实物证券</w:t>
      </w:r>
      <w:r>
        <w:rPr>
          <w:rFonts w:ascii="宋体" w:hAnsi="宋体" w:cs="仿宋" w:hint="eastAsia"/>
          <w:sz w:val="24"/>
        </w:rPr>
        <w:t>、银行存款开户证实书</w:t>
      </w:r>
      <w:r>
        <w:rPr>
          <w:rFonts w:ascii="宋体" w:hAnsi="宋体" w:cs="Arial" w:hint="eastAsia"/>
          <w:sz w:val="24"/>
        </w:rPr>
        <w:t>等有价凭证由基金托管</w:t>
      </w:r>
      <w:r>
        <w:rPr>
          <w:rFonts w:ascii="宋体" w:hAnsi="宋体" w:cs="Arial" w:hint="eastAsia"/>
          <w:sz w:val="24"/>
        </w:rPr>
        <w:lastRenderedPageBreak/>
        <w:t>人存放于基金托管人的保管库，也可存入中央国债登记结算有限责任公司、</w:t>
      </w:r>
      <w:r>
        <w:rPr>
          <w:rFonts w:ascii="宋体" w:hAnsi="宋体" w:hint="eastAsia"/>
          <w:sz w:val="24"/>
        </w:rPr>
        <w:t>银行间市场清算所股份有限公司、</w:t>
      </w:r>
      <w:r>
        <w:rPr>
          <w:rFonts w:ascii="宋体" w:hAnsi="宋体" w:cs="Arial" w:hint="eastAsia"/>
          <w:sz w:val="24"/>
        </w:rPr>
        <w:t>中国证券登记结算有限责任公司上海分公司/深圳分公司或票据营业中心的代保管库，保管凭证由基金托管人持有。实物证券</w:t>
      </w:r>
      <w:r>
        <w:rPr>
          <w:rFonts w:ascii="宋体" w:hAnsi="宋体" w:cs="仿宋" w:hint="eastAsia"/>
          <w:sz w:val="24"/>
        </w:rPr>
        <w:t>、银行存款开户证实书</w:t>
      </w:r>
      <w:r>
        <w:rPr>
          <w:rFonts w:ascii="宋体" w:hAnsi="宋体" w:cs="Arial" w:hint="eastAsia"/>
          <w:sz w:val="24"/>
        </w:rPr>
        <w:t>等有价凭证的购买和转让，由基金管理人和基金托管人共同办理。基金托管人对由基金托管人</w:t>
      </w:r>
      <w:r>
        <w:rPr>
          <w:rFonts w:ascii="宋体" w:hAnsi="宋体" w:cs="仿宋" w:hint="eastAsia"/>
          <w:sz w:val="24"/>
        </w:rPr>
        <w:t>及基金托管人委托保管的机构</w:t>
      </w:r>
      <w:r>
        <w:rPr>
          <w:rFonts w:ascii="宋体" w:hAnsi="宋体" w:cs="Arial" w:hint="eastAsia"/>
          <w:sz w:val="24"/>
        </w:rPr>
        <w:t>以外机构实际有效控制的证券不承担保管责任，但基金托管人应妥善保管凭证。</w:t>
      </w:r>
    </w:p>
    <w:p w14:paraId="7517C737"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（九）与基金财产有关的重大合同的保管</w:t>
      </w:r>
    </w:p>
    <w:p w14:paraId="2C4270BF" w14:textId="490F1DEA"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重大合同的保管期限</w:t>
      </w:r>
      <w:r w:rsidR="00A17EE9" w:rsidRPr="00A17EE9">
        <w:rPr>
          <w:rFonts w:ascii="宋体" w:hAnsi="宋体" w:cs="Arial" w:hint="eastAsia"/>
          <w:bCs/>
          <w:sz w:val="24"/>
        </w:rPr>
        <w:t>不少于法律法规规定的最低期限</w:t>
      </w:r>
      <w:r>
        <w:rPr>
          <w:rFonts w:ascii="宋体" w:hAnsi="宋体" w:cs="Arial" w:hint="eastAsia"/>
          <w:sz w:val="24"/>
        </w:rPr>
        <w:t>，法律法规或监管部门另有规定的，从其规定。</w:t>
      </w:r>
    </w:p>
    <w:p w14:paraId="0BEC190B" w14:textId="77777777" w:rsidR="003D0A2E" w:rsidRDefault="000228C2">
      <w:pPr>
        <w:pStyle w:val="1"/>
        <w:numPr>
          <w:ilvl w:val="0"/>
          <w:numId w:val="1"/>
        </w:numPr>
        <w:spacing w:line="360" w:lineRule="auto"/>
        <w:jc w:val="center"/>
        <w:rPr>
          <w:rFonts w:ascii="宋体" w:hAnsi="宋体"/>
          <w:sz w:val="28"/>
          <w:szCs w:val="28"/>
        </w:rPr>
      </w:pPr>
      <w:bookmarkStart w:id="90" w:name="_Toc295832638"/>
      <w:bookmarkStart w:id="91" w:name="_Toc295833677"/>
      <w:bookmarkStart w:id="92" w:name="_Toc295833675"/>
      <w:bookmarkStart w:id="93" w:name="_Toc295832637"/>
      <w:bookmarkStart w:id="94" w:name="_Toc295832945"/>
      <w:bookmarkStart w:id="95" w:name="_Toc295833005"/>
      <w:bookmarkStart w:id="96" w:name="_Toc295832946"/>
      <w:bookmarkStart w:id="97" w:name="_Toc295832944"/>
      <w:bookmarkStart w:id="98" w:name="_Toc295833006"/>
      <w:bookmarkStart w:id="99" w:name="_Toc295833004"/>
      <w:bookmarkStart w:id="100" w:name="_Toc295832639"/>
      <w:bookmarkStart w:id="101" w:name="_Toc295833676"/>
      <w:bookmarkEnd w:id="90"/>
      <w:bookmarkEnd w:id="91"/>
      <w:bookmarkEnd w:id="92"/>
      <w:bookmarkEnd w:id="93"/>
      <w:bookmarkEnd w:id="94"/>
      <w:bookmarkEnd w:id="95"/>
      <w:bookmarkEnd w:id="96"/>
      <w:bookmarkEnd w:id="97"/>
      <w:bookmarkEnd w:id="98"/>
      <w:bookmarkEnd w:id="99"/>
      <w:bookmarkEnd w:id="100"/>
      <w:bookmarkEnd w:id="101"/>
      <w:r>
        <w:rPr>
          <w:rFonts w:ascii="宋体" w:hAnsi="宋体"/>
          <w:sz w:val="24"/>
          <w:szCs w:val="24"/>
        </w:rPr>
        <w:br w:type="page"/>
      </w:r>
      <w:bookmarkStart w:id="102" w:name="_Toc295833678"/>
      <w:bookmarkStart w:id="103" w:name="_Toc295832947"/>
      <w:bookmarkStart w:id="104" w:name="_Toc295833007"/>
      <w:bookmarkStart w:id="105" w:name="_Toc295832640"/>
      <w:bookmarkStart w:id="106" w:name="_Toc118774805"/>
      <w:bookmarkStart w:id="107" w:name="_Toc110830494"/>
      <w:bookmarkStart w:id="108" w:name="_Toc120435785"/>
      <w:bookmarkStart w:id="109" w:name="_Toc89163370"/>
      <w:bookmarkStart w:id="110" w:name="_Toc86727357"/>
      <w:bookmarkStart w:id="111" w:name="_Toc86225293"/>
      <w:bookmarkStart w:id="112" w:name="_Toc86726441"/>
      <w:bookmarkStart w:id="113" w:name="_Toc119402712"/>
      <w:bookmarkStart w:id="114" w:name="_Toc270669857"/>
      <w:bookmarkStart w:id="115" w:name="_Toc84234436"/>
      <w:bookmarkStart w:id="116" w:name="_Toc110765662"/>
      <w:bookmarkStart w:id="117" w:name="_Toc86223244"/>
      <w:bookmarkStart w:id="118" w:name="_Toc450839472"/>
      <w:bookmarkStart w:id="119" w:name="_Toc86204790"/>
      <w:bookmarkStart w:id="120" w:name="_Toc118212952"/>
      <w:bookmarkStart w:id="121" w:name="_Toc124325890"/>
      <w:bookmarkStart w:id="122" w:name="_Toc86649724"/>
      <w:bookmarkStart w:id="123" w:name="_Toc84133787"/>
      <w:bookmarkStart w:id="124" w:name="_Toc118972650"/>
      <w:bookmarkStart w:id="125" w:name="_Toc86737931"/>
      <w:bookmarkStart w:id="126" w:name="_Toc108512360"/>
      <w:bookmarkStart w:id="127" w:name="_Toc110761798"/>
      <w:bookmarkStart w:id="128" w:name="_Toc84234389"/>
      <w:bookmarkEnd w:id="102"/>
      <w:bookmarkEnd w:id="103"/>
      <w:bookmarkEnd w:id="104"/>
      <w:bookmarkEnd w:id="105"/>
      <w:r>
        <w:rPr>
          <w:rFonts w:ascii="宋体" w:hAnsi="宋体" w:hint="eastAsia"/>
          <w:sz w:val="28"/>
          <w:szCs w:val="28"/>
        </w:rPr>
        <w:lastRenderedPageBreak/>
        <w:t>指令的发送、确认及执行</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B8983AC"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基金管理人在运用基金财产时向基金托管人发送资金划拨及其他款项付款指令，基金托管人执行基金管理人的指令、办理基金名下的资金往来等有关事项。</w:t>
      </w:r>
    </w:p>
    <w:p w14:paraId="658D6507"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（一）基金管理人对发送指令人员的书面授权</w:t>
      </w:r>
    </w:p>
    <w:p w14:paraId="7C69AE02" w14:textId="77777777" w:rsidR="003D0A2E" w:rsidRDefault="000228C2">
      <w:pPr>
        <w:numPr>
          <w:ilvl w:val="0"/>
          <w:numId w:val="8"/>
        </w:numPr>
        <w:adjustRightInd w:val="0"/>
        <w:snapToGrid w:val="0"/>
        <w:spacing w:line="360" w:lineRule="auto"/>
        <w:ind w:left="0" w:firstLine="426"/>
        <w:rPr>
          <w:rFonts w:ascii="宋体" w:hAnsi="宋体" w:cs="Arial"/>
          <w:sz w:val="24"/>
        </w:rPr>
      </w:pPr>
      <w:r>
        <w:rPr>
          <w:rFonts w:ascii="宋体" w:hAnsi="宋体" w:cs="Arial" w:hint="eastAsia"/>
          <w:sz w:val="24"/>
        </w:rPr>
        <w:t>基金管理人应指定专人向基金托管人发送指令。</w:t>
      </w:r>
    </w:p>
    <w:p w14:paraId="7D457537" w14:textId="77777777" w:rsidR="003D0A2E" w:rsidRDefault="000228C2">
      <w:pPr>
        <w:numPr>
          <w:ilvl w:val="0"/>
          <w:numId w:val="8"/>
        </w:numPr>
        <w:adjustRightInd w:val="0"/>
        <w:snapToGrid w:val="0"/>
        <w:spacing w:line="360" w:lineRule="auto"/>
        <w:ind w:left="0" w:firstLine="426"/>
        <w:rPr>
          <w:rFonts w:ascii="宋体" w:hAnsi="宋体" w:cs="Arial"/>
          <w:sz w:val="24"/>
        </w:rPr>
      </w:pPr>
      <w:r>
        <w:rPr>
          <w:rFonts w:ascii="宋体" w:hAnsi="宋体" w:cs="Arial" w:hint="eastAsia"/>
          <w:sz w:val="24"/>
        </w:rPr>
        <w:t>基金管理人应于本基金成立前三个工作日内，向基金托管人提供预留印鉴和授权人签字样本，事先书面通知（以下称“授权通知”）基金托管人有权发送指令的人员名单，注明相应的交易权限，并规定基金管理人向基金托管人发送指令时基金托管人确认有权发送人员身份的方法，授权通知应加盖公章。</w:t>
      </w:r>
    </w:p>
    <w:p w14:paraId="6CAEADCC" w14:textId="77777777" w:rsidR="003D0A2E" w:rsidRDefault="000228C2">
      <w:pPr>
        <w:numPr>
          <w:ilvl w:val="0"/>
          <w:numId w:val="8"/>
        </w:numPr>
        <w:adjustRightInd w:val="0"/>
        <w:snapToGrid w:val="0"/>
        <w:spacing w:line="360" w:lineRule="auto"/>
        <w:ind w:left="0" w:firstLine="426"/>
        <w:rPr>
          <w:rFonts w:ascii="宋体" w:hAnsi="宋体" w:cs="Arial"/>
          <w:sz w:val="24"/>
        </w:rPr>
      </w:pPr>
      <w:r>
        <w:rPr>
          <w:rFonts w:ascii="宋体" w:hAnsi="宋体" w:cs="Arial" w:hint="eastAsia"/>
          <w:sz w:val="24"/>
        </w:rPr>
        <w:t>基金管理人</w:t>
      </w:r>
      <w:r>
        <w:rPr>
          <w:rFonts w:ascii="宋体" w:hAnsi="宋体" w:cs="宋体" w:hint="eastAsia"/>
          <w:sz w:val="24"/>
        </w:rPr>
        <w:t>应将授权文件以托管网银、传真、电子邮件或其他双方书面认可的方式通知</w:t>
      </w:r>
      <w:bookmarkStart w:id="129" w:name="_Hlk8832084"/>
      <w:r>
        <w:rPr>
          <w:rFonts w:ascii="宋体" w:hAnsi="宋体" w:cs="宋体" w:hint="eastAsia"/>
          <w:sz w:val="24"/>
        </w:rPr>
        <w:t>基金托管人，并及时与基金托管人进行电话确认。</w:t>
      </w:r>
      <w:bookmarkEnd w:id="129"/>
      <w:r>
        <w:rPr>
          <w:rFonts w:ascii="宋体" w:hAnsi="宋体" w:cs="Arial" w:hint="eastAsia"/>
          <w:sz w:val="24"/>
        </w:rPr>
        <w:t>授权文件需载明具体生效时间，载明的具体生效时间不得早于电话确认时间，授权文件自载明日期生效。</w:t>
      </w:r>
    </w:p>
    <w:p w14:paraId="044E5DD4"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宋体" w:hint="eastAsia"/>
          <w:sz w:val="24"/>
        </w:rPr>
        <w:t>基金管理人更改或终止对被授权人的授权，应及时将加盖基金管理人公章的新授权文件以托管网银、传真、电子邮件或其他双方书面认可的方式通知基金托管人，并及时与基金托管人进行电话确认。新的授权文件需载明具体生效时间，载明的具体生效时间不得早于电话确认时间，新的授权文件自载明日期生效，且原授权文件同时废止。</w:t>
      </w:r>
      <w:r>
        <w:rPr>
          <w:rFonts w:ascii="宋体" w:hAnsi="宋体" w:cs="Arial" w:hint="eastAsia"/>
          <w:sz w:val="24"/>
        </w:rPr>
        <w:t>被授权人变更通知生效前，基金托管人仍应按原约定执行指令，基金管理人不得否认其效力。</w:t>
      </w:r>
    </w:p>
    <w:p w14:paraId="4D724516" w14:textId="77777777" w:rsidR="003D0A2E" w:rsidRDefault="000228C2">
      <w:pPr>
        <w:numPr>
          <w:ilvl w:val="0"/>
          <w:numId w:val="8"/>
        </w:numPr>
        <w:adjustRightInd w:val="0"/>
        <w:snapToGrid w:val="0"/>
        <w:spacing w:line="360" w:lineRule="auto"/>
        <w:ind w:left="0" w:firstLine="426"/>
        <w:rPr>
          <w:rFonts w:ascii="宋体" w:hAnsi="宋体" w:cs="Arial"/>
          <w:sz w:val="24"/>
        </w:rPr>
      </w:pPr>
      <w:r>
        <w:rPr>
          <w:rFonts w:ascii="宋体" w:hAnsi="宋体" w:cs="Arial" w:hint="eastAsia"/>
          <w:sz w:val="24"/>
        </w:rPr>
        <w:t>基金管理人应确保原件与基金托管人收到的文件一致，若不一致则以基金托管人收到的文件为准。基金管理人和基金托管人对授权文件负有保密义务，其内容不得向被授权人及相关操作人员以外的任何人泄露。但法律法规规定或有权机关要求的除外。</w:t>
      </w:r>
    </w:p>
    <w:p w14:paraId="33D14A3D"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（二）指令的内容</w:t>
      </w:r>
    </w:p>
    <w:p w14:paraId="7F19D98D" w14:textId="77777777" w:rsidR="003D0A2E" w:rsidRDefault="000228C2">
      <w:pPr>
        <w:numPr>
          <w:ilvl w:val="0"/>
          <w:numId w:val="9"/>
        </w:numPr>
        <w:adjustRightInd w:val="0"/>
        <w:snapToGrid w:val="0"/>
        <w:spacing w:line="360" w:lineRule="auto"/>
        <w:ind w:left="0" w:firstLine="426"/>
        <w:rPr>
          <w:rFonts w:ascii="宋体" w:hAnsi="宋体" w:cs="Arial"/>
          <w:sz w:val="24"/>
        </w:rPr>
      </w:pPr>
      <w:r>
        <w:rPr>
          <w:rFonts w:ascii="宋体" w:hAnsi="宋体" w:cs="Arial" w:hint="eastAsia"/>
          <w:sz w:val="24"/>
        </w:rPr>
        <w:t>指令包括赎回、分红付款指令、与投资有关的付款指令以及其他资金划拨指令等。</w:t>
      </w:r>
    </w:p>
    <w:p w14:paraId="1DBBFCCC" w14:textId="77777777" w:rsidR="003D0A2E" w:rsidRDefault="000228C2">
      <w:pPr>
        <w:numPr>
          <w:ilvl w:val="0"/>
          <w:numId w:val="9"/>
        </w:numPr>
        <w:adjustRightInd w:val="0"/>
        <w:snapToGrid w:val="0"/>
        <w:spacing w:line="360" w:lineRule="auto"/>
        <w:ind w:left="0" w:firstLine="426"/>
        <w:rPr>
          <w:rFonts w:ascii="宋体" w:hAnsi="宋体" w:cs="Arial"/>
          <w:sz w:val="24"/>
        </w:rPr>
      </w:pPr>
      <w:r>
        <w:rPr>
          <w:rFonts w:ascii="宋体" w:hAnsi="宋体" w:cs="Arial" w:hint="eastAsia"/>
          <w:sz w:val="24"/>
        </w:rPr>
        <w:t>基金管理人发给基金托管人的指令应写明款项事由、支付时间、金额、收付款账户等，加盖预留印鉴。</w:t>
      </w:r>
    </w:p>
    <w:p w14:paraId="4FDDDA47" w14:textId="77777777" w:rsidR="003D0A2E" w:rsidRDefault="000228C2">
      <w:pPr>
        <w:numPr>
          <w:ilvl w:val="0"/>
          <w:numId w:val="9"/>
        </w:numPr>
        <w:adjustRightInd w:val="0"/>
        <w:snapToGrid w:val="0"/>
        <w:spacing w:line="360" w:lineRule="auto"/>
        <w:ind w:left="0" w:firstLine="426"/>
        <w:rPr>
          <w:rFonts w:ascii="宋体" w:hAnsi="宋体" w:cs="Arial"/>
          <w:sz w:val="24"/>
        </w:rPr>
      </w:pPr>
      <w:r>
        <w:rPr>
          <w:rFonts w:ascii="宋体" w:hAnsi="宋体" w:cs="Arial" w:hint="eastAsia"/>
          <w:sz w:val="24"/>
        </w:rPr>
        <w:t>相关登记结算公司向基金托管人发送的结算通知视为基金管理人向基金</w:t>
      </w:r>
      <w:r>
        <w:rPr>
          <w:rFonts w:ascii="宋体" w:hAnsi="宋体" w:cs="Arial" w:hint="eastAsia"/>
          <w:sz w:val="24"/>
        </w:rPr>
        <w:lastRenderedPageBreak/>
        <w:t>托管人发出的指令。</w:t>
      </w:r>
    </w:p>
    <w:p w14:paraId="0D0BAA2A"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（三）指令的发送、确认及执行的时间和程序</w:t>
      </w:r>
    </w:p>
    <w:p w14:paraId="138BD4F8" w14:textId="77777777" w:rsidR="003D0A2E" w:rsidRDefault="000228C2">
      <w:pPr>
        <w:numPr>
          <w:ilvl w:val="0"/>
          <w:numId w:val="10"/>
        </w:numPr>
        <w:adjustRightInd w:val="0"/>
        <w:snapToGrid w:val="0"/>
        <w:spacing w:line="360" w:lineRule="auto"/>
        <w:rPr>
          <w:rFonts w:ascii="宋体" w:hAnsi="宋体" w:cs="Arial"/>
          <w:sz w:val="24"/>
        </w:rPr>
      </w:pPr>
      <w:r>
        <w:rPr>
          <w:rFonts w:ascii="宋体" w:hAnsi="宋体" w:cs="Arial" w:hint="eastAsia"/>
          <w:sz w:val="24"/>
        </w:rPr>
        <w:t>指令的发送</w:t>
      </w:r>
    </w:p>
    <w:p w14:paraId="7675DB0C"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基金管理人应按照有关法律法规规定和本协议的约定，在其合法的经营权限和交易权限内发送划款指令。被授权人应按照其授权权限签署划款指令，对于被授权人签署的划款指令，基金管理人不得否认其效力。</w:t>
      </w:r>
    </w:p>
    <w:p w14:paraId="22615AF7"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划款指令以托管网银、传真、电子邮件或其他双方书面认可的方式向基金托管人发送，并及时与基金托管人进行电话确认。对于因基金管理人未能及时与基金托管人进行划款指令确认，致使资金未能及时划拨所造成的损失由基金管理人承担。</w:t>
      </w:r>
    </w:p>
    <w:p w14:paraId="0BEB7619"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管理人应按照法律法规和基金合同的规定，在其合法的经营权限和交易权限内发送指令；被授权人应严格按照其授权权限发送指令。对于被授权人依约定程序发出的指令，基金管理人不得否认其效力。但如果基金管理人已经撤销或更改对交易指令发送人员的授权，且上述授权的撤销或更改基金管理人已在指令执行前按照本协议约定通知基金托管人并经基金托管人根据本协议的约定方式或双方认可的方式确认后，则对于此后该交易指令发送人员无权发送的指令，或超权限发送的指令，基金管理人不承担责任，授权已更改但未经基金托管人确认的情况除外。</w:t>
      </w:r>
    </w:p>
    <w:p w14:paraId="631E51AE"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指令发出后，基金管理人应及时以电话方式向基金托管人确认。基金托管人在复核后应在规定期限内执行，不得延误。</w:t>
      </w:r>
      <w:r>
        <w:rPr>
          <w:rFonts w:ascii="宋体" w:hAnsi="宋体" w:hint="eastAsia"/>
          <w:sz w:val="24"/>
        </w:rPr>
        <w:t>基金托管人仅对基金管理人提交的指令按照本协议的约定进行表面一致性审查，基金托管人不负责审查基金管理人发送指令同时提交的其他文件资料的合法性、真实性、完整性和有效性，基金管理人应保证上述文件资料合法、真实、完整和有效。如因基金管理人提供的上述文件不合法、不真实、不完整或失去效力而影响基金托管人的审核或给任何第三人带来损失，基金托管人不承担任何形式的责任。</w:t>
      </w:r>
    </w:p>
    <w:p w14:paraId="1D306DAF"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管理人应在进行银行间同业市场交易后及时将交易成交单或分销协议及时以托管网银、传真、电子邮件或其他双方书面认可的方式发送给基金托管人，并电话确认。如果银行间簿记系统已经生成的交易需要取消或终止，基金管理人应书面通知基金托管人。</w:t>
      </w:r>
    </w:p>
    <w:p w14:paraId="65EC9482"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基金管理人应于划款前一日向基金托管人发送投资划款指令并确认，如需在</w:t>
      </w:r>
      <w:r>
        <w:rPr>
          <w:rFonts w:ascii="宋体" w:hAnsi="宋体" w:cs="Arial" w:hint="eastAsia"/>
          <w:sz w:val="24"/>
        </w:rPr>
        <w:lastRenderedPageBreak/>
        <w:t>划款当日下达投资划款指令，在发送指令时，应为基金托管人留出执行指令所必需的时间，</w:t>
      </w:r>
      <w:r>
        <w:rPr>
          <w:rFonts w:ascii="宋体" w:hAnsi="宋体" w:hint="eastAsia"/>
          <w:sz w:val="24"/>
        </w:rPr>
        <w:t>一般为两个工作小时，基金管理人</w:t>
      </w:r>
      <w:r>
        <w:rPr>
          <w:rFonts w:ascii="宋体" w:hAnsi="宋体" w:cs="Arial" w:hint="eastAsia"/>
          <w:sz w:val="24"/>
        </w:rPr>
        <w:t>应于划款当日15:00前向基金托管人发送划款指令，</w:t>
      </w:r>
      <w:r>
        <w:rPr>
          <w:rFonts w:ascii="宋体" w:hAnsi="宋体" w:hint="eastAsia"/>
          <w:sz w:val="24"/>
        </w:rPr>
        <w:t>15:00之后发送的，基金托管人尽力执行，但不能保证划账成功，</w:t>
      </w:r>
      <w:r>
        <w:rPr>
          <w:rFonts w:ascii="宋体" w:hAnsi="宋体" w:cs="Arial" w:hint="eastAsia"/>
          <w:sz w:val="24"/>
        </w:rPr>
        <w:t>如有特殊情况，双方协商解决。因指令传输不及时、未能留出足够的划款时间，致使资金未能及时到账所造成的损失由基金管理人承担。</w:t>
      </w:r>
    </w:p>
    <w:p w14:paraId="400A396F"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对新股申购网下发行业务，基金管理人应在网下申购缴款日(T日)的前一工作日下班前将指令发送给基金托管人，指令发送时间最迟不应晚于T日上午10:00。</w:t>
      </w:r>
    </w:p>
    <w:p w14:paraId="634A3AFA" w14:textId="77777777" w:rsidR="003D0A2E" w:rsidRDefault="000228C2">
      <w:pPr>
        <w:adjustRightInd w:val="0"/>
        <w:snapToGrid w:val="0"/>
        <w:spacing w:line="360" w:lineRule="auto"/>
        <w:ind w:firstLineChars="200" w:firstLine="480"/>
        <w:rPr>
          <w:rFonts w:ascii="宋体" w:hAnsi="宋体"/>
          <w:sz w:val="24"/>
        </w:rPr>
      </w:pPr>
      <w:r>
        <w:rPr>
          <w:rFonts w:ascii="宋体" w:hAnsi="宋体" w:hint="eastAsia"/>
          <w:sz w:val="24"/>
        </w:rPr>
        <w:t>本协议项下的资金账户发生的银行结算费用、银行账户维护费等银行费用，由基金托管人直接从资金账户中扣划，无须基金管理人出具划款指令。</w:t>
      </w:r>
    </w:p>
    <w:p w14:paraId="31C578FD" w14:textId="77777777" w:rsidR="003D0A2E" w:rsidRDefault="000228C2">
      <w:pPr>
        <w:snapToGrid w:val="0"/>
        <w:spacing w:line="360" w:lineRule="auto"/>
        <w:ind w:firstLineChars="200" w:firstLine="480"/>
        <w:jc w:val="left"/>
        <w:rPr>
          <w:sz w:val="24"/>
        </w:rPr>
      </w:pPr>
      <w:r>
        <w:rPr>
          <w:rFonts w:ascii="宋体" w:hAnsi="宋体" w:hint="eastAsia"/>
          <w:sz w:val="24"/>
        </w:rPr>
        <w:t>基金托管人在收到有效指令后，将对于同一批次的划款指令随机执行，如有特殊支付顺序，基金管理人应以书面或或电话形式提前告知。</w:t>
      </w:r>
    </w:p>
    <w:p w14:paraId="7FBF5886" w14:textId="77777777" w:rsidR="003D0A2E" w:rsidRDefault="000228C2">
      <w:pPr>
        <w:numPr>
          <w:ilvl w:val="0"/>
          <w:numId w:val="10"/>
        </w:numPr>
        <w:adjustRightInd w:val="0"/>
        <w:snapToGrid w:val="0"/>
        <w:spacing w:line="360" w:lineRule="auto"/>
        <w:rPr>
          <w:rFonts w:ascii="宋体" w:hAnsi="宋体" w:cs="Arial"/>
          <w:sz w:val="24"/>
        </w:rPr>
      </w:pPr>
      <w:r>
        <w:rPr>
          <w:rFonts w:ascii="宋体" w:hAnsi="宋体" w:cs="Arial" w:hint="eastAsia"/>
          <w:sz w:val="24"/>
        </w:rPr>
        <w:t>指令的确认</w:t>
      </w:r>
    </w:p>
    <w:p w14:paraId="6AB40BFB"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基金托管人应指定专人接收基金管理人的指令，预先通知基金管理人其名单，并与基金管理人商定指令发送和接收方式。指令到达基金托管人后，基金托管人应指定专人</w:t>
      </w:r>
      <w:r>
        <w:rPr>
          <w:rFonts w:ascii="宋体" w:hAnsi="宋体" w:cs="Arial"/>
          <w:sz w:val="24"/>
        </w:rPr>
        <w:t>立即</w:t>
      </w:r>
      <w:r>
        <w:rPr>
          <w:rFonts w:ascii="宋体" w:hAnsi="宋体" w:cs="Arial" w:hint="eastAsia"/>
          <w:sz w:val="24"/>
        </w:rPr>
        <w:t>对有关内容及印鉴和签名进行表面一致性审查，如有疑问必须及时通知基金管理人。</w:t>
      </w:r>
    </w:p>
    <w:p w14:paraId="183C8D67" w14:textId="77777777" w:rsidR="003D0A2E" w:rsidRDefault="000228C2">
      <w:pPr>
        <w:numPr>
          <w:ilvl w:val="0"/>
          <w:numId w:val="10"/>
        </w:numPr>
        <w:adjustRightInd w:val="0"/>
        <w:snapToGrid w:val="0"/>
        <w:spacing w:line="360" w:lineRule="auto"/>
        <w:rPr>
          <w:rFonts w:ascii="宋体" w:hAnsi="宋体" w:cs="Arial"/>
          <w:sz w:val="24"/>
        </w:rPr>
      </w:pPr>
      <w:r>
        <w:rPr>
          <w:rFonts w:ascii="宋体" w:hAnsi="宋体" w:cs="Arial" w:hint="eastAsia"/>
          <w:sz w:val="24"/>
        </w:rPr>
        <w:t>指令的时间和执行</w:t>
      </w:r>
    </w:p>
    <w:p w14:paraId="66096D80"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基金托管人对指令验证后，应及时办理。指令执行完毕后，基金管理人可通过基金托管人提供的电子渠道查询指令执行结果。</w:t>
      </w:r>
    </w:p>
    <w:p w14:paraId="12BAB37A" w14:textId="77777777" w:rsidR="003D0A2E" w:rsidRDefault="000228C2">
      <w:pPr>
        <w:pStyle w:val="10"/>
        <w:snapToGrid w:val="0"/>
        <w:spacing w:after="0" w:line="360" w:lineRule="auto"/>
        <w:rPr>
          <w:rFonts w:hAnsi="宋体" w:cs="Arial"/>
          <w:szCs w:val="24"/>
        </w:rPr>
      </w:pPr>
      <w:r>
        <w:rPr>
          <w:rFonts w:hAnsi="宋体" w:cs="Arial"/>
          <w:szCs w:val="24"/>
        </w:rPr>
        <w:t>基金管理人向基金托管人下达指令时，应确保基金资金账户有足够的资金余额，对基金管理人在没有充足资金的情况下向基金托管人发出的投资指令、赎回、分红资金等的划拨指令，基金托管人可不予执行，但应立即通知基金管理人，由基金管理人审核、查明原因，出具书面文件确认此交易指令无效，基金托管人不承担因未执行该指令造成损失的责任。</w:t>
      </w:r>
    </w:p>
    <w:p w14:paraId="1F83F8FC" w14:textId="77777777" w:rsidR="003D0A2E" w:rsidRDefault="000228C2">
      <w:pPr>
        <w:pStyle w:val="10"/>
        <w:snapToGrid w:val="0"/>
        <w:spacing w:after="0" w:line="360" w:lineRule="auto"/>
        <w:rPr>
          <w:rFonts w:hAnsi="宋体" w:cs="Arial"/>
          <w:szCs w:val="24"/>
          <w:shd w:val="pct10" w:color="auto" w:fill="FFFFFF"/>
        </w:rPr>
      </w:pPr>
      <w:r>
        <w:rPr>
          <w:rFonts w:hAnsi="宋体" w:cs="Arial"/>
          <w:szCs w:val="24"/>
        </w:rPr>
        <w:t>对于发送时资金不足的指令，基金托管人有权不予执行，</w:t>
      </w:r>
      <w:r>
        <w:rPr>
          <w:rFonts w:hAnsi="宋体" w:cs="Arial" w:hint="eastAsia"/>
          <w:szCs w:val="24"/>
        </w:rPr>
        <w:t>但</w:t>
      </w:r>
      <w:r>
        <w:rPr>
          <w:rFonts w:hAnsi="宋体" w:cs="Arial"/>
          <w:szCs w:val="24"/>
        </w:rPr>
        <w:t>应当立即通知基金管理人，基金管理人确认该指令不予取消的，资金备足并通知基金托管人的时间视为指令收到时间。</w:t>
      </w:r>
    </w:p>
    <w:p w14:paraId="24F38EBA"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（四）基金管理人发送错误指令的情形和处理程序</w:t>
      </w:r>
    </w:p>
    <w:p w14:paraId="2EB72B5F"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基金管理人发送错误指令的情形包括指令违反法律法规和基金合同，指令</w:t>
      </w:r>
      <w:r>
        <w:rPr>
          <w:rFonts w:ascii="宋体" w:hAnsi="宋体" w:cs="宋体" w:hint="eastAsia"/>
          <w:sz w:val="24"/>
        </w:rPr>
        <w:t>签</w:t>
      </w:r>
      <w:r>
        <w:rPr>
          <w:rFonts w:ascii="宋体" w:hAnsi="宋体" w:cs="宋体" w:hint="eastAsia"/>
          <w:sz w:val="24"/>
        </w:rPr>
        <w:lastRenderedPageBreak/>
        <w:t>署人员无权或超越权限签署划款指令，</w:t>
      </w:r>
      <w:r>
        <w:rPr>
          <w:rFonts w:cs="宋体" w:hint="eastAsia"/>
          <w:sz w:val="24"/>
        </w:rPr>
        <w:t>划款指令中重要信息模糊不清或不全等。</w:t>
      </w:r>
    </w:p>
    <w:p w14:paraId="44079F06" w14:textId="77777777" w:rsidR="003D0A2E" w:rsidRDefault="000228C2">
      <w:pPr>
        <w:adjustRightInd w:val="0"/>
        <w:snapToGrid w:val="0"/>
        <w:spacing w:line="360" w:lineRule="auto"/>
        <w:ind w:firstLineChars="200" w:firstLine="480"/>
        <w:rPr>
          <w:rFonts w:ascii="宋体" w:hAnsi="宋体" w:cs="宋体"/>
          <w:sz w:val="24"/>
        </w:rPr>
      </w:pPr>
      <w:bookmarkStart w:id="130" w:name="_Hlk8832507"/>
      <w:r>
        <w:rPr>
          <w:rFonts w:ascii="宋体" w:hAnsi="宋体" w:cs="宋体" w:hint="eastAsia"/>
          <w:sz w:val="24"/>
        </w:rPr>
        <w:t>基金管理人如需修改、撤销或停止执行已经发送的划款指令，应先与基金托管人电话联系。若基金托管人还未执行，基金管理人应重新发送修改划款指令或在原划款指令上注明“停止执行”字样并由划款指令签署人员签名，基金托管人收到修改或停止执行的划款指令后，将按新划款指令执行；若基金托管人已执行原划款指令，则应与基金管理人电话说明。</w:t>
      </w:r>
    </w:p>
    <w:p w14:paraId="736C75E7" w14:textId="77777777" w:rsidR="003D0A2E" w:rsidRDefault="000228C2">
      <w:pPr>
        <w:pStyle w:val="21"/>
        <w:snapToGrid w:val="0"/>
        <w:spacing w:after="0" w:line="360" w:lineRule="auto"/>
        <w:ind w:leftChars="0" w:left="0" w:firstLineChars="200" w:firstLine="480"/>
        <w:rPr>
          <w:rFonts w:cs="宋体"/>
        </w:rPr>
      </w:pPr>
      <w:r>
        <w:rPr>
          <w:rFonts w:ascii="宋体" w:hAnsi="宋体" w:cs="宋体" w:hint="eastAsia"/>
          <w:sz w:val="24"/>
        </w:rPr>
        <w:t>基金管理人的划款指令存在事实上未经授权、欺诈、伪造或未能及时提供授权通知等情形，基金托管人执行有关指令或拒绝执行有关指令而给基金管理人或委托财产或任何第三方带来的损失由基金管理人承担。</w:t>
      </w:r>
    </w:p>
    <w:bookmarkEnd w:id="130"/>
    <w:p w14:paraId="22F41F1F"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（五）基金托管人依照法律法规暂缓、拒绝执行指令的情形和处理程序</w:t>
      </w:r>
    </w:p>
    <w:p w14:paraId="0A5ABA03"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若基金托管人发现基金管理人的指令违反法律、行政法规和其他有关规定，或者违反基金合同约定的，应当拒绝执行，立即通知基金管理人。</w:t>
      </w:r>
    </w:p>
    <w:p w14:paraId="559EBF15"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（六）基金托管人未按照基金管理人指令执行的处理方法</w:t>
      </w:r>
    </w:p>
    <w:p w14:paraId="46157919"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对于基金管理人发送的合法、有效指令，基金托管人由于自身原因，未按照基金管理人发送的指令执行，</w:t>
      </w:r>
      <w:r>
        <w:rPr>
          <w:rFonts w:ascii="宋体" w:hAnsi="宋体" w:hint="eastAsia"/>
          <w:sz w:val="24"/>
        </w:rPr>
        <w:t>应在发现后及时采取措施予以弥补；</w:t>
      </w:r>
      <w:r>
        <w:rPr>
          <w:rFonts w:ascii="宋体" w:hAnsi="宋体" w:cs="Arial" w:hint="eastAsia"/>
          <w:sz w:val="24"/>
        </w:rPr>
        <w:t>若对基金管理人、基金财产或投资人造成直接损失的，由基金托管人</w:t>
      </w:r>
      <w:r>
        <w:rPr>
          <w:rFonts w:ascii="宋体" w:hAnsi="宋体" w:hint="eastAsia"/>
          <w:sz w:val="24"/>
        </w:rPr>
        <w:t>赔偿由此造成的直接损失。</w:t>
      </w:r>
    </w:p>
    <w:p w14:paraId="40D38036"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（七）其他事项</w:t>
      </w:r>
    </w:p>
    <w:p w14:paraId="0CEA6014"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托管人在接收指令时，应对指令的要素是否齐全、印鉴与被授权人是否与预留的授权文件内容相符进行检查，如发现问题，应及时报告基金管理人，基金托管人对执行基金管理人的合法指令对基金财产造成的损失不承担赔偿责任。</w:t>
      </w:r>
    </w:p>
    <w:p w14:paraId="1674852F" w14:textId="77777777" w:rsidR="003D0A2E" w:rsidRDefault="000228C2">
      <w:pPr>
        <w:adjustRightInd w:val="0"/>
        <w:snapToGrid w:val="0"/>
        <w:spacing w:line="360" w:lineRule="auto"/>
        <w:ind w:firstLineChars="200" w:firstLine="480"/>
        <w:jc w:val="left"/>
        <w:rPr>
          <w:rFonts w:ascii="宋体" w:hAnsi="宋体" w:cs="Arial"/>
          <w:sz w:val="24"/>
        </w:rPr>
      </w:pPr>
      <w:r>
        <w:rPr>
          <w:rFonts w:ascii="宋体" w:hAnsi="宋体" w:cs="Arial" w:hint="eastAsia"/>
          <w:sz w:val="24"/>
        </w:rPr>
        <w:t>基金参与认购未上市债券时，基金管理人应代表本基金与对手方签署相关合同或协议，明确约定债券过户具体事宜。否则，基金管理人需对所认购债券的过户事宜承担相应责任。</w:t>
      </w:r>
    </w:p>
    <w:p w14:paraId="0F260C1B" w14:textId="77777777" w:rsidR="003D0A2E" w:rsidRDefault="000228C2">
      <w:pPr>
        <w:adjustRightInd w:val="0"/>
        <w:snapToGrid w:val="0"/>
        <w:spacing w:line="360" w:lineRule="auto"/>
        <w:ind w:firstLine="480"/>
        <w:rPr>
          <w:rFonts w:ascii="宋体" w:hAnsi="宋体" w:cs="Arial"/>
          <w:sz w:val="24"/>
        </w:rPr>
      </w:pPr>
      <w:r>
        <w:rPr>
          <w:rFonts w:ascii="宋体" w:hAnsi="宋体" w:hint="eastAsia"/>
          <w:sz w:val="24"/>
        </w:rPr>
        <w:t>指令正本由基金管理人保管，基金托管人保管</w:t>
      </w:r>
      <w:r>
        <w:rPr>
          <w:rFonts w:ascii="宋体" w:hAnsi="宋体" w:cs="宋体" w:hint="eastAsia"/>
          <w:sz w:val="24"/>
        </w:rPr>
        <w:t>收到的划款指令文件</w:t>
      </w:r>
      <w:r>
        <w:rPr>
          <w:rFonts w:ascii="宋体" w:hAnsi="宋体" w:hint="eastAsia"/>
          <w:sz w:val="24"/>
        </w:rPr>
        <w:t>。当两者不一致时，以基金托管人收到的</w:t>
      </w:r>
      <w:r>
        <w:rPr>
          <w:rFonts w:ascii="宋体" w:hAnsi="宋体" w:cs="宋体" w:hint="eastAsia"/>
          <w:sz w:val="24"/>
        </w:rPr>
        <w:t>划款指令文件</w:t>
      </w:r>
      <w:r>
        <w:rPr>
          <w:rFonts w:ascii="宋体" w:hAnsi="宋体" w:hint="eastAsia"/>
          <w:sz w:val="24"/>
        </w:rPr>
        <w:t>为准</w:t>
      </w:r>
      <w:r>
        <w:rPr>
          <w:rFonts w:ascii="宋体" w:hAnsi="宋体" w:cs="Arial" w:hint="eastAsia"/>
          <w:sz w:val="24"/>
        </w:rPr>
        <w:t>。</w:t>
      </w:r>
    </w:p>
    <w:p w14:paraId="41AB2BD8" w14:textId="77777777" w:rsidR="003D0A2E" w:rsidRDefault="003D0A2E">
      <w:pPr>
        <w:adjustRightInd w:val="0"/>
        <w:snapToGrid w:val="0"/>
        <w:spacing w:line="360" w:lineRule="auto"/>
        <w:ind w:firstLine="480"/>
        <w:rPr>
          <w:rFonts w:ascii="宋体" w:hAnsi="宋体" w:cs="Arial"/>
          <w:sz w:val="24"/>
        </w:rPr>
      </w:pPr>
    </w:p>
    <w:p w14:paraId="5EBDD49C" w14:textId="77777777" w:rsidR="003D0A2E" w:rsidRDefault="000228C2">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131" w:name="_Toc295832642"/>
      <w:bookmarkStart w:id="132" w:name="_Toc295833680"/>
      <w:bookmarkStart w:id="133" w:name="_Toc295833009"/>
      <w:bookmarkStart w:id="134" w:name="_Toc295832949"/>
      <w:bookmarkStart w:id="135" w:name="_Toc84234437"/>
      <w:bookmarkStart w:id="136" w:name="_Toc86223245"/>
      <w:bookmarkStart w:id="137" w:name="_Toc86727358"/>
      <w:bookmarkStart w:id="138" w:name="_Toc120435786"/>
      <w:bookmarkStart w:id="139" w:name="_Toc118972651"/>
      <w:bookmarkStart w:id="140" w:name="_Toc108512361"/>
      <w:bookmarkStart w:id="141" w:name="_Toc84133788"/>
      <w:bookmarkStart w:id="142" w:name="_Toc110761799"/>
      <w:bookmarkStart w:id="143" w:name="_Toc118774806"/>
      <w:bookmarkStart w:id="144" w:name="_Toc86726442"/>
      <w:bookmarkStart w:id="145" w:name="_Toc110830495"/>
      <w:bookmarkStart w:id="146" w:name="_Toc86737932"/>
      <w:bookmarkStart w:id="147" w:name="_Toc89163371"/>
      <w:bookmarkStart w:id="148" w:name="_Toc84234390"/>
      <w:bookmarkStart w:id="149" w:name="_Toc86649725"/>
      <w:bookmarkStart w:id="150" w:name="_Toc124325891"/>
      <w:bookmarkStart w:id="151" w:name="_Toc110765663"/>
      <w:bookmarkStart w:id="152" w:name="_Toc86204791"/>
      <w:bookmarkStart w:id="153" w:name="_Toc86225294"/>
      <w:bookmarkStart w:id="154" w:name="_Toc450839473"/>
      <w:bookmarkStart w:id="155" w:name="_Toc118212953"/>
      <w:bookmarkStart w:id="156" w:name="_Toc119402713"/>
      <w:bookmarkStart w:id="157" w:name="_Toc270669858"/>
      <w:bookmarkEnd w:id="131"/>
      <w:bookmarkEnd w:id="132"/>
      <w:bookmarkEnd w:id="133"/>
      <w:bookmarkEnd w:id="134"/>
      <w:r>
        <w:rPr>
          <w:rFonts w:ascii="宋体" w:hAnsi="宋体" w:hint="eastAsia"/>
          <w:sz w:val="28"/>
          <w:szCs w:val="28"/>
        </w:rPr>
        <w:lastRenderedPageBreak/>
        <w:t>交易及清算交收安排</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3924807"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（一）选择证券、期货买卖的证券、期货经营机构</w:t>
      </w:r>
    </w:p>
    <w:p w14:paraId="0DE208D7"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应设计选择证券买卖的证券经营机构的标准和程序。基金管理人负责选择代理本基金证券买卖的证券经营机构，租用其交易单元作为基金的专用交易单元。基金管理人和被选中的证券经营机构签订委托协议，基金管理人应提前通知基金托管人。基金管理人应根据有关规定，在基金的中期报告和年度报告中将所选证券经营机构的有关情况、基金通过该证券经营机构买卖证券的成交量、回购成交量和支付的佣金等予以披露，并将上述情况及基金交易单元号、佣金费率等基本信息以及变更情况及时以书面形式通知基金托管人。因相关法律法规或交易规则的修改带来的变化以届时有效的法律法规和相关交易规则为准。</w:t>
      </w:r>
    </w:p>
    <w:p w14:paraId="3379E0D8"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基金管理人负责选择代理本基金期货交易的期货经纪机构，并与其签订期货经纪合同，其他事宜根据法律法规、基金合同的相关规定执行，若无明确规定的，可参照有关证券买卖、证券经纪机构选择的规则执行。</w:t>
      </w:r>
    </w:p>
    <w:p w14:paraId="65B395E8"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（二）基金投资证券后的清算交收安排</w:t>
      </w:r>
    </w:p>
    <w:p w14:paraId="358AE483" w14:textId="77777777" w:rsidR="003D0A2E" w:rsidRDefault="000228C2">
      <w:pPr>
        <w:numPr>
          <w:ilvl w:val="0"/>
          <w:numId w:val="11"/>
        </w:numPr>
        <w:adjustRightInd w:val="0"/>
        <w:snapToGrid w:val="0"/>
        <w:spacing w:line="360" w:lineRule="auto"/>
        <w:rPr>
          <w:rFonts w:ascii="宋体" w:hAnsi="宋体" w:cs="Arial"/>
          <w:sz w:val="24"/>
        </w:rPr>
      </w:pPr>
      <w:r>
        <w:rPr>
          <w:rFonts w:ascii="宋体" w:hAnsi="宋体" w:cs="Arial" w:hint="eastAsia"/>
          <w:sz w:val="24"/>
        </w:rPr>
        <w:t>清算与交割</w:t>
      </w:r>
    </w:p>
    <w:p w14:paraId="2C6D3967" w14:textId="77777777" w:rsidR="003D0A2E" w:rsidRDefault="000228C2">
      <w:pPr>
        <w:adjustRightInd w:val="0"/>
        <w:snapToGrid w:val="0"/>
        <w:spacing w:line="360" w:lineRule="auto"/>
        <w:ind w:firstLine="480"/>
        <w:rPr>
          <w:rFonts w:ascii="宋体" w:hAnsi="宋体" w:cs="Arial"/>
          <w:sz w:val="24"/>
        </w:rPr>
      </w:pPr>
      <w:r>
        <w:rPr>
          <w:rFonts w:ascii="宋体" w:hAnsi="宋体" w:hint="eastAsia"/>
          <w:sz w:val="24"/>
        </w:rPr>
        <w:t>根据中国证券登记结算有限责任公司的规定，中国证券登记结算有限责任公司对结算参与人的最低结算备付金和证券结算保证金限额每月进行重新核算、调整。基金托管人于每月初第六个工作日调整本委托资产的最低结算备付金，于每月初第二个工作日调整本委托资产的证券结算保证金。基金管理人应预留最低备付金和证券结算保证金，并根据中国证券登记结算有限责任公司确定的实际最低备付金和证券结算保证金数据为依据安排资金运作，调整所需的现金头寸。结算备付金和证券结算保证金应从资产管理计划财产中支出。因基金管理人未预留或未及时预留最低备付金和证券结算保证金导致资产管理计划财产损失的，由基金管理人承担责任。</w:t>
      </w:r>
    </w:p>
    <w:p w14:paraId="753FE6A7"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基金托管人负责基金买卖证券的清算交收。场内资金结算由基金托管人根据中国证券登记结算有限责任公司结算数据办理；场外资金汇划由基金托管人根据基金管理人的交易划款指令具体办理。</w:t>
      </w:r>
    </w:p>
    <w:p w14:paraId="2F808463"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如果因为基金托管人自身原因在清算上造成基金财产的损失，应由基金托管人负责赔偿；如果因为基金管理人未事先通知基金托管人增加交易单元等事宜，</w:t>
      </w:r>
      <w:r>
        <w:rPr>
          <w:rFonts w:ascii="宋体" w:hAnsi="宋体" w:cs="Arial" w:hint="eastAsia"/>
          <w:sz w:val="24"/>
        </w:rPr>
        <w:lastRenderedPageBreak/>
        <w:t>致使基金托管人接收数据不完整，造成清算差错的责任由基金管理人承担；如果因为基金管理人未事先通知需要单独结算的交易，造成基金资产损失的由基金管理人承担；如果由于基金管理人违反市场操作规则的规定进行超买、超卖等原因造成基金投资清算困难和风险的，基金托管人发现后应立即通知基金管理人，由基金管理人负责解决，由此给基金托管人、本基金和基金托管人托管的其他资产 造成的直接损失由基金管理人承担。</w:t>
      </w:r>
    </w:p>
    <w:p w14:paraId="70639D35" w14:textId="77777777" w:rsidR="003D0A2E" w:rsidRDefault="000228C2">
      <w:pPr>
        <w:adjustRightInd w:val="0"/>
        <w:snapToGrid w:val="0"/>
        <w:spacing w:line="360" w:lineRule="auto"/>
        <w:ind w:firstLine="480"/>
        <w:rPr>
          <w:rFonts w:ascii="宋体" w:hAnsi="宋体" w:cs="宋体"/>
          <w:kern w:val="0"/>
          <w:sz w:val="24"/>
        </w:rPr>
      </w:pPr>
      <w:r>
        <w:rPr>
          <w:rFonts w:ascii="宋体" w:hAnsi="宋体" w:cs="宋体" w:hint="eastAsia"/>
          <w:kern w:val="0"/>
          <w:sz w:val="24"/>
        </w:rPr>
        <w:t>基金管理人应采取合理、必要措施，确保T日日终有足够的资金头寸完成 T+1日的投资交易资金结算；如因基金管理人原因导致资金头寸不足，基金管理人应在T+1日上午10：00前补足透支款项，确保资金清算。如果未遵循上述规定备足资金头寸，影响基金资产的清算交收及基金托管人与中国证券登记结算有限责任公司之间的一级清算，由此给基金托管人、基金资产及基金托管人托管的其他资产造成的直接损失由基金管理人负责。</w:t>
      </w:r>
    </w:p>
    <w:p w14:paraId="3892F2E4" w14:textId="77777777" w:rsidR="003D0A2E" w:rsidRDefault="000228C2">
      <w:pPr>
        <w:adjustRightInd w:val="0"/>
        <w:snapToGrid w:val="0"/>
        <w:spacing w:line="360" w:lineRule="auto"/>
        <w:ind w:firstLine="480"/>
        <w:rPr>
          <w:rFonts w:ascii="宋体" w:hAnsi="宋体" w:cs="宋体"/>
          <w:kern w:val="0"/>
          <w:sz w:val="24"/>
        </w:rPr>
      </w:pPr>
      <w:r>
        <w:rPr>
          <w:rFonts w:ascii="宋体" w:hAnsi="宋体" w:cs="宋体" w:hint="eastAsia"/>
          <w:kern w:val="0"/>
          <w:sz w:val="24"/>
        </w:rPr>
        <w:t>本基金参与T+0交易所非担保交收债券交易的，基金管理人应确保有足额头寸用于上述交易，并必须于T+0日14:00之前出具有效划款指令（含不履约申报申请），并确保指令要素（包括但不限于交收金额、成交编号）与实际交收信息一致。如由非基金托管人的原因导致T+0非担保交收失败，给基金托管人造成损失的，基金管理人应承担赔偿责任。</w:t>
      </w:r>
    </w:p>
    <w:p w14:paraId="787CD962"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管理人应保证基金托管人在执行基金管理人发送的划款指令时，基金银行账户或资金交收账户(除登记公司收保或冻结资金外)上有充足的资金。基金的资金头寸不足时，基金托管人有权拒绝执行基金管理人发送的划款指令并同时通知基金管理人，</w:t>
      </w:r>
      <w:r>
        <w:rPr>
          <w:rFonts w:hint="eastAsia"/>
          <w:bCs/>
          <w:sz w:val="24"/>
          <w:szCs w:val="20"/>
        </w:rPr>
        <w:t>并视账户余额充足时为指令送达时间</w:t>
      </w:r>
      <w:r>
        <w:rPr>
          <w:rFonts w:ascii="宋体" w:hAnsi="宋体" w:cs="Arial" w:hint="eastAsia"/>
          <w:sz w:val="24"/>
        </w:rPr>
        <w:t>。基金管理人在发送划款指令时应充分考虑基金托管人的划款处理时间，一般为2个工作小时。在基金资金头寸充足的情况下，基金托管人对基金管理人符合法律法规、基金合同、本协议的指令不得拖延或拒绝执行。</w:t>
      </w:r>
    </w:p>
    <w:p w14:paraId="68AC8C85" w14:textId="63FB6A1B" w:rsidR="003D0A2E" w:rsidRDefault="000228C2">
      <w:pPr>
        <w:spacing w:line="360" w:lineRule="auto"/>
        <w:ind w:firstLineChars="200" w:firstLine="480"/>
        <w:rPr>
          <w:rFonts w:ascii="宋体" w:hAnsi="宋体"/>
          <w:sz w:val="24"/>
        </w:rPr>
      </w:pPr>
      <w:r>
        <w:rPr>
          <w:rFonts w:ascii="宋体" w:hAnsi="宋体" w:cs="Arial" w:hint="eastAsia"/>
          <w:sz w:val="24"/>
        </w:rPr>
        <w:t>2、</w:t>
      </w:r>
      <w:r>
        <w:rPr>
          <w:rFonts w:ascii="宋体" w:hAnsi="宋体" w:hint="eastAsia"/>
          <w:sz w:val="24"/>
        </w:rPr>
        <w:t>港股通交易清算</w:t>
      </w:r>
    </w:p>
    <w:p w14:paraId="3E97B756" w14:textId="77777777" w:rsidR="003D0A2E" w:rsidRDefault="000228C2">
      <w:pPr>
        <w:spacing w:line="360" w:lineRule="auto"/>
        <w:ind w:firstLineChars="200" w:firstLine="480"/>
        <w:rPr>
          <w:rFonts w:ascii="宋体" w:hAnsi="宋体"/>
          <w:sz w:val="24"/>
        </w:rPr>
      </w:pPr>
      <w:r>
        <w:rPr>
          <w:rFonts w:ascii="宋体" w:hAnsi="宋体" w:hint="eastAsia"/>
          <w:sz w:val="24"/>
        </w:rPr>
        <w:t>基金份额持有人和基金管理人认可中国结算按照香港结算的业务规则，与香港结算完成港股通交易的证券和资金的交收。港股通交易的境内结算由基金托管人通过中国结算根据相关业务规则组织完成。香港结算因无法交付证券对中国结算实施现金结算的，中国结算参照香港结算的处理原则进行相应业务处理；香港结算发生破产而导致其未全部履行对中国结算的交收义务的，由中国结算协助向</w:t>
      </w:r>
      <w:r>
        <w:rPr>
          <w:rFonts w:ascii="宋体" w:hAnsi="宋体" w:hint="eastAsia"/>
          <w:sz w:val="24"/>
        </w:rPr>
        <w:lastRenderedPageBreak/>
        <w:t>香港结算追索，中国结算和基金托管人不承担由此产生的相关损失。</w:t>
      </w:r>
    </w:p>
    <w:p w14:paraId="5D614318" w14:textId="77777777" w:rsidR="003D0A2E" w:rsidRDefault="000228C2">
      <w:pPr>
        <w:spacing w:line="360" w:lineRule="auto"/>
        <w:ind w:firstLineChars="200" w:firstLine="480"/>
        <w:rPr>
          <w:rFonts w:ascii="宋体" w:hAnsi="宋体"/>
          <w:sz w:val="24"/>
        </w:rPr>
      </w:pPr>
      <w:r>
        <w:rPr>
          <w:rFonts w:ascii="宋体" w:hAnsi="宋体" w:hint="eastAsia"/>
          <w:sz w:val="24"/>
        </w:rPr>
        <w:t>港股通交易各项业务的收付款时点按如下约定：</w:t>
      </w:r>
    </w:p>
    <w:p w14:paraId="7757DC49" w14:textId="77777777" w:rsidR="003D0A2E" w:rsidRDefault="000228C2">
      <w:pPr>
        <w:spacing w:line="360" w:lineRule="auto"/>
        <w:ind w:firstLineChars="200" w:firstLine="480"/>
        <w:rPr>
          <w:rFonts w:ascii="宋体" w:hAnsi="宋体"/>
          <w:sz w:val="24"/>
        </w:rPr>
      </w:pPr>
      <w:r>
        <w:rPr>
          <w:rFonts w:ascii="宋体" w:hAnsi="宋体" w:hint="eastAsia"/>
          <w:sz w:val="24"/>
        </w:rPr>
        <w:t>（1）交易资金</w:t>
      </w:r>
    </w:p>
    <w:p w14:paraId="00AAE44B" w14:textId="77777777" w:rsidR="003D0A2E" w:rsidRDefault="000228C2">
      <w:pPr>
        <w:spacing w:line="360" w:lineRule="auto"/>
        <w:ind w:firstLineChars="200" w:firstLine="480"/>
        <w:rPr>
          <w:rFonts w:ascii="宋体" w:hAnsi="宋体"/>
          <w:sz w:val="24"/>
        </w:rPr>
      </w:pPr>
      <w:r>
        <w:rPr>
          <w:rFonts w:ascii="宋体" w:hAnsi="宋体" w:hint="eastAsia"/>
          <w:sz w:val="24"/>
        </w:rPr>
        <w:t>基金托管人于港股通交易日（T日），根据中国结算计算的资金清算数据，分别用以计算托管资产的应收或应付净额，形成托管资产当日交易清算结果。基金管理人原则</w:t>
      </w:r>
      <w:r>
        <w:rPr>
          <w:rFonts w:ascii="宋体" w:hAnsi="宋体"/>
          <w:sz w:val="24"/>
        </w:rPr>
        <w:t>上</w:t>
      </w:r>
      <w:r>
        <w:rPr>
          <w:rFonts w:ascii="宋体" w:hAnsi="宋体" w:hint="eastAsia"/>
          <w:sz w:val="24"/>
        </w:rPr>
        <w:t>应保证在港股通交易日( T日)下一工作日（T+1日）</w:t>
      </w:r>
      <w:r>
        <w:rPr>
          <w:rFonts w:ascii="宋体" w:hAnsi="宋体"/>
          <w:sz w:val="24"/>
        </w:rPr>
        <w:t>9</w:t>
      </w:r>
      <w:r>
        <w:rPr>
          <w:rFonts w:ascii="宋体" w:hAnsi="宋体" w:hint="eastAsia"/>
          <w:sz w:val="24"/>
        </w:rPr>
        <w:t>：00前托管账户有足够的资金用于交易所的证券交易资金清算。对于T日港股通交易清算结果为净应付的，基金托管人于T+1日扣收应付资金。对于T日港股通交易的清算结果为净应收的，基金托管人于T+3日返还应收资金。</w:t>
      </w:r>
    </w:p>
    <w:p w14:paraId="3704C9D1" w14:textId="77777777" w:rsidR="003D0A2E" w:rsidRDefault="000228C2">
      <w:pPr>
        <w:spacing w:line="360" w:lineRule="auto"/>
        <w:ind w:firstLineChars="200" w:firstLine="480"/>
        <w:rPr>
          <w:rFonts w:ascii="宋体" w:hAnsi="宋体"/>
          <w:sz w:val="24"/>
        </w:rPr>
      </w:pPr>
      <w:r>
        <w:rPr>
          <w:rFonts w:ascii="宋体" w:hAnsi="宋体" w:hint="eastAsia"/>
          <w:sz w:val="24"/>
        </w:rPr>
        <w:t>（2）风控、红利/公司收购、证券组合费</w:t>
      </w:r>
    </w:p>
    <w:p w14:paraId="4DBF3616" w14:textId="77777777" w:rsidR="003D0A2E" w:rsidRDefault="000228C2">
      <w:pPr>
        <w:spacing w:line="360" w:lineRule="auto"/>
        <w:ind w:firstLineChars="200" w:firstLine="480"/>
        <w:rPr>
          <w:rFonts w:ascii="宋体" w:hAnsi="宋体"/>
          <w:sz w:val="24"/>
        </w:rPr>
      </w:pPr>
      <w:r>
        <w:rPr>
          <w:rFonts w:ascii="宋体" w:hAnsi="宋体" w:hint="eastAsia"/>
          <w:sz w:val="24"/>
        </w:rPr>
        <w:t>基金管理人应保证在T+1日上午9:00前托管账户有足够的资金，基金托管人于T+1日上午9:00扣收委托人的净应付资金，1</w:t>
      </w:r>
      <w:r>
        <w:rPr>
          <w:rFonts w:ascii="宋体" w:hAnsi="宋体"/>
          <w:sz w:val="24"/>
        </w:rPr>
        <w:t>4</w:t>
      </w:r>
      <w:r>
        <w:rPr>
          <w:rFonts w:ascii="宋体" w:hAnsi="宋体" w:hint="eastAsia"/>
          <w:sz w:val="24"/>
        </w:rPr>
        <w:t>:00前返还基金管理人的净应收资金。</w:t>
      </w:r>
    </w:p>
    <w:p w14:paraId="3B8AC328" w14:textId="77777777" w:rsidR="003D0A2E" w:rsidRDefault="000228C2">
      <w:pPr>
        <w:spacing w:line="360" w:lineRule="auto"/>
        <w:ind w:firstLineChars="200" w:firstLine="480"/>
        <w:rPr>
          <w:rFonts w:ascii="宋体" w:hAnsi="宋体"/>
          <w:sz w:val="24"/>
        </w:rPr>
      </w:pPr>
      <w:r>
        <w:rPr>
          <w:rFonts w:ascii="宋体" w:hAnsi="宋体" w:hint="eastAsia"/>
          <w:sz w:val="24"/>
        </w:rPr>
        <w:t>基金托管人负责差额缴款、按金等风控资金的合并计算，基金管理人应按照托管人的计算结果按时缴纳风控资金。</w:t>
      </w:r>
    </w:p>
    <w:p w14:paraId="556DB537" w14:textId="77777777" w:rsidR="003D0A2E" w:rsidRDefault="000228C2">
      <w:pPr>
        <w:spacing w:line="360" w:lineRule="auto"/>
        <w:ind w:firstLineChars="200" w:firstLine="480"/>
        <w:rPr>
          <w:rFonts w:ascii="宋体" w:hAnsi="宋体"/>
          <w:sz w:val="24"/>
        </w:rPr>
      </w:pPr>
      <w:r>
        <w:rPr>
          <w:rFonts w:ascii="宋体" w:hAnsi="宋体" w:hint="eastAsia"/>
          <w:sz w:val="24"/>
        </w:rPr>
        <w:t>（3）延迟交收</w:t>
      </w:r>
    </w:p>
    <w:p w14:paraId="6CCDD718" w14:textId="77777777" w:rsidR="003D0A2E" w:rsidRDefault="000228C2">
      <w:pPr>
        <w:spacing w:line="360" w:lineRule="auto"/>
        <w:ind w:firstLineChars="200" w:firstLine="480"/>
        <w:rPr>
          <w:rFonts w:ascii="宋体" w:hAnsi="宋体"/>
          <w:sz w:val="24"/>
        </w:rPr>
      </w:pPr>
      <w:r>
        <w:rPr>
          <w:rFonts w:ascii="宋体" w:hAnsi="宋体" w:hint="eastAsia"/>
          <w:sz w:val="24"/>
        </w:rPr>
        <w:t>对于遇恶劣天气等原因导致延迟交收时，若托管资产为净应付的，则仍按前述约定的时间进行扣收；若托管资产为净应收的，则交收时间视中国结算向托管人的支付情况确定。基金管理人应做好头寸管理，避免因延迟交收而导致的透支。</w:t>
      </w:r>
    </w:p>
    <w:p w14:paraId="2FC1A4F0" w14:textId="77777777" w:rsidR="003D0A2E" w:rsidRDefault="000228C2">
      <w:pPr>
        <w:spacing w:line="360" w:lineRule="auto"/>
        <w:ind w:firstLineChars="200" w:firstLine="480"/>
        <w:rPr>
          <w:rFonts w:ascii="宋体" w:hAnsi="宋体"/>
          <w:sz w:val="24"/>
        </w:rPr>
      </w:pPr>
      <w:r>
        <w:rPr>
          <w:rFonts w:ascii="宋体" w:hAnsi="宋体" w:hint="eastAsia"/>
          <w:sz w:val="24"/>
        </w:rPr>
        <w:t>（4）违约处置</w:t>
      </w:r>
    </w:p>
    <w:p w14:paraId="32E15059" w14:textId="77777777" w:rsidR="003D0A2E" w:rsidRDefault="000228C2">
      <w:pPr>
        <w:spacing w:line="360" w:lineRule="auto"/>
        <w:ind w:firstLineChars="200" w:firstLine="480"/>
        <w:rPr>
          <w:rFonts w:ascii="宋体" w:hAnsi="宋体"/>
          <w:sz w:val="24"/>
        </w:rPr>
      </w:pPr>
      <w:r>
        <w:rPr>
          <w:rFonts w:ascii="宋体" w:hAnsi="宋体" w:hint="eastAsia"/>
          <w:sz w:val="24"/>
        </w:rPr>
        <w:t>由于基金管理人或基金托管人原因导致基金资金透支、超买或超卖等情形的，由责任方承担相应的责任。基金份额持有人（如有）、基金管理人同意在发生以上情形时，基金托管人有权按照中国结算的有关规定办理。</w:t>
      </w:r>
    </w:p>
    <w:p w14:paraId="08D432EA" w14:textId="77777777" w:rsidR="003D0A2E" w:rsidRDefault="000228C2">
      <w:pPr>
        <w:spacing w:line="360" w:lineRule="auto"/>
        <w:ind w:firstLineChars="200" w:firstLine="480"/>
        <w:rPr>
          <w:rFonts w:ascii="宋体" w:hAnsi="宋体"/>
          <w:sz w:val="24"/>
        </w:rPr>
      </w:pPr>
      <w:r>
        <w:rPr>
          <w:rFonts w:ascii="宋体" w:hAnsi="宋体" w:hint="eastAsia"/>
          <w:sz w:val="24"/>
        </w:rPr>
        <w:t>由于基金管理人出现资金交收违约并造成基金托管人对中国结算违约的，基金管理人应将相当于交收违约金额的应收证券指定为暂不交付证券并由中国结算按其业务规则进行处理，基金管理人未指定或指定不足的，中国结算和基金托管人有权以违约金额为限自行扣划，由此造成的风险、损失和责任，由基金管理人承担。基金管理人出现证券交收违约的，中国结算和基金托管人有权将相当于证券交收违约金额的资金暂不划付给基金管理人。</w:t>
      </w:r>
    </w:p>
    <w:p w14:paraId="4FB1E08C" w14:textId="77777777" w:rsidR="003D0A2E" w:rsidRDefault="000228C2">
      <w:pPr>
        <w:spacing w:line="360" w:lineRule="auto"/>
        <w:ind w:firstLineChars="200" w:firstLine="480"/>
        <w:rPr>
          <w:rFonts w:ascii="宋体" w:hAnsi="宋体"/>
          <w:sz w:val="24"/>
        </w:rPr>
      </w:pPr>
      <w:r>
        <w:rPr>
          <w:rFonts w:ascii="宋体" w:hAnsi="宋体" w:hint="eastAsia"/>
          <w:sz w:val="24"/>
        </w:rPr>
        <w:lastRenderedPageBreak/>
        <w:t>基金份额持有人（如有）、基金管理人知晓并认可，出于降低全市场资金成本的原因，中国结算可以依照香港结算相关业务规则，将每日净卖出证券向香港结算提交作为交收担保品。</w:t>
      </w:r>
    </w:p>
    <w:p w14:paraId="760034C5" w14:textId="77777777" w:rsidR="003D0A2E" w:rsidRDefault="000228C2">
      <w:pPr>
        <w:spacing w:line="360" w:lineRule="auto"/>
        <w:ind w:firstLineChars="200" w:firstLine="480"/>
        <w:rPr>
          <w:rFonts w:ascii="宋体" w:hAnsi="宋体"/>
          <w:sz w:val="24"/>
        </w:rPr>
      </w:pPr>
      <w:r>
        <w:rPr>
          <w:rFonts w:ascii="宋体" w:hAnsi="宋体" w:hint="eastAsia"/>
          <w:sz w:val="24"/>
        </w:rPr>
        <w:t>（5）风险管理</w:t>
      </w:r>
    </w:p>
    <w:p w14:paraId="00F56893" w14:textId="77777777" w:rsidR="003D0A2E" w:rsidRDefault="000228C2">
      <w:pPr>
        <w:spacing w:line="360" w:lineRule="auto"/>
        <w:ind w:firstLineChars="200" w:firstLine="480"/>
        <w:rPr>
          <w:rFonts w:ascii="宋体" w:hAnsi="宋体"/>
          <w:sz w:val="24"/>
        </w:rPr>
      </w:pPr>
      <w:r>
        <w:rPr>
          <w:rFonts w:ascii="宋体" w:hAnsi="宋体" w:hint="eastAsia"/>
          <w:sz w:val="24"/>
        </w:rPr>
        <w:t>根据中国结算公司要求，港股通业务上线的首三个交易日，因证券尚未完成交收或处于交收冻结状态，不能作为担保证券减免相应的风控资金，因此资产托管产品需缴纳的风控资金金额可能较大。请基金管理人做好资金头寸安排，确保按时完成资金交收义务。</w:t>
      </w:r>
    </w:p>
    <w:p w14:paraId="61B97E61" w14:textId="77777777" w:rsidR="003D0A2E" w:rsidRDefault="000228C2">
      <w:pPr>
        <w:adjustRightInd w:val="0"/>
        <w:snapToGrid w:val="0"/>
        <w:spacing w:line="360" w:lineRule="auto"/>
        <w:ind w:firstLine="480"/>
        <w:rPr>
          <w:rFonts w:ascii="宋体" w:hAnsi="宋体" w:cs="Arial"/>
          <w:sz w:val="24"/>
        </w:rPr>
      </w:pPr>
      <w:r>
        <w:rPr>
          <w:rFonts w:ascii="宋体" w:hAnsi="宋体" w:hint="eastAsia"/>
          <w:sz w:val="24"/>
        </w:rPr>
        <w:t>人民币对港币的汇率应当以交易所或中国结算公告的价格为准。</w:t>
      </w:r>
    </w:p>
    <w:p w14:paraId="24324B2C" w14:textId="77777777" w:rsidR="003D0A2E" w:rsidRDefault="000228C2">
      <w:pPr>
        <w:adjustRightInd w:val="0"/>
        <w:snapToGrid w:val="0"/>
        <w:spacing w:line="360" w:lineRule="auto"/>
        <w:ind w:left="480"/>
        <w:rPr>
          <w:rFonts w:ascii="宋体" w:hAnsi="宋体" w:cs="Arial"/>
          <w:sz w:val="24"/>
        </w:rPr>
      </w:pPr>
      <w:r>
        <w:rPr>
          <w:rFonts w:ascii="宋体" w:hAnsi="宋体" w:cs="Arial" w:hint="eastAsia"/>
          <w:sz w:val="24"/>
        </w:rPr>
        <w:t>3.交易记录、资金和证券账目核对的时间和方式</w:t>
      </w:r>
    </w:p>
    <w:p w14:paraId="387AA68F" w14:textId="77777777" w:rsidR="003D0A2E" w:rsidRDefault="000228C2">
      <w:pPr>
        <w:adjustRightInd w:val="0"/>
        <w:snapToGrid w:val="0"/>
        <w:spacing w:line="360" w:lineRule="auto"/>
        <w:ind w:left="480"/>
        <w:rPr>
          <w:rFonts w:ascii="宋体" w:hAnsi="宋体" w:cs="Arial"/>
          <w:sz w:val="24"/>
        </w:rPr>
      </w:pPr>
      <w:r>
        <w:rPr>
          <w:rFonts w:ascii="宋体" w:hAnsi="宋体" w:cs="Arial" w:hint="eastAsia"/>
          <w:sz w:val="24"/>
        </w:rPr>
        <w:t>（1）交易记录的核对</w:t>
      </w:r>
    </w:p>
    <w:p w14:paraId="5454920A"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基金管理人和基金托管人按日进行交易记录的核对。对外披露</w:t>
      </w:r>
      <w:r>
        <w:rPr>
          <w:rFonts w:hint="eastAsia"/>
          <w:sz w:val="24"/>
        </w:rPr>
        <w:t>各类基金份额</w:t>
      </w:r>
      <w:r>
        <w:rPr>
          <w:rFonts w:ascii="宋体" w:hAnsi="宋体" w:cs="Arial" w:hint="eastAsia"/>
          <w:sz w:val="24"/>
        </w:rPr>
        <w:t>净值之前，必须保证当天所有实际交易记录与基金会计账簿上的交易记录完全一致。如果实际交易记录与会计账簿记录不一致，造成基金会计核算不完整或不真实，由此导致的损失由基金管理人承担。</w:t>
      </w:r>
    </w:p>
    <w:p w14:paraId="4B737E85" w14:textId="77777777" w:rsidR="003D0A2E" w:rsidRDefault="000228C2">
      <w:pPr>
        <w:adjustRightInd w:val="0"/>
        <w:snapToGrid w:val="0"/>
        <w:spacing w:line="360" w:lineRule="auto"/>
        <w:ind w:left="480"/>
        <w:rPr>
          <w:rFonts w:ascii="宋体" w:hAnsi="宋体" w:cs="Arial"/>
          <w:sz w:val="24"/>
        </w:rPr>
      </w:pPr>
      <w:r>
        <w:rPr>
          <w:rFonts w:ascii="宋体" w:hAnsi="宋体" w:cs="Arial" w:hint="eastAsia"/>
          <w:sz w:val="24"/>
        </w:rPr>
        <w:t>（2）资金账目的核对</w:t>
      </w:r>
    </w:p>
    <w:p w14:paraId="28C99BF2"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资金账目由基金管理人与基金托管人按日核实，账实相符。</w:t>
      </w:r>
    </w:p>
    <w:p w14:paraId="59704E68" w14:textId="77777777" w:rsidR="003D0A2E" w:rsidRDefault="000228C2">
      <w:pPr>
        <w:adjustRightInd w:val="0"/>
        <w:snapToGrid w:val="0"/>
        <w:spacing w:line="360" w:lineRule="auto"/>
        <w:ind w:left="480"/>
        <w:rPr>
          <w:rFonts w:ascii="宋体" w:hAnsi="宋体" w:cs="Arial"/>
          <w:sz w:val="24"/>
        </w:rPr>
      </w:pPr>
      <w:r>
        <w:rPr>
          <w:rFonts w:ascii="宋体" w:hAnsi="宋体" w:cs="Arial" w:hint="eastAsia"/>
          <w:sz w:val="24"/>
        </w:rPr>
        <w:t>（3）证券账目的核对</w:t>
      </w:r>
    </w:p>
    <w:p w14:paraId="447CCE2A"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基金管理人和基金托管人每交易日结束后核对基金证券账目，确保双方账目相符。</w:t>
      </w:r>
    </w:p>
    <w:p w14:paraId="02FDE7B2" w14:textId="77777777" w:rsidR="003D0A2E" w:rsidRDefault="000228C2">
      <w:pPr>
        <w:numPr>
          <w:ilvl w:val="0"/>
          <w:numId w:val="12"/>
        </w:numPr>
        <w:adjustRightInd w:val="0"/>
        <w:snapToGrid w:val="0"/>
        <w:spacing w:line="360" w:lineRule="auto"/>
        <w:ind w:left="480"/>
        <w:rPr>
          <w:rFonts w:ascii="宋体" w:hAnsi="宋体" w:cs="Arial"/>
          <w:sz w:val="24"/>
        </w:rPr>
      </w:pPr>
      <w:r>
        <w:rPr>
          <w:rFonts w:ascii="宋体" w:hAnsi="宋体" w:cs="Arial" w:hint="eastAsia"/>
          <w:sz w:val="24"/>
        </w:rPr>
        <w:t>基金管理人和基金托管人每月月末核对实物证券账目。</w:t>
      </w:r>
    </w:p>
    <w:p w14:paraId="61AE413F" w14:textId="77777777" w:rsidR="003D0A2E" w:rsidRDefault="000228C2">
      <w:pPr>
        <w:adjustRightInd w:val="0"/>
        <w:snapToGrid w:val="0"/>
        <w:spacing w:line="360" w:lineRule="auto"/>
        <w:ind w:left="480"/>
        <w:rPr>
          <w:rFonts w:ascii="宋体" w:hAnsi="宋体" w:cs="Arial"/>
          <w:sz w:val="24"/>
        </w:rPr>
      </w:pPr>
      <w:r>
        <w:rPr>
          <w:rFonts w:ascii="宋体" w:hAnsi="宋体" w:cs="Arial" w:hint="eastAsia"/>
          <w:sz w:val="24"/>
        </w:rPr>
        <w:t>4.交易日历优化日交易</w:t>
      </w:r>
    </w:p>
    <w:p w14:paraId="750A06D2"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本基金参与交易所新增港股通交易日交易，基金管理人应当自行计算并足额准备新增港股通交易日的应提前到账资金，并于交易当日16:30前通过本协议约定方式将划款指令发送至基金托管人。如因基金管理人原因导致基金托管人在新增港股通交易日未完成资金提前到账，由此给基金托管人、本基金财产和基金托管人托管的其他资产造成的损失由基金管理人承担。</w:t>
      </w:r>
    </w:p>
    <w:p w14:paraId="1CB49D94" w14:textId="3F226E51"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（三）基金申购</w:t>
      </w:r>
      <w:r w:rsidR="00C07967">
        <w:rPr>
          <w:rFonts w:ascii="宋体" w:hAnsi="宋体" w:cs="Arial" w:hint="eastAsia"/>
          <w:sz w:val="24"/>
        </w:rPr>
        <w:t>、</w:t>
      </w:r>
      <w:r>
        <w:rPr>
          <w:rFonts w:ascii="宋体" w:hAnsi="宋体" w:cs="Arial" w:hint="eastAsia"/>
          <w:sz w:val="24"/>
        </w:rPr>
        <w:t>赎回</w:t>
      </w:r>
      <w:r w:rsidR="00C07967">
        <w:rPr>
          <w:rFonts w:ascii="宋体" w:hAnsi="宋体" w:cs="Arial" w:hint="eastAsia"/>
          <w:sz w:val="24"/>
        </w:rPr>
        <w:t>和转换</w:t>
      </w:r>
      <w:r>
        <w:rPr>
          <w:rFonts w:ascii="宋体" w:hAnsi="宋体" w:cs="Arial" w:hint="eastAsia"/>
          <w:sz w:val="24"/>
        </w:rPr>
        <w:t>业务处理的基本规定</w:t>
      </w:r>
    </w:p>
    <w:p w14:paraId="580DF0D5" w14:textId="7546626C" w:rsidR="003D0A2E" w:rsidRDefault="000228C2">
      <w:pPr>
        <w:numPr>
          <w:ilvl w:val="0"/>
          <w:numId w:val="13"/>
        </w:numPr>
        <w:adjustRightInd w:val="0"/>
        <w:snapToGrid w:val="0"/>
        <w:spacing w:line="360" w:lineRule="auto"/>
        <w:ind w:left="0" w:firstLine="480"/>
        <w:rPr>
          <w:rFonts w:ascii="宋体" w:hAnsi="宋体" w:cs="Arial"/>
          <w:sz w:val="24"/>
        </w:rPr>
      </w:pPr>
      <w:r>
        <w:rPr>
          <w:rFonts w:ascii="宋体" w:hAnsi="宋体" w:cs="Arial" w:hint="eastAsia"/>
          <w:sz w:val="24"/>
        </w:rPr>
        <w:t>基金份额申购、赎回</w:t>
      </w:r>
      <w:r w:rsidR="00C07967">
        <w:rPr>
          <w:rFonts w:ascii="宋体" w:hAnsi="宋体" w:cs="Arial" w:hint="eastAsia"/>
          <w:sz w:val="24"/>
        </w:rPr>
        <w:t>、转换</w:t>
      </w:r>
      <w:r>
        <w:rPr>
          <w:rFonts w:ascii="宋体" w:hAnsi="宋体" w:cs="Arial" w:hint="eastAsia"/>
          <w:sz w:val="24"/>
        </w:rPr>
        <w:t>的确认、清算由基金管理人或其委托的登记机构负责。</w:t>
      </w:r>
    </w:p>
    <w:p w14:paraId="29DD12D1" w14:textId="37B24C7B" w:rsidR="003D0A2E" w:rsidRDefault="000228C2">
      <w:pPr>
        <w:numPr>
          <w:ilvl w:val="0"/>
          <w:numId w:val="13"/>
        </w:numPr>
        <w:adjustRightInd w:val="0"/>
        <w:snapToGrid w:val="0"/>
        <w:spacing w:line="360" w:lineRule="auto"/>
        <w:ind w:left="0" w:firstLine="480"/>
        <w:rPr>
          <w:rFonts w:ascii="宋体" w:hAnsi="宋体" w:cs="Arial"/>
          <w:sz w:val="24"/>
        </w:rPr>
      </w:pPr>
      <w:r>
        <w:rPr>
          <w:rFonts w:ascii="宋体" w:hAnsi="宋体" w:cs="Arial" w:hint="eastAsia"/>
          <w:sz w:val="24"/>
        </w:rPr>
        <w:lastRenderedPageBreak/>
        <w:t>基金管理人应将每个开放日的申购、赎回、转换开放式基金的数据传送给基金托管人。基金管理人应对传递的申购、赎回、转换开放式基金的数据真实性负责。基金托管人应及时查收</w:t>
      </w:r>
      <w:r w:rsidR="00C07967">
        <w:rPr>
          <w:rFonts w:ascii="宋体" w:hAnsi="宋体" w:cs="Arial" w:hint="eastAsia"/>
          <w:sz w:val="24"/>
        </w:rPr>
        <w:t>净应收款</w:t>
      </w:r>
      <w:r>
        <w:rPr>
          <w:rFonts w:ascii="宋体" w:hAnsi="宋体" w:cs="Arial" w:hint="eastAsia"/>
          <w:sz w:val="24"/>
        </w:rPr>
        <w:t>的到账情况并根据基金管理人指令及时划付</w:t>
      </w:r>
      <w:r w:rsidR="00C07967">
        <w:rPr>
          <w:rFonts w:ascii="宋体" w:hAnsi="宋体" w:cs="Arial" w:hint="eastAsia"/>
          <w:sz w:val="24"/>
        </w:rPr>
        <w:t>净应付款</w:t>
      </w:r>
      <w:r>
        <w:rPr>
          <w:rFonts w:ascii="宋体" w:hAnsi="宋体" w:cs="Arial" w:hint="eastAsia"/>
          <w:sz w:val="24"/>
        </w:rPr>
        <w:t>。</w:t>
      </w:r>
    </w:p>
    <w:p w14:paraId="2127A3EF" w14:textId="77777777" w:rsidR="003D0A2E" w:rsidRDefault="000228C2">
      <w:pPr>
        <w:numPr>
          <w:ilvl w:val="0"/>
          <w:numId w:val="13"/>
        </w:numPr>
        <w:adjustRightInd w:val="0"/>
        <w:snapToGrid w:val="0"/>
        <w:spacing w:line="360" w:lineRule="auto"/>
        <w:ind w:left="0" w:firstLine="480"/>
        <w:rPr>
          <w:rFonts w:ascii="宋体" w:hAnsi="宋体" w:cs="Arial"/>
          <w:sz w:val="24"/>
        </w:rPr>
      </w:pPr>
      <w:r>
        <w:rPr>
          <w:rFonts w:ascii="宋体" w:hAnsi="宋体" w:cs="Arial" w:hint="eastAsia"/>
          <w:sz w:val="24"/>
        </w:rPr>
        <w:t>基金管理人应保证本基金（或本基金管理人委托）的登记机构每个工作日15:00前向基金托管人发送前一开放日上述有关数据，并保证相关数据的准确、完整。</w:t>
      </w:r>
    </w:p>
    <w:p w14:paraId="08C8D0A9" w14:textId="4E2CD3E3" w:rsidR="003D0A2E" w:rsidRDefault="000228C2">
      <w:pPr>
        <w:numPr>
          <w:ilvl w:val="0"/>
          <w:numId w:val="13"/>
        </w:numPr>
        <w:adjustRightInd w:val="0"/>
        <w:snapToGrid w:val="0"/>
        <w:spacing w:line="360" w:lineRule="auto"/>
        <w:ind w:left="0" w:firstLine="480"/>
        <w:rPr>
          <w:rFonts w:ascii="宋体" w:hAnsi="宋体" w:cs="Arial"/>
          <w:sz w:val="24"/>
        </w:rPr>
      </w:pPr>
      <w:r>
        <w:rPr>
          <w:rFonts w:ascii="宋体" w:hAnsi="宋体" w:cs="Arial" w:hint="eastAsia"/>
          <w:sz w:val="24"/>
        </w:rPr>
        <w:t>登记机构应通过与基金托管人建立的系统发送有关数据，如因各种原因，该系统无法正常发送，双方可协商解决处理方式。基金管理人向基金托管人发送的数据，双方各自按有关规定保存。</w:t>
      </w:r>
    </w:p>
    <w:p w14:paraId="1AF985CA" w14:textId="77777777" w:rsidR="003D0A2E" w:rsidRDefault="000228C2">
      <w:pPr>
        <w:numPr>
          <w:ilvl w:val="0"/>
          <w:numId w:val="13"/>
        </w:numPr>
        <w:adjustRightInd w:val="0"/>
        <w:snapToGrid w:val="0"/>
        <w:spacing w:line="360" w:lineRule="auto"/>
        <w:ind w:left="0" w:firstLine="480"/>
        <w:rPr>
          <w:rFonts w:ascii="宋体" w:hAnsi="宋体" w:cs="Arial"/>
          <w:sz w:val="24"/>
        </w:rPr>
      </w:pPr>
      <w:r>
        <w:rPr>
          <w:rFonts w:ascii="宋体" w:hAnsi="宋体" w:cs="Arial" w:hint="eastAsia"/>
          <w:sz w:val="24"/>
        </w:rPr>
        <w:t>如基金管理人委托其他机构办理本基金的登记业务，应保证上述相关事宜按时进行。否则，由基金管理人承担相应的责任。</w:t>
      </w:r>
    </w:p>
    <w:p w14:paraId="718E582B" w14:textId="77777777" w:rsidR="003D0A2E" w:rsidRDefault="000228C2">
      <w:pPr>
        <w:numPr>
          <w:ilvl w:val="0"/>
          <w:numId w:val="13"/>
        </w:numPr>
        <w:adjustRightInd w:val="0"/>
        <w:snapToGrid w:val="0"/>
        <w:spacing w:line="360" w:lineRule="auto"/>
        <w:ind w:left="0" w:firstLine="480"/>
        <w:rPr>
          <w:rFonts w:ascii="宋体" w:hAnsi="宋体" w:cs="Arial"/>
          <w:sz w:val="24"/>
        </w:rPr>
      </w:pPr>
      <w:r>
        <w:rPr>
          <w:rFonts w:ascii="宋体" w:hAnsi="宋体" w:cs="Arial" w:hint="eastAsia"/>
          <w:sz w:val="24"/>
        </w:rPr>
        <w:t>关于清算专用账户的设立和管理</w:t>
      </w:r>
    </w:p>
    <w:p w14:paraId="7CD955E4" w14:textId="732E9FB1"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为满足申购、赎回</w:t>
      </w:r>
      <w:r w:rsidR="00C07967">
        <w:rPr>
          <w:rFonts w:ascii="宋体" w:hAnsi="宋体" w:cs="Arial" w:hint="eastAsia"/>
          <w:sz w:val="24"/>
        </w:rPr>
        <w:t>、转换</w:t>
      </w:r>
      <w:r>
        <w:rPr>
          <w:rFonts w:ascii="宋体" w:hAnsi="宋体" w:cs="Arial" w:hint="eastAsia"/>
          <w:sz w:val="24"/>
        </w:rPr>
        <w:t>及分红资金汇划的需要，由基金管理人开立资金清算的专用账户，该账户由登记机构管理。</w:t>
      </w:r>
    </w:p>
    <w:p w14:paraId="38C0F7CD" w14:textId="4C6BBC5E" w:rsidR="003D0A2E" w:rsidRDefault="000228C2">
      <w:pPr>
        <w:numPr>
          <w:ilvl w:val="0"/>
          <w:numId w:val="13"/>
        </w:numPr>
        <w:adjustRightInd w:val="0"/>
        <w:snapToGrid w:val="0"/>
        <w:spacing w:line="360" w:lineRule="auto"/>
        <w:ind w:left="0" w:firstLine="480"/>
        <w:rPr>
          <w:rFonts w:ascii="宋体" w:hAnsi="宋体" w:cs="Arial"/>
          <w:sz w:val="24"/>
        </w:rPr>
      </w:pPr>
      <w:r>
        <w:rPr>
          <w:rFonts w:ascii="宋体" w:hAnsi="宋体" w:cs="Arial" w:hint="eastAsia"/>
          <w:sz w:val="24"/>
        </w:rPr>
        <w:t>对于基金申购过程中产生的应收款，应由基金管理人负责与有关当事人确定到账日期并通知基金托管人，到账日</w:t>
      </w:r>
      <w:r w:rsidR="00C07967">
        <w:rPr>
          <w:rFonts w:ascii="宋体" w:hAnsi="宋体" w:cs="Arial" w:hint="eastAsia"/>
          <w:sz w:val="24"/>
        </w:rPr>
        <w:t>净</w:t>
      </w:r>
      <w:r>
        <w:rPr>
          <w:rFonts w:ascii="宋体" w:hAnsi="宋体" w:cs="Arial" w:hint="eastAsia"/>
          <w:sz w:val="24"/>
        </w:rPr>
        <w:t>应收款没有到达基金资金账户的，基金托管人应及时通知基金管理人采取措施进行催收，由此造成基金损失的，基金管理人应负责向有关当事人追偿基金的损失。</w:t>
      </w:r>
    </w:p>
    <w:p w14:paraId="5DEF4392" w14:textId="28C99710" w:rsidR="003D0A2E" w:rsidRDefault="00C07967">
      <w:pPr>
        <w:numPr>
          <w:ilvl w:val="0"/>
          <w:numId w:val="13"/>
        </w:numPr>
        <w:adjustRightInd w:val="0"/>
        <w:snapToGrid w:val="0"/>
        <w:spacing w:line="360" w:lineRule="auto"/>
        <w:ind w:left="0" w:firstLine="480"/>
        <w:rPr>
          <w:rFonts w:ascii="宋体" w:hAnsi="宋体" w:cs="Arial"/>
          <w:sz w:val="24"/>
        </w:rPr>
      </w:pPr>
      <w:r>
        <w:rPr>
          <w:rFonts w:ascii="宋体" w:hAnsi="宋体" w:cs="Arial" w:hint="eastAsia"/>
          <w:sz w:val="24"/>
        </w:rPr>
        <w:t>净应付款</w:t>
      </w:r>
      <w:r w:rsidR="000228C2">
        <w:rPr>
          <w:rFonts w:ascii="宋体" w:hAnsi="宋体" w:cs="Arial" w:hint="eastAsia"/>
          <w:sz w:val="24"/>
        </w:rPr>
        <w:t>和分红资金划拨规定</w:t>
      </w:r>
    </w:p>
    <w:p w14:paraId="3F00188C" w14:textId="58B5145B"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拨付</w:t>
      </w:r>
      <w:r w:rsidR="00C07967">
        <w:rPr>
          <w:rFonts w:ascii="宋体" w:hAnsi="宋体" w:cs="Arial" w:hint="eastAsia"/>
          <w:sz w:val="24"/>
        </w:rPr>
        <w:t>净应付款</w:t>
      </w:r>
      <w:r>
        <w:rPr>
          <w:rFonts w:ascii="宋体" w:hAnsi="宋体" w:cs="Arial" w:hint="eastAsia"/>
          <w:sz w:val="24"/>
        </w:rPr>
        <w:t>或进行基金分红时，如基金资金账户有足够的资金，基金托管人应按时拨付；因基金资金账户没有足够的资金，导致基金托管人不能按时拨付，如系非基金托管人的原因造成，责任由基金管理人承担，基金托管人不承担垫款义务。</w:t>
      </w:r>
    </w:p>
    <w:p w14:paraId="01BA8AE7" w14:textId="77777777" w:rsidR="003D0A2E" w:rsidRDefault="000228C2">
      <w:pPr>
        <w:numPr>
          <w:ilvl w:val="0"/>
          <w:numId w:val="13"/>
        </w:numPr>
        <w:adjustRightInd w:val="0"/>
        <w:snapToGrid w:val="0"/>
        <w:spacing w:line="360" w:lineRule="auto"/>
        <w:ind w:left="0" w:firstLine="480"/>
        <w:rPr>
          <w:rFonts w:ascii="宋体" w:hAnsi="宋体" w:cs="Arial"/>
          <w:sz w:val="24"/>
        </w:rPr>
      </w:pPr>
      <w:r>
        <w:rPr>
          <w:rFonts w:ascii="宋体" w:hAnsi="宋体" w:cs="Arial" w:hint="eastAsia"/>
          <w:sz w:val="24"/>
        </w:rPr>
        <w:t>资金指令</w:t>
      </w:r>
    </w:p>
    <w:p w14:paraId="6C6F83CD" w14:textId="2732062E"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除</w:t>
      </w:r>
      <w:r w:rsidR="00C07967">
        <w:rPr>
          <w:rFonts w:ascii="宋体" w:hAnsi="宋体" w:cs="Arial" w:hint="eastAsia"/>
          <w:sz w:val="24"/>
        </w:rPr>
        <w:t>净应收款</w:t>
      </w:r>
      <w:r>
        <w:rPr>
          <w:rFonts w:ascii="宋体" w:hAnsi="宋体" w:cs="Arial" w:hint="eastAsia"/>
          <w:sz w:val="24"/>
        </w:rPr>
        <w:t>到达基金资金账户需双方按约定方式对账外，回购到期付款和与投资有关的付款、</w:t>
      </w:r>
      <w:r w:rsidR="00C07967">
        <w:rPr>
          <w:rFonts w:ascii="宋体" w:hAnsi="宋体" w:cs="Arial" w:hint="eastAsia"/>
          <w:sz w:val="24"/>
        </w:rPr>
        <w:t>净应付款</w:t>
      </w:r>
      <w:r>
        <w:rPr>
          <w:rFonts w:ascii="宋体" w:hAnsi="宋体" w:cs="Arial" w:hint="eastAsia"/>
          <w:sz w:val="24"/>
        </w:rPr>
        <w:t>和分红资金划拨时，基金管理人需向基金托管人下达指令。</w:t>
      </w:r>
    </w:p>
    <w:p w14:paraId="0D203F0C"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资金指令的格式、内容、发送、接收和确认方式等与投资指令相同。</w:t>
      </w:r>
    </w:p>
    <w:p w14:paraId="291F653C" w14:textId="4523E7D4"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（四）</w:t>
      </w:r>
      <w:r w:rsidR="00C07967">
        <w:rPr>
          <w:rFonts w:ascii="宋体" w:hAnsi="宋体" w:cs="Arial" w:hint="eastAsia"/>
          <w:sz w:val="24"/>
        </w:rPr>
        <w:t>资金</w:t>
      </w:r>
      <w:r>
        <w:rPr>
          <w:rFonts w:ascii="宋体" w:hAnsi="宋体" w:cs="Arial" w:hint="eastAsia"/>
          <w:sz w:val="24"/>
        </w:rPr>
        <w:t>净额结算</w:t>
      </w:r>
    </w:p>
    <w:p w14:paraId="7FE86165" w14:textId="2BB69FF4" w:rsidR="003D0A2E" w:rsidRDefault="000228C2">
      <w:pPr>
        <w:spacing w:line="360" w:lineRule="auto"/>
        <w:ind w:firstLineChars="200" w:firstLine="480"/>
        <w:rPr>
          <w:rFonts w:ascii="宋体" w:hAnsi="宋体"/>
          <w:sz w:val="24"/>
        </w:rPr>
      </w:pPr>
      <w:r>
        <w:rPr>
          <w:rFonts w:ascii="宋体" w:hAnsi="宋体" w:cs="Arial" w:hint="eastAsia"/>
          <w:sz w:val="24"/>
        </w:rPr>
        <w:lastRenderedPageBreak/>
        <w:t>基金托管账户与“注册登记清算账户”间的资金清算遵循“</w:t>
      </w:r>
      <w:r w:rsidR="00C07967">
        <w:rPr>
          <w:rFonts w:ascii="宋体" w:hAnsi="宋体" w:cs="Arial" w:hint="eastAsia"/>
          <w:sz w:val="24"/>
        </w:rPr>
        <w:t>全</w:t>
      </w:r>
      <w:r>
        <w:rPr>
          <w:rFonts w:ascii="宋体" w:hAnsi="宋体" w:cs="Arial" w:hint="eastAsia"/>
          <w:sz w:val="24"/>
        </w:rPr>
        <w:t>额清算、净额交收”的原则，即按照托管账户当日应收资金与托管账户应付额的差额来确定托管账户净应收额或净应付额，以此确定资金交收额。当存在托管账户净应收额时，基金管理人负责将托管账户净应收额在当日15:00前从“注册登记清算账户”划到基金托管账户，基金托管人在资金到账后应</w:t>
      </w:r>
      <w:r>
        <w:rPr>
          <w:rFonts w:ascii="宋体" w:hAnsi="宋体" w:cs="Arial"/>
          <w:sz w:val="24"/>
        </w:rPr>
        <w:t>立即</w:t>
      </w:r>
      <w:r>
        <w:rPr>
          <w:rFonts w:ascii="宋体" w:hAnsi="宋体" w:cs="Arial" w:hint="eastAsia"/>
          <w:sz w:val="24"/>
        </w:rPr>
        <w:t>通知基金管理人进行账务处理；当存在托管账户净应付额时，基金管理人应在当日</w:t>
      </w:r>
      <w:r w:rsidR="00C07967">
        <w:rPr>
          <w:rFonts w:ascii="宋体" w:hAnsi="宋体" w:cs="Arial"/>
          <w:sz w:val="24"/>
        </w:rPr>
        <w:t>10</w:t>
      </w:r>
      <w:r w:rsidR="00C07967">
        <w:rPr>
          <w:rFonts w:ascii="宋体" w:hAnsi="宋体" w:cs="Arial" w:hint="eastAsia"/>
          <w:sz w:val="24"/>
        </w:rPr>
        <w:t>:0</w:t>
      </w:r>
      <w:r w:rsidR="00C07967">
        <w:rPr>
          <w:rFonts w:ascii="宋体" w:hAnsi="宋体" w:cs="Arial"/>
          <w:sz w:val="24"/>
        </w:rPr>
        <w:t>0</w:t>
      </w:r>
      <w:r>
        <w:rPr>
          <w:rFonts w:ascii="宋体" w:hAnsi="宋体" w:cs="Arial" w:hint="eastAsia"/>
          <w:sz w:val="24"/>
        </w:rPr>
        <w:t>前将划款指令发送给基金托管人，基金托管行按管理人的划款指令将托管账户净应付额在当日</w:t>
      </w:r>
      <w:r w:rsidR="00C07967">
        <w:rPr>
          <w:rFonts w:ascii="宋体" w:hAnsi="宋体" w:cs="Arial"/>
          <w:sz w:val="24"/>
        </w:rPr>
        <w:t>15</w:t>
      </w:r>
      <w:r>
        <w:rPr>
          <w:rFonts w:ascii="宋体" w:hAnsi="宋体" w:cs="Arial" w:hint="eastAsia"/>
          <w:sz w:val="24"/>
        </w:rPr>
        <w:t>:00前划往“注册登记清算账户”，基金托管人在资金划出后</w:t>
      </w:r>
      <w:r>
        <w:rPr>
          <w:rFonts w:ascii="宋体" w:hAnsi="宋体" w:cs="Arial"/>
          <w:sz w:val="24"/>
        </w:rPr>
        <w:t>立即</w:t>
      </w:r>
      <w:r>
        <w:rPr>
          <w:rFonts w:ascii="宋体" w:hAnsi="宋体" w:cs="Arial" w:hint="eastAsia"/>
          <w:sz w:val="24"/>
        </w:rPr>
        <w:t>通知基金管理人进行账务处理。</w:t>
      </w:r>
    </w:p>
    <w:p w14:paraId="10ED6046" w14:textId="77777777" w:rsidR="003D0A2E" w:rsidRDefault="000228C2">
      <w:pPr>
        <w:spacing w:line="360" w:lineRule="auto"/>
        <w:ind w:firstLineChars="200" w:firstLine="480"/>
        <w:rPr>
          <w:rFonts w:ascii="宋体" w:hAnsi="宋体"/>
          <w:sz w:val="24"/>
        </w:rPr>
      </w:pPr>
      <w:r>
        <w:rPr>
          <w:rFonts w:ascii="宋体" w:hAnsi="宋体" w:hint="eastAsia"/>
          <w:sz w:val="24"/>
        </w:rPr>
        <w:t>如果当日基金为净应收款，基金管理人可以通过基金托管人提供的电子渠道查询到账情况，对于因基金管理人的原因造成资金未准时到账的情况，由此产生的责任应由基金管理人承担。</w:t>
      </w:r>
    </w:p>
    <w:p w14:paraId="7D930537" w14:textId="77777777" w:rsidR="003D0A2E" w:rsidRDefault="000228C2">
      <w:pPr>
        <w:spacing w:line="360" w:lineRule="auto"/>
        <w:ind w:firstLineChars="200" w:firstLine="480"/>
        <w:rPr>
          <w:rFonts w:ascii="宋体" w:hAnsi="宋体"/>
          <w:sz w:val="24"/>
        </w:rPr>
      </w:pPr>
      <w:r>
        <w:rPr>
          <w:rFonts w:ascii="宋体" w:hAnsi="宋体" w:hint="eastAsia"/>
          <w:sz w:val="24"/>
        </w:rPr>
        <w:t>如果当日基金为净应付款，基金托管人应根据基金管理人的指令及时进行划付。对于因基金托管人的原因未准时划付的资金，基金管理人应及时通知基金托管人划付，由此产生的责任应由基金托管人承担。</w:t>
      </w:r>
    </w:p>
    <w:p w14:paraId="0C3BFA22"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（五）基金转换</w:t>
      </w:r>
    </w:p>
    <w:p w14:paraId="73F7943C" w14:textId="77777777" w:rsidR="003D0A2E" w:rsidRDefault="000228C2">
      <w:pPr>
        <w:numPr>
          <w:ilvl w:val="0"/>
          <w:numId w:val="14"/>
        </w:numPr>
        <w:adjustRightInd w:val="0"/>
        <w:snapToGrid w:val="0"/>
        <w:spacing w:line="360" w:lineRule="auto"/>
        <w:ind w:left="0" w:firstLine="480"/>
        <w:rPr>
          <w:rFonts w:ascii="宋体" w:hAnsi="宋体" w:cs="Arial"/>
          <w:sz w:val="24"/>
        </w:rPr>
      </w:pPr>
      <w:r>
        <w:rPr>
          <w:rFonts w:ascii="宋体" w:hAnsi="宋体" w:cs="Arial" w:hint="eastAsia"/>
          <w:sz w:val="24"/>
        </w:rPr>
        <w:t>在本基金与基金管理人管理的其它基金开展转换业务之前，基金管理人应函告基金托管人并就相关事宜进行协商。</w:t>
      </w:r>
    </w:p>
    <w:p w14:paraId="7BFEB03D" w14:textId="77777777" w:rsidR="003D0A2E" w:rsidRDefault="000228C2">
      <w:pPr>
        <w:numPr>
          <w:ilvl w:val="0"/>
          <w:numId w:val="14"/>
        </w:numPr>
        <w:adjustRightInd w:val="0"/>
        <w:snapToGrid w:val="0"/>
        <w:spacing w:line="360" w:lineRule="auto"/>
        <w:ind w:left="0" w:firstLine="480"/>
        <w:rPr>
          <w:rFonts w:ascii="宋体" w:hAnsi="宋体" w:cs="Arial"/>
          <w:sz w:val="24"/>
        </w:rPr>
      </w:pPr>
      <w:r>
        <w:rPr>
          <w:rFonts w:ascii="宋体" w:hAnsi="宋体" w:cs="Arial" w:hint="eastAsia"/>
          <w:sz w:val="24"/>
        </w:rPr>
        <w:t>基金托管人将根据基金管理人传送的基金转换数据进行账务处理，具体资金清算和数据传递的时间、程序及托管协议当事人承担的权责按基金管理人届时的公告执行。</w:t>
      </w:r>
    </w:p>
    <w:p w14:paraId="74BC0A78" w14:textId="77777777" w:rsidR="003D0A2E" w:rsidRDefault="000228C2">
      <w:pPr>
        <w:numPr>
          <w:ilvl w:val="0"/>
          <w:numId w:val="14"/>
        </w:numPr>
        <w:adjustRightInd w:val="0"/>
        <w:snapToGrid w:val="0"/>
        <w:spacing w:line="360" w:lineRule="auto"/>
        <w:ind w:left="0" w:firstLine="480"/>
        <w:rPr>
          <w:rFonts w:ascii="宋体" w:hAnsi="宋体" w:cs="Arial"/>
          <w:sz w:val="24"/>
        </w:rPr>
      </w:pPr>
      <w:r>
        <w:rPr>
          <w:rFonts w:ascii="宋体" w:hAnsi="宋体" w:cs="Arial" w:hint="eastAsia"/>
          <w:sz w:val="24"/>
        </w:rPr>
        <w:t>本基金开展基金转换业务应按相关法律法规规定及基金合同的约定进行公告。</w:t>
      </w:r>
    </w:p>
    <w:p w14:paraId="6CEA969A"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（六）基金现金分红</w:t>
      </w:r>
    </w:p>
    <w:p w14:paraId="7EA07945" w14:textId="18232BC2" w:rsidR="003D0A2E" w:rsidRDefault="000228C2">
      <w:pPr>
        <w:numPr>
          <w:ilvl w:val="0"/>
          <w:numId w:val="15"/>
        </w:numPr>
        <w:adjustRightInd w:val="0"/>
        <w:snapToGrid w:val="0"/>
        <w:spacing w:line="360" w:lineRule="auto"/>
        <w:ind w:left="0" w:firstLine="480"/>
        <w:rPr>
          <w:rFonts w:ascii="宋体" w:hAnsi="宋体" w:cs="Arial"/>
          <w:sz w:val="24"/>
        </w:rPr>
      </w:pPr>
      <w:r>
        <w:rPr>
          <w:rFonts w:ascii="宋体" w:hAnsi="宋体" w:cs="Arial" w:hint="eastAsia"/>
          <w:sz w:val="24"/>
        </w:rPr>
        <w:t>基金管理人确定分红方案通知基金托管人，双方核定后依照《信息披露办法》的有关规定在中国证监会</w:t>
      </w:r>
      <w:r w:rsidR="00051F0C">
        <w:rPr>
          <w:rFonts w:ascii="宋体" w:hAnsi="宋体" w:cs="Arial" w:hint="eastAsia"/>
          <w:sz w:val="24"/>
        </w:rPr>
        <w:t>规定媒介</w:t>
      </w:r>
      <w:r>
        <w:rPr>
          <w:rFonts w:ascii="宋体" w:hAnsi="宋体" w:cs="Arial" w:hint="eastAsia"/>
          <w:sz w:val="24"/>
        </w:rPr>
        <w:t>上公告。</w:t>
      </w:r>
    </w:p>
    <w:p w14:paraId="6D59387C" w14:textId="77777777" w:rsidR="003D0A2E" w:rsidRDefault="000228C2">
      <w:pPr>
        <w:numPr>
          <w:ilvl w:val="0"/>
          <w:numId w:val="15"/>
        </w:numPr>
        <w:adjustRightInd w:val="0"/>
        <w:snapToGrid w:val="0"/>
        <w:spacing w:line="360" w:lineRule="auto"/>
        <w:ind w:left="0" w:firstLine="480"/>
        <w:rPr>
          <w:rFonts w:ascii="宋体" w:hAnsi="宋体" w:cs="Arial"/>
          <w:sz w:val="24"/>
        </w:rPr>
      </w:pPr>
      <w:r>
        <w:rPr>
          <w:rFonts w:ascii="宋体" w:hAnsi="宋体" w:cs="Arial" w:hint="eastAsia"/>
          <w:sz w:val="24"/>
        </w:rPr>
        <w:t>基金托管人和基金管理人对基金分红进行账务处理并核对后，基金管理人向基金托管人发送现金红利的划款指令，基金托管人应及时将资金划入专用账户。</w:t>
      </w:r>
    </w:p>
    <w:p w14:paraId="12D8E6F5" w14:textId="77777777" w:rsidR="003D0A2E" w:rsidRDefault="000228C2">
      <w:pPr>
        <w:numPr>
          <w:ilvl w:val="0"/>
          <w:numId w:val="15"/>
        </w:numPr>
        <w:adjustRightInd w:val="0"/>
        <w:snapToGrid w:val="0"/>
        <w:spacing w:line="360" w:lineRule="auto"/>
        <w:ind w:left="0" w:firstLine="480"/>
        <w:rPr>
          <w:rFonts w:ascii="宋体" w:hAnsi="宋体" w:cs="Arial"/>
          <w:sz w:val="24"/>
        </w:rPr>
      </w:pPr>
      <w:r>
        <w:rPr>
          <w:rFonts w:ascii="宋体" w:hAnsi="宋体" w:cs="Arial" w:hint="eastAsia"/>
          <w:sz w:val="24"/>
        </w:rPr>
        <w:t>基金管理人在下达指令时，应给基金托管人留出必需的划款时间。</w:t>
      </w:r>
    </w:p>
    <w:p w14:paraId="26210CDD"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lastRenderedPageBreak/>
        <w:t>（七）期货交易及清算交收</w:t>
      </w:r>
    </w:p>
    <w:p w14:paraId="5CF7352D"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管理人所选择的期货公司或负责办理基金资产的期货交易的清算交割；基金管理人应责成其选择的期货公司对发送的数据的准确性、完整性、真实性负责。基金管理人、基金托管人以及期货公司应另行签署《期货投资托管操作备忘录》，约定基金资产在期货投资运作中的职责及义务。</w:t>
      </w:r>
    </w:p>
    <w:p w14:paraId="12BFF6B6" w14:textId="18527C55" w:rsidR="003D0A2E" w:rsidRDefault="000228C2">
      <w:pPr>
        <w:adjustRightInd w:val="0"/>
        <w:snapToGrid w:val="0"/>
        <w:spacing w:line="360" w:lineRule="auto"/>
        <w:ind w:firstLineChars="200" w:firstLine="480"/>
        <w:rPr>
          <w:rFonts w:ascii="宋体" w:hAnsi="宋体" w:cs="宋体"/>
          <w:sz w:val="24"/>
        </w:rPr>
      </w:pPr>
      <w:r>
        <w:rPr>
          <w:rFonts w:ascii="宋体" w:hAnsi="宋体" w:cs="宋体" w:hint="eastAsia"/>
          <w:sz w:val="24"/>
        </w:rPr>
        <w:t>（八）债券回购</w:t>
      </w:r>
    </w:p>
    <w:p w14:paraId="69686527" w14:textId="77777777" w:rsidR="003D0A2E" w:rsidRDefault="000228C2">
      <w:pPr>
        <w:adjustRightInd w:val="0"/>
        <w:snapToGrid w:val="0"/>
        <w:spacing w:line="360" w:lineRule="auto"/>
        <w:ind w:firstLineChars="200" w:firstLine="480"/>
        <w:rPr>
          <w:rFonts w:ascii="宋体" w:hAnsi="宋体" w:cs="宋体"/>
          <w:sz w:val="24"/>
          <w:szCs w:val="20"/>
        </w:rPr>
      </w:pPr>
      <w:bookmarkStart w:id="158" w:name="_Toc421108277"/>
      <w:bookmarkStart w:id="159" w:name="_Toc421108278"/>
      <w:bookmarkEnd w:id="158"/>
      <w:bookmarkEnd w:id="159"/>
      <w:r>
        <w:rPr>
          <w:rFonts w:ascii="宋体" w:hAnsi="宋体" w:cs="宋体" w:hint="eastAsia"/>
          <w:sz w:val="24"/>
        </w:rPr>
        <w:t>1.</w:t>
      </w:r>
      <w:r>
        <w:rPr>
          <w:rFonts w:ascii="宋体" w:hAnsi="宋体" w:cs="宋体" w:hint="eastAsia"/>
          <w:sz w:val="24"/>
          <w:szCs w:val="20"/>
        </w:rPr>
        <w:t>基金管理人应</w:t>
      </w:r>
      <w:r>
        <w:rPr>
          <w:rFonts w:ascii="宋体" w:hAnsi="宋体" w:cs="宋体"/>
          <w:sz w:val="24"/>
          <w:szCs w:val="20"/>
        </w:rPr>
        <w:t>遵守中国结算制定的业务规则，知悉并配合落实中国结算制定的各项业务规则。</w:t>
      </w:r>
    </w:p>
    <w:p w14:paraId="64FD7C7B" w14:textId="77777777" w:rsidR="003D0A2E" w:rsidRDefault="000228C2">
      <w:pPr>
        <w:adjustRightInd w:val="0"/>
        <w:snapToGrid w:val="0"/>
        <w:spacing w:line="360" w:lineRule="auto"/>
        <w:ind w:leftChars="3" w:left="6" w:firstLineChars="200" w:firstLine="480"/>
        <w:contextualSpacing/>
        <w:jc w:val="left"/>
        <w:rPr>
          <w:rFonts w:ascii="宋体" w:hAnsi="宋体" w:cs="宋体"/>
          <w:sz w:val="24"/>
          <w:szCs w:val="20"/>
        </w:rPr>
      </w:pPr>
      <w:r>
        <w:rPr>
          <w:rFonts w:ascii="宋体" w:hAnsi="宋体" w:cs="宋体" w:hint="eastAsia"/>
          <w:sz w:val="24"/>
          <w:szCs w:val="20"/>
        </w:rPr>
        <w:t>2.基金管理人不得以</w:t>
      </w:r>
      <w:r>
        <w:rPr>
          <w:rFonts w:ascii="宋体" w:hAnsi="宋体" w:cs="宋体"/>
          <w:sz w:val="24"/>
        </w:rPr>
        <w:t>融资回购到期违约</w:t>
      </w:r>
      <w:r>
        <w:rPr>
          <w:rFonts w:ascii="宋体" w:hAnsi="宋体" w:cs="宋体" w:hint="eastAsia"/>
          <w:sz w:val="24"/>
        </w:rPr>
        <w:t>为由，拒绝基金托管人向</w:t>
      </w:r>
      <w:r>
        <w:rPr>
          <w:rFonts w:ascii="宋体" w:hAnsi="宋体" w:cs="宋体"/>
          <w:sz w:val="24"/>
        </w:rPr>
        <w:t>中国结算承担相关交收责任</w:t>
      </w:r>
      <w:r>
        <w:rPr>
          <w:rFonts w:ascii="宋体" w:hAnsi="宋体" w:cs="宋体"/>
          <w:sz w:val="24"/>
          <w:szCs w:val="20"/>
        </w:rPr>
        <w:t>。</w:t>
      </w:r>
    </w:p>
    <w:p w14:paraId="6B9D696D" w14:textId="77777777" w:rsidR="003D0A2E" w:rsidRDefault="000228C2">
      <w:pPr>
        <w:adjustRightInd w:val="0"/>
        <w:snapToGrid w:val="0"/>
        <w:spacing w:line="360" w:lineRule="auto"/>
        <w:ind w:firstLineChars="200" w:firstLine="480"/>
        <w:rPr>
          <w:rFonts w:ascii="宋体" w:hAnsi="宋体" w:cs="宋体"/>
          <w:sz w:val="24"/>
        </w:rPr>
      </w:pPr>
      <w:r>
        <w:rPr>
          <w:rFonts w:ascii="宋体" w:hAnsi="宋体" w:cs="宋体" w:hint="eastAsia"/>
          <w:sz w:val="24"/>
          <w:szCs w:val="20"/>
        </w:rPr>
        <w:t>3.当基金管理人</w:t>
      </w:r>
      <w:r>
        <w:rPr>
          <w:rFonts w:ascii="宋体" w:hAnsi="宋体" w:cs="宋体"/>
          <w:sz w:val="24"/>
        </w:rPr>
        <w:t>融资回购到期违约</w:t>
      </w:r>
      <w:r>
        <w:rPr>
          <w:rFonts w:ascii="宋体" w:hAnsi="宋体" w:cs="宋体" w:hint="eastAsia"/>
          <w:sz w:val="24"/>
        </w:rPr>
        <w:t>时，</w:t>
      </w:r>
      <w:r>
        <w:rPr>
          <w:rFonts w:ascii="宋体" w:hAnsi="宋体" w:cs="宋体" w:hint="eastAsia"/>
          <w:sz w:val="24"/>
          <w:szCs w:val="20"/>
        </w:rPr>
        <w:t>基金托管人有权根据</w:t>
      </w:r>
      <w:r>
        <w:rPr>
          <w:rFonts w:ascii="宋体" w:hAnsi="宋体" w:cs="宋体"/>
          <w:sz w:val="24"/>
          <w:szCs w:val="20"/>
        </w:rPr>
        <w:t>中国结算制定的业务规则</w:t>
      </w:r>
      <w:r>
        <w:rPr>
          <w:rFonts w:ascii="宋体" w:hAnsi="宋体" w:cs="宋体" w:hint="eastAsia"/>
          <w:sz w:val="24"/>
          <w:szCs w:val="20"/>
        </w:rPr>
        <w:t>，向中国结算申报处置质押券。</w:t>
      </w:r>
    </w:p>
    <w:p w14:paraId="10E26646" w14:textId="77777777" w:rsidR="003D0A2E" w:rsidRDefault="000228C2">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160" w:name="_Toc295832951"/>
      <w:bookmarkStart w:id="161" w:name="_Toc295833011"/>
      <w:bookmarkStart w:id="162" w:name="_Toc295832644"/>
      <w:bookmarkStart w:id="163" w:name="_Toc295833682"/>
      <w:bookmarkStart w:id="164" w:name="_Toc124325892"/>
      <w:bookmarkStart w:id="165" w:name="_Toc270669859"/>
      <w:bookmarkStart w:id="166" w:name="_Toc450839474"/>
      <w:bookmarkEnd w:id="160"/>
      <w:bookmarkEnd w:id="161"/>
      <w:bookmarkEnd w:id="162"/>
      <w:bookmarkEnd w:id="163"/>
      <w:r>
        <w:rPr>
          <w:rFonts w:ascii="宋体" w:hAnsi="宋体" w:hint="eastAsia"/>
          <w:sz w:val="28"/>
          <w:szCs w:val="28"/>
        </w:rPr>
        <w:lastRenderedPageBreak/>
        <w:t>基金资产净值计算和会计核算</w:t>
      </w:r>
      <w:bookmarkEnd w:id="164"/>
      <w:bookmarkEnd w:id="165"/>
      <w:bookmarkEnd w:id="166"/>
    </w:p>
    <w:p w14:paraId="587A3FA7"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（一）基金资产净值的计算、复核与完成的时间及程序</w:t>
      </w:r>
    </w:p>
    <w:p w14:paraId="64E8DAA8" w14:textId="77777777" w:rsidR="003D0A2E" w:rsidRDefault="000228C2">
      <w:pPr>
        <w:numPr>
          <w:ilvl w:val="0"/>
          <w:numId w:val="16"/>
        </w:numPr>
        <w:adjustRightInd w:val="0"/>
        <w:snapToGrid w:val="0"/>
        <w:spacing w:line="360" w:lineRule="auto"/>
        <w:ind w:left="0" w:firstLine="480"/>
        <w:rPr>
          <w:rFonts w:ascii="宋体" w:hAnsi="宋体" w:cs="Arial"/>
          <w:sz w:val="24"/>
        </w:rPr>
      </w:pPr>
      <w:r>
        <w:rPr>
          <w:rFonts w:ascii="宋体" w:hAnsi="宋体" w:cs="Arial" w:hint="eastAsia"/>
          <w:sz w:val="24"/>
        </w:rPr>
        <w:t>基金资产净值</w:t>
      </w:r>
    </w:p>
    <w:p w14:paraId="54195BF0"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基金资产净值是指基金资产总值减去基金负债后的价值。</w:t>
      </w:r>
    </w:p>
    <w:p w14:paraId="6BE8D828" w14:textId="2F788DF7" w:rsidR="003D0A2E" w:rsidRDefault="000228C2">
      <w:pPr>
        <w:adjustRightInd w:val="0"/>
        <w:snapToGrid w:val="0"/>
        <w:spacing w:line="360" w:lineRule="auto"/>
        <w:ind w:firstLineChars="200" w:firstLine="480"/>
        <w:rPr>
          <w:rFonts w:ascii="宋体" w:hAnsi="宋体" w:cs="Arial"/>
          <w:sz w:val="24"/>
        </w:rPr>
      </w:pPr>
      <w:r>
        <w:rPr>
          <w:rFonts w:hint="eastAsia"/>
          <w:bCs/>
          <w:sz w:val="24"/>
        </w:rPr>
        <w:t>各类</w:t>
      </w:r>
      <w:r>
        <w:rPr>
          <w:bCs/>
          <w:sz w:val="24"/>
        </w:rPr>
        <w:t>基金份额净值是按照每个</w:t>
      </w:r>
      <w:r>
        <w:rPr>
          <w:rFonts w:hint="eastAsia"/>
          <w:bCs/>
          <w:sz w:val="24"/>
        </w:rPr>
        <w:t>估值</w:t>
      </w:r>
      <w:r>
        <w:rPr>
          <w:bCs/>
          <w:sz w:val="24"/>
        </w:rPr>
        <w:t>日闭市后，</w:t>
      </w:r>
      <w:r>
        <w:rPr>
          <w:rFonts w:hint="eastAsia"/>
          <w:bCs/>
          <w:sz w:val="24"/>
        </w:rPr>
        <w:t>该类</w:t>
      </w:r>
      <w:r>
        <w:rPr>
          <w:bCs/>
          <w:sz w:val="24"/>
        </w:rPr>
        <w:t>基金资产净值除以当日</w:t>
      </w:r>
      <w:r>
        <w:rPr>
          <w:rFonts w:hint="eastAsia"/>
          <w:bCs/>
          <w:sz w:val="24"/>
        </w:rPr>
        <w:t>该类</w:t>
      </w:r>
      <w:r>
        <w:rPr>
          <w:bCs/>
          <w:sz w:val="24"/>
        </w:rPr>
        <w:t>基金份额的余额</w:t>
      </w:r>
      <w:r w:rsidR="00A17EE9">
        <w:rPr>
          <w:rFonts w:hint="eastAsia"/>
          <w:bCs/>
          <w:sz w:val="24"/>
        </w:rPr>
        <w:t>总数</w:t>
      </w:r>
      <w:r>
        <w:rPr>
          <w:bCs/>
          <w:sz w:val="24"/>
        </w:rPr>
        <w:t>计算，</w:t>
      </w:r>
      <w:r>
        <w:rPr>
          <w:rFonts w:hint="eastAsia"/>
          <w:bCs/>
          <w:sz w:val="24"/>
        </w:rPr>
        <w:t>各类</w:t>
      </w:r>
      <w:r>
        <w:rPr>
          <w:bCs/>
          <w:sz w:val="24"/>
        </w:rPr>
        <w:t>基金份额净值</w:t>
      </w:r>
      <w:r>
        <w:rPr>
          <w:rFonts w:hint="eastAsia"/>
          <w:bCs/>
          <w:sz w:val="24"/>
        </w:rPr>
        <w:t>均</w:t>
      </w:r>
      <w:r>
        <w:rPr>
          <w:bCs/>
          <w:sz w:val="24"/>
        </w:rPr>
        <w:t>精确到</w:t>
      </w:r>
      <w:r>
        <w:rPr>
          <w:rFonts w:hint="eastAsia"/>
          <w:bCs/>
          <w:sz w:val="24"/>
        </w:rPr>
        <w:t>0.0001</w:t>
      </w:r>
      <w:r>
        <w:rPr>
          <w:bCs/>
          <w:sz w:val="24"/>
        </w:rPr>
        <w:t>元，小数点后第</w:t>
      </w:r>
      <w:r>
        <w:rPr>
          <w:rFonts w:hint="eastAsia"/>
          <w:bCs/>
          <w:sz w:val="24"/>
        </w:rPr>
        <w:t>5</w:t>
      </w:r>
      <w:r>
        <w:rPr>
          <w:bCs/>
          <w:sz w:val="24"/>
        </w:rPr>
        <w:t>位四舍五入。国家另有规定的，从其规定。</w:t>
      </w:r>
      <w:r>
        <w:rPr>
          <w:rFonts w:hint="eastAsia"/>
          <w:bCs/>
          <w:sz w:val="24"/>
        </w:rPr>
        <w:t>本基金</w:t>
      </w:r>
      <w:r>
        <w:rPr>
          <w:rFonts w:hint="eastAsia"/>
          <w:bCs/>
          <w:sz w:val="24"/>
        </w:rPr>
        <w:t>A</w:t>
      </w:r>
      <w:r>
        <w:rPr>
          <w:rFonts w:hint="eastAsia"/>
          <w:bCs/>
          <w:sz w:val="24"/>
        </w:rPr>
        <w:t>类基金份额和</w:t>
      </w:r>
      <w:r>
        <w:rPr>
          <w:rFonts w:hint="eastAsia"/>
          <w:bCs/>
          <w:sz w:val="24"/>
        </w:rPr>
        <w:t>C</w:t>
      </w:r>
      <w:r>
        <w:rPr>
          <w:rFonts w:hint="eastAsia"/>
          <w:bCs/>
          <w:sz w:val="24"/>
        </w:rPr>
        <w:t>类基金份额将分别计算基金份额净值。</w:t>
      </w:r>
    </w:p>
    <w:p w14:paraId="5EB96BCB" w14:textId="36264ADE" w:rsidR="003D0A2E" w:rsidRDefault="0034001B">
      <w:pPr>
        <w:adjustRightInd w:val="0"/>
        <w:snapToGrid w:val="0"/>
        <w:spacing w:line="360" w:lineRule="auto"/>
        <w:ind w:firstLineChars="200" w:firstLine="480"/>
        <w:rPr>
          <w:rFonts w:ascii="宋体" w:hAnsi="宋体" w:cs="Arial"/>
          <w:sz w:val="24"/>
        </w:rPr>
      </w:pPr>
      <w:r>
        <w:rPr>
          <w:rFonts w:hint="eastAsia"/>
          <w:bCs/>
          <w:sz w:val="24"/>
        </w:rPr>
        <w:t>本基金的估值日为</w:t>
      </w:r>
      <w:r>
        <w:rPr>
          <w:bCs/>
          <w:sz w:val="24"/>
        </w:rPr>
        <w:t>本基金相关的证券交易场所的交易日以及国家法律法规规定需要对外披露基金净值的非交易日</w:t>
      </w:r>
      <w:r>
        <w:rPr>
          <w:rFonts w:hint="eastAsia"/>
          <w:bCs/>
          <w:sz w:val="24"/>
        </w:rPr>
        <w:t>。</w:t>
      </w:r>
      <w:r w:rsidR="000228C2">
        <w:rPr>
          <w:rFonts w:ascii="宋体" w:hAnsi="宋体" w:cs="Arial" w:hint="eastAsia"/>
          <w:sz w:val="24"/>
        </w:rPr>
        <w:t>基金管理人每个</w:t>
      </w:r>
      <w:r w:rsidR="000228C2">
        <w:rPr>
          <w:rFonts w:hint="eastAsia"/>
          <w:bCs/>
          <w:sz w:val="24"/>
        </w:rPr>
        <w:t>估值</w:t>
      </w:r>
      <w:r w:rsidR="000228C2">
        <w:rPr>
          <w:bCs/>
          <w:sz w:val="24"/>
        </w:rPr>
        <w:t>日</w:t>
      </w:r>
      <w:r w:rsidR="000228C2">
        <w:rPr>
          <w:rFonts w:ascii="宋体" w:hAnsi="宋体" w:cs="Arial" w:hint="eastAsia"/>
          <w:sz w:val="24"/>
        </w:rPr>
        <w:t>计算基金资产净值及各类基金份额净值，经基金托管人复核，并按规定公告。</w:t>
      </w:r>
    </w:p>
    <w:p w14:paraId="0A692EEE" w14:textId="77777777" w:rsidR="003D0A2E" w:rsidRDefault="000228C2">
      <w:pPr>
        <w:numPr>
          <w:ilvl w:val="0"/>
          <w:numId w:val="16"/>
        </w:numPr>
        <w:adjustRightInd w:val="0"/>
        <w:snapToGrid w:val="0"/>
        <w:spacing w:line="360" w:lineRule="auto"/>
        <w:ind w:left="0" w:firstLine="480"/>
        <w:rPr>
          <w:rFonts w:ascii="宋体" w:hAnsi="宋体" w:cs="Arial"/>
          <w:sz w:val="24"/>
        </w:rPr>
      </w:pPr>
      <w:r>
        <w:rPr>
          <w:rFonts w:ascii="宋体" w:hAnsi="宋体" w:cs="Arial" w:hint="eastAsia"/>
          <w:sz w:val="24"/>
        </w:rPr>
        <w:t>复核程序</w:t>
      </w:r>
    </w:p>
    <w:p w14:paraId="003A0E52"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基金管理人每</w:t>
      </w:r>
      <w:r>
        <w:rPr>
          <w:rFonts w:hint="eastAsia"/>
          <w:bCs/>
          <w:sz w:val="24"/>
        </w:rPr>
        <w:t>估值</w:t>
      </w:r>
      <w:r>
        <w:rPr>
          <w:bCs/>
          <w:sz w:val="24"/>
        </w:rPr>
        <w:t>日</w:t>
      </w:r>
      <w:r>
        <w:rPr>
          <w:rFonts w:ascii="宋体" w:hAnsi="宋体" w:cs="Arial" w:hint="eastAsia"/>
          <w:sz w:val="24"/>
        </w:rPr>
        <w:t>对基金资产进行估值后，将各类基金份额净值结果以双方约定的方式提交给基金托管人，经基金托管人复核无误后，以约定的方式将复核结果提交给基金管理人，由基金管理人依据基金合同和有关法律法规对外公布。</w:t>
      </w:r>
    </w:p>
    <w:p w14:paraId="4E44198F" w14:textId="77777777" w:rsidR="003D0A2E" w:rsidRDefault="000228C2">
      <w:pPr>
        <w:numPr>
          <w:ilvl w:val="0"/>
          <w:numId w:val="16"/>
        </w:numPr>
        <w:adjustRightInd w:val="0"/>
        <w:snapToGrid w:val="0"/>
        <w:spacing w:line="360" w:lineRule="auto"/>
        <w:ind w:left="0" w:firstLine="480"/>
        <w:rPr>
          <w:rFonts w:ascii="宋体" w:hAnsi="宋体" w:cs="Arial"/>
          <w:sz w:val="24"/>
        </w:rPr>
      </w:pPr>
      <w:r>
        <w:rPr>
          <w:rFonts w:ascii="宋体" w:hAnsi="宋体" w:cs="Arial" w:hint="eastAsia"/>
          <w:sz w:val="24"/>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的计算结果对外予以公布。</w:t>
      </w:r>
    </w:p>
    <w:p w14:paraId="25955E84"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（二）基金资产估值方法和特殊情形的处理</w:t>
      </w:r>
    </w:p>
    <w:p w14:paraId="6E57AE77" w14:textId="77777777" w:rsidR="003D0A2E" w:rsidRDefault="000228C2">
      <w:pPr>
        <w:numPr>
          <w:ilvl w:val="0"/>
          <w:numId w:val="17"/>
        </w:numPr>
        <w:adjustRightInd w:val="0"/>
        <w:snapToGrid w:val="0"/>
        <w:spacing w:line="360" w:lineRule="auto"/>
        <w:rPr>
          <w:rFonts w:ascii="宋体" w:hAnsi="宋体" w:cs="Arial"/>
          <w:sz w:val="24"/>
        </w:rPr>
      </w:pPr>
      <w:r>
        <w:rPr>
          <w:rFonts w:ascii="宋体" w:hAnsi="宋体" w:cs="Arial" w:hint="eastAsia"/>
          <w:sz w:val="24"/>
        </w:rPr>
        <w:t>估值对象</w:t>
      </w:r>
    </w:p>
    <w:p w14:paraId="34CCF422" w14:textId="58C593A1" w:rsidR="003D0A2E" w:rsidRDefault="000228C2">
      <w:pPr>
        <w:adjustRightInd w:val="0"/>
        <w:snapToGrid w:val="0"/>
        <w:spacing w:line="360" w:lineRule="auto"/>
        <w:ind w:firstLineChars="200" w:firstLine="480"/>
        <w:rPr>
          <w:rFonts w:ascii="宋体" w:hAnsi="宋体" w:cs="Arial"/>
          <w:sz w:val="24"/>
        </w:rPr>
      </w:pPr>
      <w:r>
        <w:rPr>
          <w:bCs/>
          <w:sz w:val="24"/>
        </w:rPr>
        <w:t>基金所拥有的</w:t>
      </w:r>
      <w:r>
        <w:rPr>
          <w:rFonts w:hint="eastAsia"/>
          <w:bCs/>
          <w:sz w:val="24"/>
        </w:rPr>
        <w:t>股票、</w:t>
      </w:r>
      <w:r>
        <w:rPr>
          <w:bCs/>
          <w:sz w:val="24"/>
        </w:rPr>
        <w:t>债券</w:t>
      </w:r>
      <w:r w:rsidR="00A17EE9">
        <w:rPr>
          <w:rFonts w:hint="eastAsia"/>
          <w:bCs/>
          <w:sz w:val="24"/>
        </w:rPr>
        <w:t>、证券投资基金</w:t>
      </w:r>
      <w:r>
        <w:rPr>
          <w:rFonts w:hint="eastAsia"/>
          <w:bCs/>
          <w:sz w:val="24"/>
        </w:rPr>
        <w:t>、</w:t>
      </w:r>
      <w:r w:rsidR="00A17EE9">
        <w:rPr>
          <w:rFonts w:hint="eastAsia"/>
          <w:bCs/>
          <w:sz w:val="24"/>
        </w:rPr>
        <w:t>衍生工具</w:t>
      </w:r>
      <w:r>
        <w:rPr>
          <w:bCs/>
          <w:sz w:val="24"/>
        </w:rPr>
        <w:t>和银行存款本息、应收款项、其它投资等资产及负债。</w:t>
      </w:r>
    </w:p>
    <w:p w14:paraId="35BE7B38" w14:textId="77777777" w:rsidR="003D0A2E" w:rsidRDefault="000228C2">
      <w:pPr>
        <w:numPr>
          <w:ilvl w:val="0"/>
          <w:numId w:val="17"/>
        </w:numPr>
        <w:adjustRightInd w:val="0"/>
        <w:snapToGrid w:val="0"/>
        <w:spacing w:line="360" w:lineRule="auto"/>
        <w:rPr>
          <w:rFonts w:ascii="宋体" w:hAnsi="宋体" w:cs="Arial"/>
          <w:sz w:val="24"/>
        </w:rPr>
      </w:pPr>
      <w:r>
        <w:rPr>
          <w:rFonts w:ascii="宋体" w:hAnsi="宋体" w:cs="Arial" w:hint="eastAsia"/>
          <w:sz w:val="24"/>
        </w:rPr>
        <w:t>估值方法</w:t>
      </w:r>
    </w:p>
    <w:p w14:paraId="6789D607"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（1）</w:t>
      </w:r>
      <w:r w:rsidR="00A17EE9" w:rsidRPr="00A17EE9">
        <w:rPr>
          <w:rFonts w:ascii="宋体" w:hAnsi="宋体" w:hint="eastAsia"/>
          <w:bCs/>
          <w:sz w:val="24"/>
        </w:rPr>
        <w:t>证券交易所上市的有价证券的估值</w:t>
      </w:r>
    </w:p>
    <w:p w14:paraId="2DE4BDB6"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w:t>
      </w:r>
      <w:r w:rsidRPr="00A17EE9">
        <w:rPr>
          <w:rFonts w:ascii="宋体" w:hAnsi="宋体" w:hint="eastAsia"/>
          <w:bCs/>
          <w:sz w:val="24"/>
        </w:rPr>
        <w:lastRenderedPageBreak/>
        <w:t>影响证券价格的重大事件的，可参考类似投资品种的现行市价及重大变化因素，调整最近交易市价，确定公允价格；</w:t>
      </w:r>
    </w:p>
    <w:p w14:paraId="3B4EA990"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2）对在交易所市场上市交易或挂牌转让的不含权固定收益品种，选取估值日第三方估值机构提供的相应品种当日的估值全价进行估值，具体估值机构由基金管理人与基金托管人另行协商约定；</w:t>
      </w:r>
    </w:p>
    <w:p w14:paraId="53CBC6DD"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3）对在交易所市场上市交易或挂牌转让的含权固定收益品种，选取估值日第三方估值机构提供的相应品种当日的唯一估值净价或推荐估值全价进行估值；对于含投资者回售权的固定收益品种，行使回售权的，在回售登记日至实际收款日期间选取第三方估值基准服务机构提供的相应品种的唯一估值全价或推荐估值全价，同时应充分考虑发行人的信用风险变化对公允价值的影响；回售登记期截止日（含当日）后未行使回售权的按照长待偿期所对应的价格进行估值；</w:t>
      </w:r>
    </w:p>
    <w:p w14:paraId="4B98E60D"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4）交易所上市交易的公开发行的可转换债券等有活跃市场的含转股权的债券，实行全价交易的债券选取估值日收盘价作为估值全价；实行净价交易的债券选取估值日收盘价并加计每百元税前应计利息作为估值全价。</w:t>
      </w:r>
    </w:p>
    <w:p w14:paraId="43BE4B6D"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5）交易所上市不存在活跃市场的有价证券，采用估值技术确定公允价值。交易所市场挂牌转让的资产支持证券，采用估值技术确定公允价值；</w:t>
      </w:r>
    </w:p>
    <w:p w14:paraId="7660721B"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（2）</w:t>
      </w:r>
      <w:r w:rsidR="00A17EE9" w:rsidRPr="00A17EE9">
        <w:rPr>
          <w:rFonts w:ascii="宋体" w:hAnsi="宋体" w:hint="eastAsia"/>
          <w:bCs/>
          <w:sz w:val="24"/>
        </w:rPr>
        <w:t>处于未上市期间或流通受限的有价证券应区分如下情况处理：</w:t>
      </w:r>
    </w:p>
    <w:p w14:paraId="6D066A05"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 xml:space="preserve">1）送股、转增股、配股和公开增发的新股，按估值日在证券交易所挂牌的同一股票的估值方法估值；该日无交易的，以最近一日的市价（收盘价）估值； </w:t>
      </w:r>
    </w:p>
    <w:p w14:paraId="2A1E3788"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 xml:space="preserve">2）首次公开发行未上市的股票，采用估值技术确定公允价值； </w:t>
      </w:r>
    </w:p>
    <w:p w14:paraId="64451DAB"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3）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4A900AFA"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4）交易所未上市或未挂牌转让且不存在活跃市场的固定收益品种，应采用在当前情况下适用并且有足够可利用数据和其他信息支持的估值技术确定其公允价值。</w:t>
      </w:r>
    </w:p>
    <w:p w14:paraId="1301FB34"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（3）</w:t>
      </w:r>
      <w:r w:rsidR="00A17EE9" w:rsidRPr="00A17EE9">
        <w:rPr>
          <w:rFonts w:ascii="宋体" w:hAnsi="宋体" w:hint="eastAsia"/>
          <w:bCs/>
          <w:sz w:val="24"/>
        </w:rPr>
        <w:t>全国银行间市场交易的固定收益品种的估值</w:t>
      </w:r>
    </w:p>
    <w:p w14:paraId="4E0EC053"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1）银行间市场交易不含权的固定收益品种，选取第三方估值机构提供的相</w:t>
      </w:r>
      <w:r w:rsidRPr="00A17EE9">
        <w:rPr>
          <w:rFonts w:ascii="宋体" w:hAnsi="宋体" w:hint="eastAsia"/>
          <w:bCs/>
          <w:sz w:val="24"/>
        </w:rPr>
        <w:lastRenderedPageBreak/>
        <w:t>应品种当日的估值全价进行估值。对银行间市场上含权的固定收益品种，选取第三方估值机构提供的相应品种当日的唯一估值全价或推荐估值全价；对于含投资者回售权的固定收益品种，行使回售权的，在回售登记日至实际收款日期间选取第三方估值基准服务机构提供的相应品种的唯一估值全价或推荐估值全价，同时应充分考虑发行人的信用风险变化对公允价值的影响；回售登记期截止日（含当日）后未行使回售权的按照长待偿期所对应的价格进行估值；</w:t>
      </w:r>
    </w:p>
    <w:p w14:paraId="26F5001A"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2）对全国银行间市场未上市或未挂牌转让且不存在活跃市场的固定收益品种，应采用在当前情况下适用并且有足够可利用数据和其他信息支持的估值技术确定其公允价值。</w:t>
      </w:r>
    </w:p>
    <w:p w14:paraId="2011B805"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（4）</w:t>
      </w:r>
      <w:r w:rsidR="00A17EE9" w:rsidRPr="00A17EE9">
        <w:rPr>
          <w:rFonts w:ascii="宋体" w:hAnsi="宋体" w:hint="eastAsia"/>
          <w:bCs/>
          <w:sz w:val="24"/>
        </w:rPr>
        <w:t>对于发行人已破产、发行人未能按时足额偿付本金或利息，或者有其它可靠信息表明本金或利息无法按时足额偿付的债券投资品种，第三方估值基准服务机构可在提供推荐价格的同时提供价格区间作为公允价值的参考范围以及公允价值存在重大不确定性的相关提示。基金管理人在与托管人协商一致后，可采用价格区间中的数据作为该债券投资品种的公允价值。</w:t>
      </w:r>
    </w:p>
    <w:p w14:paraId="62CD51BC"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（5）</w:t>
      </w:r>
      <w:r w:rsidR="00A17EE9" w:rsidRPr="00A17EE9">
        <w:rPr>
          <w:rFonts w:ascii="宋体" w:hAnsi="宋体" w:hint="eastAsia"/>
          <w:bCs/>
          <w:sz w:val="24"/>
        </w:rPr>
        <w:t>基金估值方法</w:t>
      </w:r>
    </w:p>
    <w:p w14:paraId="79C582CB"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1）非上市基金估值</w:t>
      </w:r>
    </w:p>
    <w:p w14:paraId="29379C5C"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本基金投资的境内非货币市场基金，按所投资基金估值日的基金份额净值估值。</w:t>
      </w:r>
    </w:p>
    <w:p w14:paraId="55763D94"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2）上市基金估值</w:t>
      </w:r>
    </w:p>
    <w:p w14:paraId="34252D89" w14:textId="0431F545" w:rsidR="00A17EE9" w:rsidRPr="00A17EE9" w:rsidRDefault="00A84B4A" w:rsidP="00A17EE9">
      <w:pPr>
        <w:spacing w:line="360" w:lineRule="auto"/>
        <w:ind w:firstLineChars="200" w:firstLine="480"/>
        <w:rPr>
          <w:rFonts w:ascii="宋体" w:hAnsi="宋体"/>
          <w:bCs/>
          <w:sz w:val="24"/>
        </w:rPr>
      </w:pPr>
      <w:r>
        <w:rPr>
          <w:rFonts w:ascii="宋体" w:hAnsi="宋体"/>
          <w:bCs/>
          <w:sz w:val="24"/>
        </w:rPr>
        <w:fldChar w:fldCharType="begin"/>
      </w:r>
      <w:r>
        <w:rPr>
          <w:rFonts w:ascii="宋体" w:hAnsi="宋体"/>
          <w:bCs/>
          <w:sz w:val="24"/>
        </w:rPr>
        <w:instrText xml:space="preserve"> </w:instrText>
      </w:r>
      <w:r>
        <w:rPr>
          <w:rFonts w:ascii="宋体" w:hAnsi="宋体" w:hint="eastAsia"/>
          <w:bCs/>
          <w:sz w:val="24"/>
        </w:rPr>
        <w:instrText>= 1 \* GB3</w:instrText>
      </w:r>
      <w:r>
        <w:rPr>
          <w:rFonts w:ascii="宋体" w:hAnsi="宋体"/>
          <w:bCs/>
          <w:sz w:val="24"/>
        </w:rPr>
        <w:instrText xml:space="preserve"> </w:instrText>
      </w:r>
      <w:r>
        <w:rPr>
          <w:rFonts w:ascii="宋体" w:hAnsi="宋体"/>
          <w:bCs/>
          <w:sz w:val="24"/>
        </w:rPr>
        <w:fldChar w:fldCharType="separate"/>
      </w:r>
      <w:r>
        <w:rPr>
          <w:rFonts w:ascii="宋体" w:hAnsi="宋体" w:hint="eastAsia"/>
          <w:bCs/>
          <w:noProof/>
          <w:sz w:val="24"/>
        </w:rPr>
        <w:t>①</w:t>
      </w:r>
      <w:r>
        <w:rPr>
          <w:rFonts w:ascii="宋体" w:hAnsi="宋体"/>
          <w:bCs/>
          <w:sz w:val="24"/>
        </w:rPr>
        <w:fldChar w:fldCharType="end"/>
      </w:r>
      <w:r w:rsidR="00A17EE9" w:rsidRPr="00A17EE9">
        <w:rPr>
          <w:rFonts w:ascii="宋体" w:hAnsi="宋体" w:hint="eastAsia"/>
          <w:bCs/>
          <w:sz w:val="24"/>
        </w:rPr>
        <w:t>本基金投资的ETF基金、境内上市定期开放式基金、封闭式基金</w:t>
      </w:r>
      <w:r w:rsidR="00A02289" w:rsidRPr="00A02289">
        <w:rPr>
          <w:rFonts w:ascii="宋体" w:hAnsi="宋体" w:hint="eastAsia"/>
          <w:bCs/>
          <w:sz w:val="24"/>
        </w:rPr>
        <w:t>、公募REITs</w:t>
      </w:r>
      <w:r w:rsidR="00A17EE9" w:rsidRPr="00A17EE9">
        <w:rPr>
          <w:rFonts w:ascii="宋体" w:hAnsi="宋体" w:hint="eastAsia"/>
          <w:bCs/>
          <w:sz w:val="24"/>
        </w:rPr>
        <w:t>，按所投资基金估值日的收盘价估值。</w:t>
      </w:r>
    </w:p>
    <w:p w14:paraId="1150A149" w14:textId="77777777" w:rsidR="00A17EE9" w:rsidRPr="00A17EE9" w:rsidRDefault="00A84B4A" w:rsidP="00A17EE9">
      <w:pPr>
        <w:spacing w:line="360" w:lineRule="auto"/>
        <w:ind w:firstLineChars="200" w:firstLine="480"/>
        <w:rPr>
          <w:rFonts w:ascii="宋体" w:hAnsi="宋体"/>
          <w:bCs/>
          <w:sz w:val="24"/>
        </w:rPr>
      </w:pPr>
      <w:r>
        <w:rPr>
          <w:rFonts w:ascii="宋体" w:hAnsi="宋体"/>
          <w:bCs/>
          <w:sz w:val="24"/>
        </w:rPr>
        <w:fldChar w:fldCharType="begin"/>
      </w:r>
      <w:r>
        <w:rPr>
          <w:rFonts w:ascii="宋体" w:hAnsi="宋体"/>
          <w:bCs/>
          <w:sz w:val="24"/>
        </w:rPr>
        <w:instrText xml:space="preserve"> </w:instrText>
      </w:r>
      <w:r>
        <w:rPr>
          <w:rFonts w:ascii="宋体" w:hAnsi="宋体" w:hint="eastAsia"/>
          <w:bCs/>
          <w:sz w:val="24"/>
        </w:rPr>
        <w:instrText>= 2 \* GB3</w:instrText>
      </w:r>
      <w:r>
        <w:rPr>
          <w:rFonts w:ascii="宋体" w:hAnsi="宋体"/>
          <w:bCs/>
          <w:sz w:val="24"/>
        </w:rPr>
        <w:instrText xml:space="preserve"> </w:instrText>
      </w:r>
      <w:r>
        <w:rPr>
          <w:rFonts w:ascii="宋体" w:hAnsi="宋体"/>
          <w:bCs/>
          <w:sz w:val="24"/>
        </w:rPr>
        <w:fldChar w:fldCharType="separate"/>
      </w:r>
      <w:r>
        <w:rPr>
          <w:rFonts w:ascii="宋体" w:hAnsi="宋体" w:hint="eastAsia"/>
          <w:bCs/>
          <w:noProof/>
          <w:sz w:val="24"/>
        </w:rPr>
        <w:t>②</w:t>
      </w:r>
      <w:r>
        <w:rPr>
          <w:rFonts w:ascii="宋体" w:hAnsi="宋体"/>
          <w:bCs/>
          <w:sz w:val="24"/>
        </w:rPr>
        <w:fldChar w:fldCharType="end"/>
      </w:r>
      <w:r w:rsidR="00A17EE9" w:rsidRPr="00A17EE9">
        <w:rPr>
          <w:rFonts w:ascii="宋体" w:hAnsi="宋体" w:hint="eastAsia"/>
          <w:bCs/>
          <w:sz w:val="24"/>
        </w:rPr>
        <w:t>本基金投资的境内上市开放式基金（LOF），按所投资基金估值日的基金份额净值估值。</w:t>
      </w:r>
    </w:p>
    <w:p w14:paraId="5D48300E" w14:textId="77777777" w:rsidR="00A17EE9" w:rsidRPr="00A17EE9" w:rsidRDefault="00A84B4A" w:rsidP="00A17EE9">
      <w:pPr>
        <w:spacing w:line="360" w:lineRule="auto"/>
        <w:ind w:firstLineChars="200" w:firstLine="480"/>
        <w:rPr>
          <w:rFonts w:ascii="宋体" w:hAnsi="宋体"/>
          <w:bCs/>
          <w:sz w:val="24"/>
        </w:rPr>
      </w:pPr>
      <w:r>
        <w:rPr>
          <w:rFonts w:ascii="宋体" w:hAnsi="宋体"/>
          <w:bCs/>
          <w:sz w:val="24"/>
        </w:rPr>
        <w:fldChar w:fldCharType="begin"/>
      </w:r>
      <w:r>
        <w:rPr>
          <w:rFonts w:ascii="宋体" w:hAnsi="宋体"/>
          <w:bCs/>
          <w:sz w:val="24"/>
        </w:rPr>
        <w:instrText xml:space="preserve"> </w:instrText>
      </w:r>
      <w:r>
        <w:rPr>
          <w:rFonts w:ascii="宋体" w:hAnsi="宋体" w:hint="eastAsia"/>
          <w:bCs/>
          <w:sz w:val="24"/>
        </w:rPr>
        <w:instrText>= 3 \* GB3</w:instrText>
      </w:r>
      <w:r>
        <w:rPr>
          <w:rFonts w:ascii="宋体" w:hAnsi="宋体"/>
          <w:bCs/>
          <w:sz w:val="24"/>
        </w:rPr>
        <w:instrText xml:space="preserve"> </w:instrText>
      </w:r>
      <w:r>
        <w:rPr>
          <w:rFonts w:ascii="宋体" w:hAnsi="宋体"/>
          <w:bCs/>
          <w:sz w:val="24"/>
        </w:rPr>
        <w:fldChar w:fldCharType="separate"/>
      </w:r>
      <w:r>
        <w:rPr>
          <w:rFonts w:ascii="宋体" w:hAnsi="宋体" w:hint="eastAsia"/>
          <w:bCs/>
          <w:noProof/>
          <w:sz w:val="24"/>
        </w:rPr>
        <w:t>③</w:t>
      </w:r>
      <w:r>
        <w:rPr>
          <w:rFonts w:ascii="宋体" w:hAnsi="宋体"/>
          <w:bCs/>
          <w:sz w:val="24"/>
        </w:rPr>
        <w:fldChar w:fldCharType="end"/>
      </w:r>
      <w:r w:rsidR="00A17EE9" w:rsidRPr="00A17EE9">
        <w:rPr>
          <w:rFonts w:ascii="宋体" w:hAnsi="宋体" w:hint="eastAsia"/>
          <w:bCs/>
          <w:sz w:val="24"/>
        </w:rPr>
        <w:t>本基金投资的交易所交易型开放式指数基金（ETF）、境内上市开放式基金（LOF）、境内上市的其他开放式基金等提供二级市场交易方式和一级市场份额申购赎回方式的标的基金，可根据投资份额的计划退出方式选取合理的估值价格。</w:t>
      </w:r>
    </w:p>
    <w:p w14:paraId="35686E51"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3）如遇所投资基金不公布基金份额净值、进行折算或拆分、估值日无交易等特殊情况，基金管理人根据以下原则进行估值：</w:t>
      </w:r>
    </w:p>
    <w:p w14:paraId="025CDC1E" w14:textId="77777777" w:rsidR="00A17EE9" w:rsidRPr="00A17EE9" w:rsidRDefault="00A84B4A" w:rsidP="00A17EE9">
      <w:pPr>
        <w:spacing w:line="360" w:lineRule="auto"/>
        <w:ind w:firstLineChars="200" w:firstLine="480"/>
        <w:rPr>
          <w:rFonts w:ascii="宋体" w:hAnsi="宋体"/>
          <w:bCs/>
          <w:sz w:val="24"/>
        </w:rPr>
      </w:pPr>
      <w:r>
        <w:rPr>
          <w:rFonts w:ascii="宋体" w:hAnsi="宋体"/>
          <w:bCs/>
          <w:sz w:val="24"/>
        </w:rPr>
        <w:lastRenderedPageBreak/>
        <w:fldChar w:fldCharType="begin"/>
      </w:r>
      <w:r>
        <w:rPr>
          <w:rFonts w:ascii="宋体" w:hAnsi="宋体"/>
          <w:bCs/>
          <w:sz w:val="24"/>
        </w:rPr>
        <w:instrText xml:space="preserve"> </w:instrText>
      </w:r>
      <w:r>
        <w:rPr>
          <w:rFonts w:ascii="宋体" w:hAnsi="宋体" w:hint="eastAsia"/>
          <w:bCs/>
          <w:sz w:val="24"/>
        </w:rPr>
        <w:instrText>= 1 \* GB3</w:instrText>
      </w:r>
      <w:r>
        <w:rPr>
          <w:rFonts w:ascii="宋体" w:hAnsi="宋体"/>
          <w:bCs/>
          <w:sz w:val="24"/>
        </w:rPr>
        <w:instrText xml:space="preserve"> </w:instrText>
      </w:r>
      <w:r>
        <w:rPr>
          <w:rFonts w:ascii="宋体" w:hAnsi="宋体"/>
          <w:bCs/>
          <w:sz w:val="24"/>
        </w:rPr>
        <w:fldChar w:fldCharType="separate"/>
      </w:r>
      <w:r>
        <w:rPr>
          <w:rFonts w:ascii="宋体" w:hAnsi="宋体" w:hint="eastAsia"/>
          <w:bCs/>
          <w:noProof/>
          <w:sz w:val="24"/>
        </w:rPr>
        <w:t>①</w:t>
      </w:r>
      <w:r>
        <w:rPr>
          <w:rFonts w:ascii="宋体" w:hAnsi="宋体"/>
          <w:bCs/>
          <w:sz w:val="24"/>
        </w:rPr>
        <w:fldChar w:fldCharType="end"/>
      </w:r>
      <w:r w:rsidR="00A17EE9" w:rsidRPr="00A17EE9">
        <w:rPr>
          <w:rFonts w:ascii="宋体" w:hAnsi="宋体" w:hint="eastAsia"/>
          <w:bCs/>
          <w:sz w:val="24"/>
        </w:rPr>
        <w:t>以所投资基金的基金份额净值估值的，若所投资基金与本基金估值频率一致但未公布估值日基金份额净值，按其最近公布的基金份额净值为基础估值。</w:t>
      </w:r>
    </w:p>
    <w:p w14:paraId="3F751156" w14:textId="77777777" w:rsidR="00A17EE9" w:rsidRPr="00A17EE9" w:rsidRDefault="00A84B4A" w:rsidP="00A17EE9">
      <w:pPr>
        <w:spacing w:line="360" w:lineRule="auto"/>
        <w:ind w:firstLineChars="200" w:firstLine="480"/>
        <w:rPr>
          <w:rFonts w:ascii="宋体" w:hAnsi="宋体"/>
          <w:bCs/>
          <w:sz w:val="24"/>
        </w:rPr>
      </w:pPr>
      <w:r>
        <w:rPr>
          <w:rFonts w:ascii="宋体" w:hAnsi="宋体"/>
          <w:bCs/>
          <w:sz w:val="24"/>
        </w:rPr>
        <w:fldChar w:fldCharType="begin"/>
      </w:r>
      <w:r>
        <w:rPr>
          <w:rFonts w:ascii="宋体" w:hAnsi="宋体"/>
          <w:bCs/>
          <w:sz w:val="24"/>
        </w:rPr>
        <w:instrText xml:space="preserve"> </w:instrText>
      </w:r>
      <w:r>
        <w:rPr>
          <w:rFonts w:ascii="宋体" w:hAnsi="宋体" w:hint="eastAsia"/>
          <w:bCs/>
          <w:sz w:val="24"/>
        </w:rPr>
        <w:instrText>= 2 \* GB3</w:instrText>
      </w:r>
      <w:r>
        <w:rPr>
          <w:rFonts w:ascii="宋体" w:hAnsi="宋体"/>
          <w:bCs/>
          <w:sz w:val="24"/>
        </w:rPr>
        <w:instrText xml:space="preserve"> </w:instrText>
      </w:r>
      <w:r>
        <w:rPr>
          <w:rFonts w:ascii="宋体" w:hAnsi="宋体"/>
          <w:bCs/>
          <w:sz w:val="24"/>
        </w:rPr>
        <w:fldChar w:fldCharType="separate"/>
      </w:r>
      <w:r>
        <w:rPr>
          <w:rFonts w:ascii="宋体" w:hAnsi="宋体" w:hint="eastAsia"/>
          <w:bCs/>
          <w:noProof/>
          <w:sz w:val="24"/>
        </w:rPr>
        <w:t>②</w:t>
      </w:r>
      <w:r>
        <w:rPr>
          <w:rFonts w:ascii="宋体" w:hAnsi="宋体"/>
          <w:bCs/>
          <w:sz w:val="24"/>
        </w:rPr>
        <w:fldChar w:fldCharType="end"/>
      </w:r>
      <w:r w:rsidR="00A17EE9" w:rsidRPr="00A17EE9">
        <w:rPr>
          <w:rFonts w:ascii="宋体" w:hAnsi="宋体" w:hint="eastAsia"/>
          <w:bCs/>
          <w:sz w:val="24"/>
        </w:rPr>
        <w:t>以所投资基金的收盘价估值的，若估值日无交易，且最近交易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0926F10E" w14:textId="77777777" w:rsidR="00A17EE9" w:rsidRPr="00A17EE9" w:rsidRDefault="00A84B4A" w:rsidP="00A17EE9">
      <w:pPr>
        <w:spacing w:line="360" w:lineRule="auto"/>
        <w:ind w:firstLineChars="200" w:firstLine="480"/>
        <w:rPr>
          <w:rFonts w:ascii="宋体" w:hAnsi="宋体"/>
          <w:bCs/>
          <w:sz w:val="24"/>
        </w:rPr>
      </w:pPr>
      <w:r>
        <w:rPr>
          <w:rFonts w:ascii="宋体" w:hAnsi="宋体"/>
          <w:bCs/>
          <w:sz w:val="24"/>
        </w:rPr>
        <w:fldChar w:fldCharType="begin"/>
      </w:r>
      <w:r>
        <w:rPr>
          <w:rFonts w:ascii="宋体" w:hAnsi="宋体"/>
          <w:bCs/>
          <w:sz w:val="24"/>
        </w:rPr>
        <w:instrText xml:space="preserve"> </w:instrText>
      </w:r>
      <w:r>
        <w:rPr>
          <w:rFonts w:ascii="宋体" w:hAnsi="宋体" w:hint="eastAsia"/>
          <w:bCs/>
          <w:sz w:val="24"/>
        </w:rPr>
        <w:instrText>= 3 \* GB3</w:instrText>
      </w:r>
      <w:r>
        <w:rPr>
          <w:rFonts w:ascii="宋体" w:hAnsi="宋体"/>
          <w:bCs/>
          <w:sz w:val="24"/>
        </w:rPr>
        <w:instrText xml:space="preserve"> </w:instrText>
      </w:r>
      <w:r>
        <w:rPr>
          <w:rFonts w:ascii="宋体" w:hAnsi="宋体"/>
          <w:bCs/>
          <w:sz w:val="24"/>
        </w:rPr>
        <w:fldChar w:fldCharType="separate"/>
      </w:r>
      <w:r>
        <w:rPr>
          <w:rFonts w:ascii="宋体" w:hAnsi="宋体" w:hint="eastAsia"/>
          <w:bCs/>
          <w:noProof/>
          <w:sz w:val="24"/>
        </w:rPr>
        <w:t>③</w:t>
      </w:r>
      <w:r>
        <w:rPr>
          <w:rFonts w:ascii="宋体" w:hAnsi="宋体"/>
          <w:bCs/>
          <w:sz w:val="24"/>
        </w:rPr>
        <w:fldChar w:fldCharType="end"/>
      </w:r>
      <w:r w:rsidR="00A17EE9" w:rsidRPr="00A17EE9">
        <w:rPr>
          <w:rFonts w:ascii="宋体" w:hAnsi="宋体" w:hint="eastAsia"/>
          <w:bCs/>
          <w:sz w:val="24"/>
        </w:rPr>
        <w:t>如果所投资基金前一估值日至估值日期间发生分红除权、折算或拆分，基金管理人应根据基金份额净值或收盘价、单位及基金份额分红金额、折算拆分比例、持仓份额等因素合理确定公允价值。</w:t>
      </w:r>
    </w:p>
    <w:p w14:paraId="35FA6447"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（6）</w:t>
      </w:r>
      <w:r w:rsidR="00A17EE9" w:rsidRPr="00A17EE9">
        <w:rPr>
          <w:rFonts w:ascii="宋体" w:hAnsi="宋体" w:hint="eastAsia"/>
          <w:bCs/>
          <w:sz w:val="24"/>
        </w:rPr>
        <w:t>信用衍生品按第三方估值机构提供的当日估值价格进行估值，但管理人依法承担的责任，不因委托而免除；选定的第三方估值机构未提供估值价格时，按照有关法律法规及企业会计准则要求，采用合理估值技术确定公允价值。</w:t>
      </w:r>
    </w:p>
    <w:p w14:paraId="61E5C87D"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（7）</w:t>
      </w:r>
      <w:r w:rsidR="00A17EE9" w:rsidRPr="00A17EE9">
        <w:rPr>
          <w:rFonts w:ascii="宋体" w:hAnsi="宋体" w:hint="eastAsia"/>
          <w:bCs/>
          <w:sz w:val="24"/>
        </w:rPr>
        <w:t>同一证券同时在两个或两个以上市场交易的，按证券所处的市场分别估值。</w:t>
      </w:r>
    </w:p>
    <w:p w14:paraId="4749554D"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（8）</w:t>
      </w:r>
      <w:r w:rsidR="00A17EE9" w:rsidRPr="00A17EE9">
        <w:rPr>
          <w:rFonts w:ascii="宋体" w:hAnsi="宋体" w:hint="eastAsia"/>
          <w:bCs/>
          <w:sz w:val="24"/>
        </w:rPr>
        <w:t>期货合约以估值当日结算价进行估值，估值当日无结算价的，且最近交易日后经济环境未发生重大变化的，采用最近交易日结算价估值。</w:t>
      </w:r>
    </w:p>
    <w:p w14:paraId="635A4868"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（9）</w:t>
      </w:r>
      <w:r w:rsidR="00A17EE9" w:rsidRPr="00A17EE9">
        <w:rPr>
          <w:rFonts w:ascii="宋体" w:hAnsi="宋体" w:hint="eastAsia"/>
          <w:bCs/>
          <w:sz w:val="24"/>
        </w:rPr>
        <w:t>本基金投资股票期权，根据相关法律法规以及监管部门的规定估值。</w:t>
      </w:r>
    </w:p>
    <w:p w14:paraId="1998AB08"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（1</w:t>
      </w:r>
      <w:r>
        <w:rPr>
          <w:rFonts w:ascii="宋体" w:hAnsi="宋体"/>
          <w:bCs/>
          <w:sz w:val="24"/>
        </w:rPr>
        <w:t>0</w:t>
      </w:r>
      <w:r>
        <w:rPr>
          <w:rFonts w:ascii="宋体" w:hAnsi="宋体" w:hint="eastAsia"/>
          <w:bCs/>
          <w:sz w:val="24"/>
        </w:rPr>
        <w:t>）</w:t>
      </w:r>
      <w:r w:rsidR="00A17EE9" w:rsidRPr="00A17EE9">
        <w:rPr>
          <w:rFonts w:ascii="宋体" w:hAnsi="宋体" w:hint="eastAsia"/>
          <w:bCs/>
          <w:sz w:val="24"/>
        </w:rPr>
        <w:t>当本基金发生大额申购或赎回情形时，基金管理人可以采用摆动定价机制，以确保基金估值的公平性。</w:t>
      </w:r>
    </w:p>
    <w:p w14:paraId="10E5FEF1"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（1</w:t>
      </w:r>
      <w:r>
        <w:rPr>
          <w:rFonts w:ascii="宋体" w:hAnsi="宋体"/>
          <w:bCs/>
          <w:sz w:val="24"/>
        </w:rPr>
        <w:t>1</w:t>
      </w:r>
      <w:r>
        <w:rPr>
          <w:rFonts w:ascii="宋体" w:hAnsi="宋体" w:hint="eastAsia"/>
          <w:bCs/>
          <w:sz w:val="24"/>
        </w:rPr>
        <w:t>）</w:t>
      </w:r>
      <w:r w:rsidR="00A17EE9" w:rsidRPr="00A17EE9">
        <w:rPr>
          <w:rFonts w:ascii="宋体" w:hAnsi="宋体" w:hint="eastAsia"/>
          <w:bCs/>
          <w:sz w:val="24"/>
        </w:rPr>
        <w:t>本基金投资存托凭证的估值核算，依照境内上市交易的股票执行。</w:t>
      </w:r>
    </w:p>
    <w:p w14:paraId="62721D65"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（1</w:t>
      </w:r>
      <w:r>
        <w:rPr>
          <w:rFonts w:ascii="宋体" w:hAnsi="宋体"/>
          <w:bCs/>
          <w:sz w:val="24"/>
        </w:rPr>
        <w:t>2</w:t>
      </w:r>
      <w:r>
        <w:rPr>
          <w:rFonts w:ascii="宋体" w:hAnsi="宋体" w:hint="eastAsia"/>
          <w:bCs/>
          <w:sz w:val="24"/>
        </w:rPr>
        <w:t>）</w:t>
      </w:r>
      <w:r w:rsidR="00A17EE9" w:rsidRPr="00A17EE9">
        <w:rPr>
          <w:rFonts w:ascii="宋体" w:hAnsi="宋体" w:hint="eastAsia"/>
          <w:bCs/>
          <w:sz w:val="24"/>
        </w:rPr>
        <w:t>估值中的汇率选取原则：港股通投资持有外币证券资产估值涉及到的主要货币对人民币汇率，以估值日中国人民银行或其授权机构公布的人民币汇率中间价为准。</w:t>
      </w:r>
    </w:p>
    <w:p w14:paraId="4EDE8E39" w14:textId="77777777" w:rsidR="00A17EE9" w:rsidRPr="00A17EE9" w:rsidRDefault="00A17EE9" w:rsidP="00A17EE9">
      <w:pPr>
        <w:spacing w:line="360" w:lineRule="auto"/>
        <w:ind w:firstLineChars="200" w:firstLine="480"/>
        <w:rPr>
          <w:rFonts w:ascii="宋体" w:hAnsi="宋体"/>
          <w:bCs/>
          <w:sz w:val="24"/>
        </w:rPr>
      </w:pPr>
      <w:r w:rsidRPr="00A17EE9">
        <w:rPr>
          <w:rFonts w:ascii="宋体" w:hAnsi="宋体" w:hint="eastAsia"/>
          <w:bCs/>
          <w:sz w:val="24"/>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4B02F513" w14:textId="77777777" w:rsidR="00A17EE9" w:rsidRPr="00A17EE9" w:rsidRDefault="00A84B4A" w:rsidP="00A17EE9">
      <w:pPr>
        <w:spacing w:line="360" w:lineRule="auto"/>
        <w:ind w:firstLineChars="200" w:firstLine="480"/>
        <w:rPr>
          <w:rFonts w:ascii="宋体" w:hAnsi="宋体"/>
          <w:bCs/>
          <w:sz w:val="24"/>
        </w:rPr>
      </w:pPr>
      <w:r>
        <w:rPr>
          <w:rFonts w:ascii="宋体" w:hAnsi="宋体" w:hint="eastAsia"/>
          <w:bCs/>
          <w:sz w:val="24"/>
        </w:rPr>
        <w:t>（1</w:t>
      </w:r>
      <w:r>
        <w:rPr>
          <w:rFonts w:ascii="宋体" w:hAnsi="宋体"/>
          <w:bCs/>
          <w:sz w:val="24"/>
        </w:rPr>
        <w:t>3</w:t>
      </w:r>
      <w:r>
        <w:rPr>
          <w:rFonts w:ascii="宋体" w:hAnsi="宋体" w:hint="eastAsia"/>
          <w:bCs/>
          <w:sz w:val="24"/>
        </w:rPr>
        <w:t>）</w:t>
      </w:r>
      <w:r w:rsidR="00A17EE9" w:rsidRPr="00A17EE9">
        <w:rPr>
          <w:rFonts w:ascii="宋体" w:hAnsi="宋体" w:hint="eastAsia"/>
          <w:bCs/>
          <w:sz w:val="24"/>
        </w:rPr>
        <w:t>如有确凿证据表明按上述方法进行估值不能客观反映其公允价值的，</w:t>
      </w:r>
      <w:r w:rsidR="00A17EE9" w:rsidRPr="00A17EE9">
        <w:rPr>
          <w:rFonts w:ascii="宋体" w:hAnsi="宋体" w:hint="eastAsia"/>
          <w:bCs/>
          <w:sz w:val="24"/>
        </w:rPr>
        <w:lastRenderedPageBreak/>
        <w:t>基金管理人可根据具体情况与基金托管人商定后，按最能反映公允价值的价格估值。</w:t>
      </w:r>
    </w:p>
    <w:p w14:paraId="4B80C7F9" w14:textId="77777777" w:rsidR="003D0A2E" w:rsidRDefault="00A84B4A">
      <w:pPr>
        <w:adjustRightInd w:val="0"/>
        <w:snapToGrid w:val="0"/>
        <w:spacing w:line="360" w:lineRule="auto"/>
        <w:ind w:firstLineChars="200" w:firstLine="480"/>
        <w:rPr>
          <w:bCs/>
          <w:sz w:val="24"/>
        </w:rPr>
      </w:pPr>
      <w:r>
        <w:rPr>
          <w:rFonts w:ascii="宋体" w:hAnsi="宋体" w:hint="eastAsia"/>
          <w:bCs/>
          <w:sz w:val="24"/>
        </w:rPr>
        <w:t>（1</w:t>
      </w:r>
      <w:r>
        <w:rPr>
          <w:rFonts w:ascii="宋体" w:hAnsi="宋体"/>
          <w:bCs/>
          <w:sz w:val="24"/>
        </w:rPr>
        <w:t>4</w:t>
      </w:r>
      <w:r>
        <w:rPr>
          <w:rFonts w:ascii="宋体" w:hAnsi="宋体" w:hint="eastAsia"/>
          <w:bCs/>
          <w:sz w:val="24"/>
        </w:rPr>
        <w:t>）</w:t>
      </w:r>
      <w:r w:rsidR="00A17EE9" w:rsidRPr="00A17EE9">
        <w:rPr>
          <w:rFonts w:ascii="宋体" w:hAnsi="宋体" w:hint="eastAsia"/>
          <w:bCs/>
          <w:sz w:val="24"/>
        </w:rPr>
        <w:t>相关法律法规以及监管部门有强制规定的，从其规定。如有新增事项，按国家最新规定估值。</w:t>
      </w:r>
    </w:p>
    <w:p w14:paraId="26846EC7"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419AA188" w14:textId="77777777" w:rsidR="003D0A2E" w:rsidRDefault="000228C2">
      <w:pPr>
        <w:numPr>
          <w:ilvl w:val="0"/>
          <w:numId w:val="17"/>
        </w:numPr>
        <w:adjustRightInd w:val="0"/>
        <w:snapToGrid w:val="0"/>
        <w:spacing w:line="360" w:lineRule="auto"/>
      </w:pPr>
      <w:r>
        <w:rPr>
          <w:rFonts w:ascii="宋体" w:hAnsi="宋体" w:cs="Arial" w:hint="eastAsia"/>
          <w:sz w:val="24"/>
        </w:rPr>
        <w:t>特殊情形的处理</w:t>
      </w:r>
    </w:p>
    <w:p w14:paraId="6433C50E" w14:textId="2EBD6107" w:rsidR="003D0A2E" w:rsidRDefault="000228C2">
      <w:pPr>
        <w:adjustRightInd w:val="0"/>
        <w:snapToGrid w:val="0"/>
        <w:spacing w:line="360" w:lineRule="auto"/>
        <w:ind w:firstLineChars="200" w:firstLine="480"/>
        <w:rPr>
          <w:rStyle w:val="read"/>
          <w:rFonts w:ascii="宋体" w:hAnsi="宋体"/>
          <w:sz w:val="24"/>
        </w:rPr>
      </w:pPr>
      <w:r>
        <w:rPr>
          <w:rStyle w:val="read"/>
          <w:rFonts w:ascii="宋体" w:hAnsi="宋体" w:cs="Arial" w:hint="eastAsia"/>
          <w:sz w:val="24"/>
        </w:rPr>
        <w:t>基金管理人、基金托管人按估值方法的第（</w:t>
      </w:r>
      <w:r w:rsidR="00A17EE9">
        <w:rPr>
          <w:rStyle w:val="read"/>
          <w:rFonts w:ascii="宋体" w:hAnsi="宋体" w:cs="Arial"/>
          <w:sz w:val="24"/>
        </w:rPr>
        <w:t>13</w:t>
      </w:r>
      <w:r>
        <w:rPr>
          <w:rStyle w:val="read"/>
          <w:rFonts w:ascii="宋体" w:hAnsi="宋体" w:cs="Arial" w:hint="eastAsia"/>
          <w:sz w:val="24"/>
        </w:rPr>
        <w:t>）项进行估值时，所造成的误差不作为基金资产估值</w:t>
      </w:r>
      <w:r>
        <w:rPr>
          <w:rStyle w:val="read"/>
          <w:rFonts w:ascii="宋体" w:hAnsi="宋体" w:hint="eastAsia"/>
          <w:sz w:val="24"/>
        </w:rPr>
        <w:t>错误处理。</w:t>
      </w:r>
    </w:p>
    <w:p w14:paraId="311BA472" w14:textId="77777777" w:rsidR="003D0A2E" w:rsidRDefault="000228C2">
      <w:pPr>
        <w:adjustRightInd w:val="0"/>
        <w:snapToGrid w:val="0"/>
        <w:spacing w:line="360" w:lineRule="auto"/>
        <w:ind w:firstLineChars="200" w:firstLine="480"/>
        <w:rPr>
          <w:bCs/>
          <w:sz w:val="24"/>
        </w:rPr>
      </w:pPr>
      <w:r>
        <w:rPr>
          <w:rFonts w:hint="eastAsia"/>
          <w:bCs/>
          <w:sz w:val="24"/>
        </w:rPr>
        <w:t>由于</w:t>
      </w:r>
      <w:r>
        <w:rPr>
          <w:bCs/>
          <w:sz w:val="24"/>
        </w:rPr>
        <w:t>不可抗力原因</w:t>
      </w:r>
      <w:r>
        <w:rPr>
          <w:rFonts w:hint="eastAsia"/>
          <w:bCs/>
          <w:sz w:val="24"/>
        </w:rPr>
        <w:t>，或由于证券、期货交易所、期货公司及登记结算公司等</w:t>
      </w:r>
      <w:r>
        <w:rPr>
          <w:bCs/>
          <w:sz w:val="24"/>
        </w:rPr>
        <w:t>第三方机构</w:t>
      </w:r>
      <w:r>
        <w:rPr>
          <w:rFonts w:hint="eastAsia"/>
          <w:bCs/>
          <w:sz w:val="24"/>
        </w:rPr>
        <w:t>发送的数据错误、遗漏等原因，基金管理人和基金托管人虽然已经采取必要、适当、合理的措施进行检查，但是未能发现该错误而造成的基金份额净值计算错误，基金管理人、基金托管人免除赔偿责任。但基金管理人、基金托管人应积极采取必要的措施消除或减轻由此造成的影响。</w:t>
      </w:r>
    </w:p>
    <w:p w14:paraId="0C8074A5" w14:textId="77777777" w:rsidR="003D0A2E" w:rsidRDefault="000228C2">
      <w:pPr>
        <w:adjustRightInd w:val="0"/>
        <w:snapToGrid w:val="0"/>
        <w:spacing w:line="360" w:lineRule="auto"/>
        <w:ind w:firstLineChars="200" w:firstLine="480"/>
        <w:rPr>
          <w:bCs/>
          <w:sz w:val="24"/>
        </w:rPr>
      </w:pPr>
      <w:r>
        <w:rPr>
          <w:rFonts w:hint="eastAsia"/>
          <w:bCs/>
          <w:sz w:val="24"/>
        </w:rPr>
        <w:t>对于可以从第三方渠道获取可靠数据的，基金管理人和基金托管人应当主要使用第三方数据进行会计核算。对仅依赖基金管理人所提供数据且无法从其他渠道获取可靠数据进行会计核算的，各方均认可该等数据来源于基金管理人，基金托管人届时根据基金管理人提供的数据和信息进行会计核算，基金托管人不承担由此造成的损失。</w:t>
      </w:r>
    </w:p>
    <w:p w14:paraId="37079F81" w14:textId="77777777" w:rsidR="003D0A2E" w:rsidRDefault="000228C2">
      <w:pPr>
        <w:adjustRightInd w:val="0"/>
        <w:snapToGrid w:val="0"/>
        <w:spacing w:line="360" w:lineRule="auto"/>
        <w:ind w:firstLineChars="200" w:firstLine="480"/>
        <w:rPr>
          <w:rStyle w:val="read"/>
          <w:rFonts w:ascii="宋体" w:hAnsi="宋体"/>
          <w:sz w:val="24"/>
        </w:rPr>
      </w:pPr>
      <w:r>
        <w:rPr>
          <w:rStyle w:val="read"/>
          <w:rFonts w:ascii="宋体" w:hAnsi="宋体" w:hint="eastAsia"/>
          <w:sz w:val="24"/>
        </w:rPr>
        <w:t>（三）基金份额净值错误的处理方式</w:t>
      </w:r>
    </w:p>
    <w:p w14:paraId="3A7EEF3B"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基金管理人和基金托管人将采取必要、适当、合理的措施确保基金资产估值的准确性、及时性。当某一类基金份额净值小数点后4位以内（含第4位）发生估值错误时，视为基金份额净值错误。</w:t>
      </w:r>
    </w:p>
    <w:p w14:paraId="32AC7C55"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基金合同的当事人应按照以下约定处理：</w:t>
      </w:r>
    </w:p>
    <w:p w14:paraId="1E2A90D0"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1、估值错误类型</w:t>
      </w:r>
    </w:p>
    <w:p w14:paraId="62023D6C"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14:paraId="0AFB4B7A"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lastRenderedPageBreak/>
        <w:t>上述估值错误的主要类型包括但不限于：资料申报差错、数据传输差错、数据计算差错、系统故障差错、下达指令差错等。</w:t>
      </w:r>
    </w:p>
    <w:p w14:paraId="658B48BB"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2、估值错误处理原则</w:t>
      </w:r>
    </w:p>
    <w:p w14:paraId="2B721DBA"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53EB42B5"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（2）估值错误的责任方对有关当事人的直接损失负责，不对间接损失负责，并且仅对估值错误的有关直接当事人负责，不对第三方负责。</w:t>
      </w:r>
    </w:p>
    <w:p w14:paraId="036B074E"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3C03DDE1"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（4）估值错误调整采用尽量恢复至假设未发生估值错误的正确情形的方式。</w:t>
      </w:r>
    </w:p>
    <w:p w14:paraId="7B63D075"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3、估值错误处理程序</w:t>
      </w:r>
    </w:p>
    <w:p w14:paraId="3F4122E6"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估值错误被发现后，有关的当事人应当及时进行处理，处理的程序如下：</w:t>
      </w:r>
    </w:p>
    <w:p w14:paraId="40E497EA"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（1）查明估值错误发生的原因，列明所有的当事人，并根据估值错误发生的原因确定估值错误的责任方；</w:t>
      </w:r>
    </w:p>
    <w:p w14:paraId="1CA4B4FE"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（2）根据估值错误处理原则或当事人协商的方法对因估值错误造成的损失进行评估；</w:t>
      </w:r>
    </w:p>
    <w:p w14:paraId="75C02499" w14:textId="77777777" w:rsidR="003D0A2E" w:rsidRDefault="000228C2">
      <w:pPr>
        <w:autoSpaceDE w:val="0"/>
        <w:autoSpaceDN w:val="0"/>
        <w:adjustRightInd w:val="0"/>
        <w:spacing w:line="360" w:lineRule="auto"/>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3</w:t>
      </w:r>
      <w:r>
        <w:rPr>
          <w:rFonts w:ascii="宋体" w:hAnsi="宋体" w:cs="宋体" w:hint="eastAsia"/>
          <w:kern w:val="0"/>
          <w:sz w:val="24"/>
        </w:rPr>
        <w:t>）根据估值错误处理原则或当事人协商的方法由估值错误的责任方进行更正和赔偿损失；</w:t>
      </w:r>
    </w:p>
    <w:p w14:paraId="674907DA" w14:textId="77777777" w:rsidR="003D0A2E" w:rsidRDefault="000228C2">
      <w:pPr>
        <w:autoSpaceDE w:val="0"/>
        <w:autoSpaceDN w:val="0"/>
        <w:adjustRightInd w:val="0"/>
        <w:spacing w:line="360" w:lineRule="auto"/>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4</w:t>
      </w:r>
      <w:r>
        <w:rPr>
          <w:rFonts w:ascii="宋体" w:hAnsi="宋体" w:cs="宋体" w:hint="eastAsia"/>
          <w:kern w:val="0"/>
          <w:sz w:val="24"/>
        </w:rPr>
        <w:t>）根据估值错误处理的方法，需要修改基金登记机构交易数据的，由基金登记机构进行更正，并就估值错误的更正向有关当事人进行确认。</w:t>
      </w:r>
    </w:p>
    <w:p w14:paraId="77BF2337"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lastRenderedPageBreak/>
        <w:t>4、基金估值错误处理的方法如下：</w:t>
      </w:r>
    </w:p>
    <w:p w14:paraId="7AB6D9D5"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（1）基金估值计算出现错误时，基金管理人应当立即予以纠正，通报基金托管人，并采取合理的措施防止损失进一步扩大。</w:t>
      </w:r>
    </w:p>
    <w:p w14:paraId="53CFAD19"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（2）错误偏差达到基金资产净值的0.25%时，基金管理人应当通报基金托管人并报中国证监会备案；错误偏差达到基金资产净值的0.5%时，基金管理人应当公告，并报中国证监会备案。</w:t>
      </w:r>
    </w:p>
    <w:p w14:paraId="61308780" w14:textId="77777777" w:rsidR="003D0A2E" w:rsidRDefault="000228C2">
      <w:pPr>
        <w:adjustRightInd w:val="0"/>
        <w:snapToGrid w:val="0"/>
        <w:spacing w:line="360" w:lineRule="auto"/>
        <w:ind w:firstLine="480"/>
        <w:rPr>
          <w:rStyle w:val="read"/>
          <w:rFonts w:ascii="宋体" w:hAnsi="宋体" w:cs="Arial"/>
          <w:sz w:val="24"/>
        </w:rPr>
      </w:pPr>
      <w:r>
        <w:rPr>
          <w:rStyle w:val="read"/>
          <w:rFonts w:ascii="宋体" w:hAnsi="宋体" w:cs="Arial" w:hint="eastAsia"/>
          <w:sz w:val="24"/>
        </w:rPr>
        <w:t>（3）前述内容如法律法规或监管机关另有规定的，从其规定处理。</w:t>
      </w:r>
    </w:p>
    <w:p w14:paraId="1DCB172A"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（四）暂停估值的情形</w:t>
      </w:r>
    </w:p>
    <w:p w14:paraId="13445BAF" w14:textId="77777777" w:rsidR="003D0A2E" w:rsidRDefault="000228C2">
      <w:pPr>
        <w:spacing w:line="360" w:lineRule="auto"/>
        <w:ind w:firstLineChars="200" w:firstLine="480"/>
        <w:rPr>
          <w:bCs/>
          <w:sz w:val="24"/>
        </w:rPr>
      </w:pPr>
      <w:r>
        <w:rPr>
          <w:bCs/>
          <w:sz w:val="24"/>
        </w:rPr>
        <w:t>1</w:t>
      </w:r>
      <w:r>
        <w:rPr>
          <w:rFonts w:hint="eastAsia"/>
          <w:bCs/>
          <w:sz w:val="24"/>
        </w:rPr>
        <w:t>、基金投资所涉及的证券、期货交易市场遇法定节假日或因其他原因暂停营业时；</w:t>
      </w:r>
    </w:p>
    <w:p w14:paraId="407E0F9B" w14:textId="77777777" w:rsidR="003D0A2E" w:rsidRDefault="000228C2">
      <w:pPr>
        <w:spacing w:line="360" w:lineRule="auto"/>
        <w:ind w:firstLineChars="200" w:firstLine="480"/>
        <w:rPr>
          <w:bCs/>
          <w:sz w:val="24"/>
        </w:rPr>
      </w:pPr>
      <w:r>
        <w:rPr>
          <w:bCs/>
          <w:sz w:val="24"/>
        </w:rPr>
        <w:t>2</w:t>
      </w:r>
      <w:r>
        <w:rPr>
          <w:rFonts w:hint="eastAsia"/>
          <w:bCs/>
          <w:sz w:val="24"/>
        </w:rPr>
        <w:t>、因不可抗力或其他情形致使基金管理人、基金托管人无法准确评估基金资产价值时；</w:t>
      </w:r>
    </w:p>
    <w:p w14:paraId="3F298EA4" w14:textId="324025B5" w:rsidR="003D0A2E" w:rsidRDefault="000228C2">
      <w:pPr>
        <w:spacing w:line="360" w:lineRule="auto"/>
        <w:ind w:firstLineChars="200" w:firstLine="480"/>
        <w:rPr>
          <w:bCs/>
          <w:sz w:val="24"/>
        </w:rPr>
      </w:pPr>
      <w:r>
        <w:rPr>
          <w:bCs/>
          <w:sz w:val="24"/>
        </w:rPr>
        <w:t>3</w:t>
      </w:r>
      <w:r>
        <w:rPr>
          <w:rFonts w:hint="eastAsia"/>
          <w:bCs/>
          <w:sz w:val="24"/>
        </w:rPr>
        <w:t>、</w:t>
      </w:r>
      <w:r w:rsidR="00051F0C">
        <w:rPr>
          <w:rFonts w:hint="eastAsia"/>
          <w:bCs/>
          <w:sz w:val="24"/>
        </w:rPr>
        <w:t>当特定资产占前一估值日基金资产净值</w:t>
      </w:r>
      <w:r w:rsidR="00051F0C">
        <w:rPr>
          <w:rFonts w:hint="eastAsia"/>
          <w:bCs/>
          <w:sz w:val="24"/>
        </w:rPr>
        <w:t>50%</w:t>
      </w:r>
      <w:r w:rsidR="00051F0C">
        <w:rPr>
          <w:rFonts w:hint="eastAsia"/>
          <w:bCs/>
          <w:sz w:val="24"/>
        </w:rPr>
        <w:t>以上的，经与基金托管人协商确认后，基金管理人应当暂停估值；</w:t>
      </w:r>
      <w:r>
        <w:rPr>
          <w:rFonts w:hint="eastAsia"/>
          <w:bCs/>
          <w:sz w:val="24"/>
        </w:rPr>
        <w:t xml:space="preserve"> </w:t>
      </w:r>
    </w:p>
    <w:p w14:paraId="3D1214C7" w14:textId="0FA7B426" w:rsidR="003D0A2E" w:rsidRDefault="000228C2" w:rsidP="0022543B">
      <w:pPr>
        <w:spacing w:line="360" w:lineRule="auto"/>
        <w:ind w:firstLineChars="200" w:firstLine="480"/>
        <w:rPr>
          <w:rStyle w:val="read"/>
          <w:rFonts w:ascii="宋体" w:hAnsi="宋体"/>
          <w:sz w:val="24"/>
        </w:rPr>
      </w:pPr>
      <w:r>
        <w:rPr>
          <w:rFonts w:hint="eastAsia"/>
          <w:bCs/>
          <w:sz w:val="24"/>
        </w:rPr>
        <w:t>4</w:t>
      </w:r>
      <w:r>
        <w:rPr>
          <w:rFonts w:hint="eastAsia"/>
          <w:bCs/>
          <w:sz w:val="24"/>
        </w:rPr>
        <w:t>、</w:t>
      </w:r>
      <w:r w:rsidR="00051F0C">
        <w:rPr>
          <w:rFonts w:hint="eastAsia"/>
          <w:bCs/>
          <w:sz w:val="24"/>
        </w:rPr>
        <w:t>法律法规、</w:t>
      </w:r>
      <w:r>
        <w:rPr>
          <w:rFonts w:hint="eastAsia"/>
          <w:bCs/>
          <w:sz w:val="24"/>
        </w:rPr>
        <w:t>中国证监会和基金合同认定的其他情形。</w:t>
      </w:r>
    </w:p>
    <w:p w14:paraId="79B3E39E"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（五）基金会计制度</w:t>
      </w:r>
    </w:p>
    <w:p w14:paraId="05300FA0"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按国家有关部门规定的会计制度执行。</w:t>
      </w:r>
    </w:p>
    <w:p w14:paraId="1FD41DE8"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（六）基金账册的建立</w:t>
      </w:r>
    </w:p>
    <w:p w14:paraId="278C0A46"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管理人进行基金会计核算并编制基金财务会计报告。基金管理人、基金托管人分别独立地设置、记录和保管本基金的全套账册。基金托管人按规定制作相关账册并与基金管理人核对。若基金管理人和基金托管人对会计处理方法存在分歧，应以基金管理人的处理方法为准。若当日核对不符，暂时无法查找到错账的原因而影响到基金净值的计算和公告的，以基金管理人的账册为准。</w:t>
      </w:r>
    </w:p>
    <w:p w14:paraId="4272F3B9"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（七）基金财务报表与报告的编制和复核</w:t>
      </w:r>
    </w:p>
    <w:p w14:paraId="4EFCE74F" w14:textId="77777777" w:rsidR="003D0A2E" w:rsidRDefault="000228C2">
      <w:pPr>
        <w:numPr>
          <w:ilvl w:val="0"/>
          <w:numId w:val="18"/>
        </w:numPr>
        <w:adjustRightInd w:val="0"/>
        <w:snapToGrid w:val="0"/>
        <w:spacing w:line="360" w:lineRule="auto"/>
        <w:ind w:left="0" w:firstLine="480"/>
        <w:rPr>
          <w:rStyle w:val="read"/>
          <w:rFonts w:ascii="宋体" w:hAnsi="宋体"/>
          <w:sz w:val="24"/>
        </w:rPr>
      </w:pPr>
      <w:r>
        <w:rPr>
          <w:rStyle w:val="read"/>
          <w:rFonts w:ascii="宋体" w:hAnsi="宋体" w:hint="eastAsia"/>
          <w:sz w:val="24"/>
        </w:rPr>
        <w:t>财务报表的编制</w:t>
      </w:r>
    </w:p>
    <w:p w14:paraId="57429924"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基金财务报表由基金管理人编制，基金托管人复核。</w:t>
      </w:r>
    </w:p>
    <w:p w14:paraId="30F9D2F2" w14:textId="77777777" w:rsidR="003D0A2E" w:rsidRDefault="000228C2">
      <w:pPr>
        <w:numPr>
          <w:ilvl w:val="0"/>
          <w:numId w:val="18"/>
        </w:numPr>
        <w:adjustRightInd w:val="0"/>
        <w:snapToGrid w:val="0"/>
        <w:spacing w:line="360" w:lineRule="auto"/>
        <w:ind w:left="0" w:firstLine="480"/>
        <w:rPr>
          <w:rStyle w:val="read"/>
          <w:rFonts w:ascii="宋体" w:hAnsi="宋体"/>
          <w:sz w:val="24"/>
        </w:rPr>
      </w:pPr>
      <w:r>
        <w:rPr>
          <w:rStyle w:val="read"/>
          <w:rFonts w:ascii="宋体" w:hAnsi="宋体" w:hint="eastAsia"/>
          <w:sz w:val="24"/>
        </w:rPr>
        <w:t>报表复核</w:t>
      </w:r>
    </w:p>
    <w:p w14:paraId="7B1E51B9" w14:textId="77777777" w:rsidR="003D0A2E" w:rsidRDefault="000228C2">
      <w:pPr>
        <w:adjustRightInd w:val="0"/>
        <w:snapToGrid w:val="0"/>
        <w:spacing w:line="360" w:lineRule="auto"/>
        <w:ind w:firstLineChars="200" w:firstLine="480"/>
        <w:rPr>
          <w:rStyle w:val="read"/>
          <w:rFonts w:ascii="宋体" w:hAnsi="宋体"/>
          <w:sz w:val="24"/>
        </w:rPr>
      </w:pPr>
      <w:r>
        <w:rPr>
          <w:rFonts w:ascii="宋体" w:hAnsi="宋体" w:cs="Arial" w:hint="eastAsia"/>
          <w:sz w:val="24"/>
        </w:rPr>
        <w:t>基金托管人应当按照相关法律、行政法规、中国证监会的规定和基金合同的约定，对基金管理人编制的基金资产净值、基金份额净值、基金份额申购赎回价格、基金定期报告、更新的招募说明书、基金产品资料概要、基金清算报告等公</w:t>
      </w:r>
      <w:r>
        <w:rPr>
          <w:rFonts w:ascii="宋体" w:hAnsi="宋体" w:cs="Arial" w:hint="eastAsia"/>
          <w:sz w:val="24"/>
        </w:rPr>
        <w:lastRenderedPageBreak/>
        <w:t>开披露的相关基金信息进行复核、审查，并向基金管理人进行书面或电子确认。</w:t>
      </w:r>
    </w:p>
    <w:p w14:paraId="55320ECE" w14:textId="77777777" w:rsidR="003D0A2E" w:rsidRDefault="000228C2">
      <w:pPr>
        <w:numPr>
          <w:ilvl w:val="0"/>
          <w:numId w:val="18"/>
        </w:numPr>
        <w:adjustRightInd w:val="0"/>
        <w:snapToGrid w:val="0"/>
        <w:spacing w:line="360" w:lineRule="auto"/>
        <w:ind w:left="0" w:firstLine="480"/>
        <w:rPr>
          <w:rStyle w:val="read"/>
          <w:rFonts w:ascii="宋体" w:hAnsi="宋体"/>
          <w:sz w:val="24"/>
        </w:rPr>
      </w:pPr>
      <w:r>
        <w:rPr>
          <w:rStyle w:val="read"/>
          <w:rFonts w:ascii="宋体" w:hAnsi="宋体" w:hint="eastAsia"/>
          <w:sz w:val="24"/>
        </w:rPr>
        <w:t>财务报表的编制与复核时间安排</w:t>
      </w:r>
    </w:p>
    <w:p w14:paraId="7C6EE48D" w14:textId="2811AF21"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应当在每月结束后3个工作日内完成月度报表的编制，并将月度报表以双方认可方式发送给基金托管人，基金托管人2个工作日内完成月度报告的复核；在季度结束之日起8个工作日内完成基金季度报告的编制，并将季度报表以双方认可方式发送给基金托管人，基金托管人7个工作日内完成季度报告财务部分的复核；</w:t>
      </w:r>
      <w:r>
        <w:rPr>
          <w:rFonts w:ascii="宋体" w:hAnsi="宋体" w:cs="Arial" w:hint="eastAsia"/>
          <w:bCs/>
          <w:sz w:val="24"/>
        </w:rPr>
        <w:t>基金招募说明书、</w:t>
      </w:r>
      <w:r>
        <w:rPr>
          <w:rFonts w:ascii="宋体" w:hAnsi="宋体" w:cs="Arial"/>
          <w:bCs/>
          <w:sz w:val="24"/>
        </w:rPr>
        <w:t>产品资料概要</w:t>
      </w:r>
      <w:r>
        <w:rPr>
          <w:rFonts w:ascii="宋体" w:hAnsi="宋体" w:cs="Arial" w:hint="eastAsia"/>
          <w:bCs/>
          <w:sz w:val="24"/>
        </w:rPr>
        <w:t>的信息发生重大变更的，基金管理人应当在三个工作日内，更新基金招募说明书、</w:t>
      </w:r>
      <w:r>
        <w:rPr>
          <w:rFonts w:ascii="宋体" w:hAnsi="宋体" w:cs="Arial"/>
          <w:bCs/>
          <w:sz w:val="24"/>
        </w:rPr>
        <w:t>产品资料概要</w:t>
      </w:r>
      <w:r>
        <w:rPr>
          <w:rFonts w:ascii="宋体" w:hAnsi="宋体" w:cs="Arial" w:hint="eastAsia"/>
          <w:bCs/>
          <w:sz w:val="24"/>
        </w:rPr>
        <w:t>并登载在</w:t>
      </w:r>
      <w:r w:rsidR="00051F0C">
        <w:rPr>
          <w:rFonts w:ascii="宋体" w:hAnsi="宋体" w:cs="Arial" w:hint="eastAsia"/>
          <w:bCs/>
          <w:sz w:val="24"/>
        </w:rPr>
        <w:t>规定网站</w:t>
      </w:r>
      <w:r>
        <w:rPr>
          <w:rFonts w:ascii="宋体" w:hAnsi="宋体" w:cs="Arial" w:hint="eastAsia"/>
          <w:bCs/>
          <w:sz w:val="24"/>
        </w:rPr>
        <w:t>上；基金招募说明书、</w:t>
      </w:r>
      <w:r>
        <w:rPr>
          <w:rFonts w:ascii="宋体" w:hAnsi="宋体" w:cs="Arial"/>
          <w:bCs/>
          <w:sz w:val="24"/>
        </w:rPr>
        <w:t>产品资料概要</w:t>
      </w:r>
      <w:r>
        <w:rPr>
          <w:rFonts w:ascii="宋体" w:hAnsi="宋体" w:cs="Arial" w:hint="eastAsia"/>
          <w:bCs/>
          <w:sz w:val="24"/>
        </w:rPr>
        <w:t>其他信息发生变更的，基金管理人至少每年更新一次，基金管理人应至少给基金托管人留出两个工作日复核。基金终止运作的，基金管理人不再更新基金招募说明书、</w:t>
      </w:r>
      <w:r>
        <w:rPr>
          <w:rFonts w:ascii="宋体" w:hAnsi="宋体" w:cs="Arial"/>
          <w:bCs/>
          <w:sz w:val="24"/>
        </w:rPr>
        <w:t>产品资料概要</w:t>
      </w:r>
      <w:r>
        <w:rPr>
          <w:rFonts w:ascii="宋体" w:hAnsi="宋体" w:cs="Arial" w:hint="eastAsia"/>
          <w:bCs/>
          <w:sz w:val="24"/>
        </w:rPr>
        <w:t>。</w:t>
      </w:r>
      <w:r>
        <w:rPr>
          <w:rFonts w:ascii="宋体" w:hAnsi="宋体" w:cs="Arial"/>
          <w:sz w:val="24"/>
        </w:rPr>
        <w:t>中期报告在</w:t>
      </w:r>
      <w:r>
        <w:rPr>
          <w:rFonts w:ascii="宋体" w:hAnsi="宋体" w:cs="Arial"/>
          <w:bCs/>
          <w:sz w:val="24"/>
        </w:rPr>
        <w:t>上半年结束之日起</w:t>
      </w:r>
      <w:r>
        <w:rPr>
          <w:rFonts w:ascii="宋体" w:hAnsi="宋体" w:cs="Arial" w:hint="eastAsia"/>
          <w:sz w:val="24"/>
        </w:rPr>
        <w:t>两个月内予以公告，基金管理人应当</w:t>
      </w:r>
      <w:r>
        <w:rPr>
          <w:rFonts w:ascii="宋体" w:hAnsi="宋体" w:cs="Arial"/>
          <w:sz w:val="24"/>
        </w:rPr>
        <w:t>在</w:t>
      </w:r>
      <w:r>
        <w:rPr>
          <w:rFonts w:ascii="宋体" w:hAnsi="宋体" w:cs="Arial"/>
          <w:bCs/>
          <w:sz w:val="24"/>
        </w:rPr>
        <w:t>上半年结束之日起</w:t>
      </w:r>
      <w:r>
        <w:rPr>
          <w:rFonts w:ascii="宋体" w:hAnsi="宋体" w:cs="Arial" w:hint="eastAsia"/>
          <w:bCs/>
          <w:sz w:val="24"/>
        </w:rPr>
        <w:t>一个月内将中期报告的财务数据发送给基金托管人，</w:t>
      </w:r>
      <w:r>
        <w:rPr>
          <w:rFonts w:ascii="宋体" w:hAnsi="宋体" w:cs="Arial" w:hint="eastAsia"/>
          <w:sz w:val="24"/>
        </w:rPr>
        <w:t>基金托管人在1个月内完成中期报告财务部分的复核</w:t>
      </w:r>
      <w:r>
        <w:rPr>
          <w:rFonts w:ascii="宋体" w:hAnsi="宋体" w:cs="Arial"/>
          <w:sz w:val="24"/>
        </w:rPr>
        <w:t>；年度报告</w:t>
      </w:r>
      <w:r>
        <w:rPr>
          <w:rFonts w:ascii="宋体" w:hAnsi="宋体" w:cs="Arial"/>
          <w:bCs/>
          <w:sz w:val="24"/>
        </w:rPr>
        <w:t>在每年结束之日起</w:t>
      </w:r>
      <w:r>
        <w:rPr>
          <w:rFonts w:ascii="宋体" w:hAnsi="宋体" w:cs="Arial" w:hint="eastAsia"/>
          <w:sz w:val="24"/>
        </w:rPr>
        <w:t>三个月</w:t>
      </w:r>
      <w:r>
        <w:rPr>
          <w:rFonts w:ascii="宋体" w:hAnsi="宋体" w:cs="Arial"/>
          <w:sz w:val="24"/>
        </w:rPr>
        <w:t>内公告</w:t>
      </w:r>
      <w:r>
        <w:rPr>
          <w:rFonts w:ascii="宋体" w:hAnsi="宋体" w:cs="Arial" w:hint="eastAsia"/>
          <w:sz w:val="24"/>
        </w:rPr>
        <w:t>，基金管理人应当</w:t>
      </w:r>
      <w:r>
        <w:rPr>
          <w:rFonts w:ascii="宋体" w:hAnsi="宋体" w:cs="Arial"/>
          <w:sz w:val="24"/>
        </w:rPr>
        <w:t>在</w:t>
      </w:r>
      <w:r>
        <w:rPr>
          <w:rFonts w:ascii="宋体" w:hAnsi="宋体" w:cs="Arial" w:hint="eastAsia"/>
          <w:bCs/>
          <w:sz w:val="24"/>
        </w:rPr>
        <w:t>每</w:t>
      </w:r>
      <w:r>
        <w:rPr>
          <w:rFonts w:ascii="宋体" w:hAnsi="宋体" w:cs="Arial"/>
          <w:bCs/>
          <w:sz w:val="24"/>
        </w:rPr>
        <w:t>年结束之日起</w:t>
      </w:r>
      <w:r>
        <w:rPr>
          <w:rFonts w:ascii="宋体" w:hAnsi="宋体" w:cs="Arial" w:hint="eastAsia"/>
          <w:bCs/>
          <w:sz w:val="24"/>
        </w:rPr>
        <w:t>2个月内将年度报告的财务数据发送给基金托管人，</w:t>
      </w:r>
      <w:r>
        <w:rPr>
          <w:rFonts w:ascii="宋体" w:hAnsi="宋体" w:cs="Arial" w:hint="eastAsia"/>
          <w:sz w:val="24"/>
        </w:rPr>
        <w:t>基金托管人在1个月内完成</w:t>
      </w:r>
      <w:r>
        <w:rPr>
          <w:rFonts w:ascii="宋体" w:hAnsi="宋体" w:cs="Arial" w:hint="eastAsia"/>
          <w:bCs/>
          <w:sz w:val="24"/>
        </w:rPr>
        <w:t>年度报告</w:t>
      </w:r>
      <w:r>
        <w:rPr>
          <w:rFonts w:ascii="宋体" w:hAnsi="宋体" w:cs="Arial" w:hint="eastAsia"/>
          <w:sz w:val="24"/>
        </w:rPr>
        <w:t>财务部分的复核</w:t>
      </w:r>
      <w:r>
        <w:rPr>
          <w:rFonts w:ascii="宋体" w:hAnsi="宋体" w:cs="Arial"/>
          <w:sz w:val="24"/>
        </w:rPr>
        <w:t>。《基金合同》生效不足两个月的，可以不编制当期季度报告、中期报告或者年度报告。</w:t>
      </w:r>
    </w:p>
    <w:p w14:paraId="4542EEC2" w14:textId="77777777" w:rsidR="003D0A2E" w:rsidRDefault="000228C2">
      <w:pPr>
        <w:pStyle w:val="17"/>
        <w:adjustRightInd w:val="0"/>
        <w:snapToGrid w:val="0"/>
        <w:spacing w:line="360" w:lineRule="auto"/>
        <w:rPr>
          <w:rFonts w:ascii="宋体" w:hAnsi="宋体" w:cs="Arial"/>
          <w:sz w:val="24"/>
          <w:szCs w:val="24"/>
        </w:rPr>
      </w:pPr>
      <w:r>
        <w:rPr>
          <w:rFonts w:ascii="宋体" w:hAnsi="宋体" w:cs="Arial" w:hint="eastAsia"/>
          <w:sz w:val="24"/>
          <w:szCs w:val="24"/>
        </w:rPr>
        <w:t>基金管理人应留足充分的时间，便于基金托管人复核相关报表及报告。</w:t>
      </w:r>
    </w:p>
    <w:p w14:paraId="33CE53EE" w14:textId="77777777" w:rsidR="003D0A2E" w:rsidRDefault="000228C2">
      <w:pPr>
        <w:pStyle w:val="17"/>
        <w:numPr>
          <w:ilvl w:val="0"/>
          <w:numId w:val="19"/>
        </w:numPr>
        <w:adjustRightInd w:val="0"/>
        <w:snapToGrid w:val="0"/>
        <w:spacing w:line="360" w:lineRule="auto"/>
        <w:rPr>
          <w:rFonts w:ascii="宋体" w:hAnsi="宋体" w:cs="Arial"/>
          <w:sz w:val="24"/>
          <w:szCs w:val="24"/>
        </w:rPr>
      </w:pPr>
      <w:r>
        <w:rPr>
          <w:rFonts w:ascii="宋体" w:hAnsi="宋体" w:cs="Arial" w:hint="eastAsia"/>
          <w:sz w:val="24"/>
          <w:szCs w:val="24"/>
        </w:rPr>
        <w:t>基金管理人应在编制季度报告、中期报告或者年度报告之前及时向基金托管人提供基金业绩比较基准的基础数据和编制结果。</w:t>
      </w:r>
    </w:p>
    <w:p w14:paraId="0D76A7EE" w14:textId="77777777" w:rsidR="003D0A2E" w:rsidRDefault="000228C2">
      <w:pPr>
        <w:pStyle w:val="17"/>
        <w:numPr>
          <w:ilvl w:val="0"/>
          <w:numId w:val="19"/>
        </w:numPr>
        <w:adjustRightInd w:val="0"/>
        <w:snapToGrid w:val="0"/>
        <w:spacing w:line="360" w:lineRule="auto"/>
        <w:rPr>
          <w:rFonts w:ascii="宋体" w:hAnsi="宋体" w:cs="Arial"/>
          <w:sz w:val="24"/>
          <w:szCs w:val="24"/>
        </w:rPr>
      </w:pPr>
      <w:r>
        <w:rPr>
          <w:rFonts w:ascii="宋体" w:hAnsi="宋体" w:cs="Arial" w:hint="eastAsia"/>
          <w:sz w:val="24"/>
          <w:szCs w:val="24"/>
        </w:rPr>
        <w:t>本基金实施侧袋机制的，应根据本部分的约定对主袋账户资产进行估值并披露主袋账户的基金资产净值和份额净值，暂停披露侧袋账户份额净值。</w:t>
      </w:r>
    </w:p>
    <w:p w14:paraId="1C152077" w14:textId="77777777" w:rsidR="003D0A2E" w:rsidRDefault="000228C2">
      <w:pPr>
        <w:pStyle w:val="1"/>
        <w:numPr>
          <w:ilvl w:val="0"/>
          <w:numId w:val="1"/>
        </w:numPr>
        <w:spacing w:line="360" w:lineRule="auto"/>
        <w:jc w:val="center"/>
        <w:rPr>
          <w:rFonts w:ascii="宋体" w:hAnsi="宋体"/>
          <w:sz w:val="28"/>
          <w:szCs w:val="28"/>
        </w:rPr>
      </w:pPr>
      <w:bookmarkStart w:id="167" w:name="_Toc295832647"/>
      <w:bookmarkStart w:id="168" w:name="_Toc295833684"/>
      <w:bookmarkStart w:id="169" w:name="_Toc295833685"/>
      <w:bookmarkStart w:id="170" w:name="_Toc295833013"/>
      <w:bookmarkStart w:id="171" w:name="_Toc295832953"/>
      <w:bookmarkStart w:id="172" w:name="_Toc295832954"/>
      <w:bookmarkStart w:id="173" w:name="_Toc295832646"/>
      <w:bookmarkStart w:id="174" w:name="_Toc295833014"/>
      <w:bookmarkEnd w:id="167"/>
      <w:bookmarkEnd w:id="168"/>
      <w:bookmarkEnd w:id="169"/>
      <w:bookmarkEnd w:id="170"/>
      <w:bookmarkEnd w:id="171"/>
      <w:bookmarkEnd w:id="172"/>
      <w:bookmarkEnd w:id="173"/>
      <w:bookmarkEnd w:id="174"/>
      <w:r>
        <w:rPr>
          <w:rFonts w:ascii="宋体" w:hAnsi="宋体" w:cs="Arial"/>
          <w:sz w:val="24"/>
          <w:szCs w:val="24"/>
        </w:rPr>
        <w:br w:type="page"/>
      </w:r>
      <w:bookmarkStart w:id="175" w:name="_Toc295833015"/>
      <w:bookmarkStart w:id="176" w:name="_Toc295832955"/>
      <w:bookmarkStart w:id="177" w:name="_Toc295833686"/>
      <w:bookmarkStart w:id="178" w:name="_Toc295832648"/>
      <w:bookmarkStart w:id="179" w:name="_Toc450839475"/>
      <w:bookmarkStart w:id="180" w:name="_Toc270669860"/>
      <w:bookmarkStart w:id="181" w:name="_Toc124325893"/>
      <w:bookmarkEnd w:id="175"/>
      <w:bookmarkEnd w:id="176"/>
      <w:bookmarkEnd w:id="177"/>
      <w:bookmarkEnd w:id="178"/>
      <w:r>
        <w:rPr>
          <w:rFonts w:ascii="宋体" w:hAnsi="宋体" w:hint="eastAsia"/>
          <w:sz w:val="28"/>
          <w:szCs w:val="28"/>
        </w:rPr>
        <w:lastRenderedPageBreak/>
        <w:t>基金收益分配</w:t>
      </w:r>
      <w:bookmarkEnd w:id="179"/>
      <w:bookmarkEnd w:id="180"/>
      <w:bookmarkEnd w:id="181"/>
    </w:p>
    <w:p w14:paraId="718B4840"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基金收益分配是指按规定将基金的可分配收益按基金份额进行比例分配。</w:t>
      </w:r>
    </w:p>
    <w:p w14:paraId="075FA2FC"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（一）基金收益分配的原则</w:t>
      </w:r>
    </w:p>
    <w:p w14:paraId="7AFC4807"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基金收益分配应遵循下列原则：</w:t>
      </w:r>
    </w:p>
    <w:p w14:paraId="3B64345F" w14:textId="77777777" w:rsidR="00051F0C" w:rsidRDefault="00051F0C" w:rsidP="00051F0C">
      <w:pPr>
        <w:spacing w:line="360" w:lineRule="auto"/>
        <w:ind w:firstLineChars="225" w:firstLine="540"/>
        <w:rPr>
          <w:bCs/>
          <w:sz w:val="24"/>
        </w:rPr>
      </w:pPr>
      <w:r>
        <w:rPr>
          <w:rFonts w:hint="eastAsia"/>
          <w:bCs/>
          <w:sz w:val="24"/>
        </w:rPr>
        <w:t>1</w:t>
      </w:r>
      <w:r>
        <w:rPr>
          <w:rFonts w:hint="eastAsia"/>
          <w:bCs/>
          <w:sz w:val="24"/>
        </w:rPr>
        <w:t>、在符合有关基金分红条件的前提下，基金管理人可以根据实际情况进行收益分配，具体分配方案以公告为准，若《基金合同》生效不满</w:t>
      </w:r>
      <w:r>
        <w:rPr>
          <w:rFonts w:hint="eastAsia"/>
          <w:bCs/>
          <w:sz w:val="24"/>
        </w:rPr>
        <w:t>3</w:t>
      </w:r>
      <w:r>
        <w:rPr>
          <w:rFonts w:hint="eastAsia"/>
          <w:bCs/>
          <w:sz w:val="24"/>
        </w:rPr>
        <w:t>个月可不进行收益分配；</w:t>
      </w:r>
      <w:r>
        <w:rPr>
          <w:rFonts w:hint="eastAsia"/>
          <w:bCs/>
          <w:sz w:val="24"/>
        </w:rPr>
        <w:t xml:space="preserve"> </w:t>
      </w:r>
    </w:p>
    <w:p w14:paraId="0E39F5DC" w14:textId="77777777" w:rsidR="00051F0C" w:rsidRDefault="00051F0C" w:rsidP="00051F0C">
      <w:pPr>
        <w:spacing w:line="360" w:lineRule="auto"/>
        <w:ind w:firstLineChars="225" w:firstLine="540"/>
        <w:rPr>
          <w:bCs/>
          <w:sz w:val="24"/>
        </w:rPr>
      </w:pPr>
      <w:r>
        <w:rPr>
          <w:rFonts w:hint="eastAsia"/>
          <w:bCs/>
          <w:sz w:val="24"/>
        </w:rPr>
        <w:t>2</w:t>
      </w:r>
      <w:r>
        <w:rPr>
          <w:rFonts w:hint="eastAsia"/>
          <w:bCs/>
          <w:sz w:val="24"/>
        </w:rPr>
        <w:t>、本基金收益分配方式分两种：现金分红与红利再投资，投资者可选择现金红利或将现金红利自动转为相应类别的基金份额进行再投资；若投资者不选择，本基金默认的收益分配方式是现金分红；</w:t>
      </w:r>
      <w:r>
        <w:rPr>
          <w:rFonts w:hint="eastAsia"/>
          <w:bCs/>
          <w:sz w:val="24"/>
        </w:rPr>
        <w:t xml:space="preserve"> </w:t>
      </w:r>
    </w:p>
    <w:p w14:paraId="6099A820" w14:textId="77777777" w:rsidR="00051F0C" w:rsidRDefault="00051F0C" w:rsidP="00051F0C">
      <w:pPr>
        <w:spacing w:line="360" w:lineRule="auto"/>
        <w:ind w:firstLineChars="225" w:firstLine="540"/>
        <w:rPr>
          <w:bCs/>
          <w:sz w:val="24"/>
        </w:rPr>
      </w:pPr>
      <w:r>
        <w:rPr>
          <w:rFonts w:hint="eastAsia"/>
          <w:bCs/>
          <w:sz w:val="24"/>
        </w:rPr>
        <w:t>3</w:t>
      </w:r>
      <w:r>
        <w:rPr>
          <w:rFonts w:hint="eastAsia"/>
          <w:bCs/>
          <w:sz w:val="24"/>
        </w:rPr>
        <w:t>、基金收益分配后各类基金份额净值不能低于面值；即基金收益分配基准日的各类基金份额净值减去每单位该类基金份额收益分配金额后不能低于面值；</w:t>
      </w:r>
      <w:r>
        <w:rPr>
          <w:rFonts w:hint="eastAsia"/>
          <w:bCs/>
          <w:sz w:val="24"/>
        </w:rPr>
        <w:t xml:space="preserve"> </w:t>
      </w:r>
    </w:p>
    <w:p w14:paraId="01D3BE1A" w14:textId="77777777" w:rsidR="00051F0C" w:rsidRDefault="00051F0C" w:rsidP="00051F0C">
      <w:pPr>
        <w:spacing w:line="360" w:lineRule="auto"/>
        <w:ind w:firstLineChars="225" w:firstLine="540"/>
        <w:rPr>
          <w:bCs/>
          <w:sz w:val="24"/>
        </w:rPr>
      </w:pPr>
      <w:r>
        <w:rPr>
          <w:rFonts w:hint="eastAsia"/>
          <w:bCs/>
          <w:sz w:val="24"/>
        </w:rPr>
        <w:t>4</w:t>
      </w:r>
      <w:r>
        <w:rPr>
          <w:rFonts w:hint="eastAsia"/>
          <w:bCs/>
          <w:sz w:val="24"/>
        </w:rPr>
        <w:t>、由于本基金</w:t>
      </w:r>
      <w:r>
        <w:rPr>
          <w:rFonts w:hint="eastAsia"/>
          <w:bCs/>
          <w:sz w:val="24"/>
        </w:rPr>
        <w:t>A</w:t>
      </w:r>
      <w:r>
        <w:rPr>
          <w:rFonts w:hint="eastAsia"/>
          <w:bCs/>
          <w:sz w:val="24"/>
        </w:rPr>
        <w:t>类基金份额和</w:t>
      </w:r>
      <w:r>
        <w:rPr>
          <w:rFonts w:hint="eastAsia"/>
          <w:bCs/>
          <w:sz w:val="24"/>
        </w:rPr>
        <w:t>C</w:t>
      </w:r>
      <w:r>
        <w:rPr>
          <w:rFonts w:hint="eastAsia"/>
          <w:bCs/>
          <w:sz w:val="24"/>
        </w:rPr>
        <w:t>类基金份额费用收取不同，各基金份额类别对应的可分配收益将有所不同，</w:t>
      </w:r>
      <w:r w:rsidRPr="00583F62">
        <w:rPr>
          <w:rFonts w:hint="eastAsia"/>
          <w:bCs/>
          <w:sz w:val="24"/>
        </w:rPr>
        <w:t>基金管理人可对各类别基金份额分别制定收益分配方案</w:t>
      </w:r>
      <w:r>
        <w:rPr>
          <w:rFonts w:hint="eastAsia"/>
          <w:bCs/>
          <w:sz w:val="24"/>
        </w:rPr>
        <w:t>。本基金同一类别的每一基金份额享有同等分配权；</w:t>
      </w:r>
      <w:r>
        <w:rPr>
          <w:rFonts w:hint="eastAsia"/>
          <w:bCs/>
          <w:sz w:val="24"/>
        </w:rPr>
        <w:t xml:space="preserve"> </w:t>
      </w:r>
    </w:p>
    <w:p w14:paraId="3330A331" w14:textId="77777777" w:rsidR="00051F0C" w:rsidRDefault="00051F0C" w:rsidP="00051F0C">
      <w:pPr>
        <w:spacing w:line="360" w:lineRule="auto"/>
        <w:ind w:firstLineChars="225" w:firstLine="540"/>
        <w:rPr>
          <w:bCs/>
          <w:sz w:val="24"/>
        </w:rPr>
      </w:pPr>
      <w:r>
        <w:rPr>
          <w:rFonts w:hint="eastAsia"/>
          <w:bCs/>
          <w:sz w:val="24"/>
        </w:rPr>
        <w:t>5</w:t>
      </w:r>
      <w:r>
        <w:rPr>
          <w:rFonts w:hint="eastAsia"/>
          <w:bCs/>
          <w:sz w:val="24"/>
        </w:rPr>
        <w:t>、法律法规或监管机关另有规定的，从其规定。</w:t>
      </w:r>
    </w:p>
    <w:p w14:paraId="26BAD1B5" w14:textId="48B521F7" w:rsidR="003D0A2E" w:rsidRDefault="00051F0C">
      <w:pPr>
        <w:spacing w:line="360" w:lineRule="auto"/>
        <w:ind w:firstLineChars="200" w:firstLine="480"/>
        <w:rPr>
          <w:bCs/>
          <w:sz w:val="24"/>
        </w:rPr>
      </w:pPr>
      <w:r>
        <w:rPr>
          <w:rFonts w:hint="eastAsia"/>
          <w:bCs/>
          <w:sz w:val="24"/>
        </w:rPr>
        <w:t>在符合法律法规及基金合同约定，对基金份额持有人利益无实质不利影响的前提下，经与基金托管人协商一致并履行适当程序后，基金管理人可对基金收益分配原则和支付方式进行调整。</w:t>
      </w:r>
    </w:p>
    <w:p w14:paraId="680BE34B" w14:textId="67E4E8F4"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（二）基金收益分配</w:t>
      </w:r>
      <w:r w:rsidR="00051F0C">
        <w:rPr>
          <w:rFonts w:ascii="宋体" w:hAnsi="宋体" w:cs="Arial" w:hint="eastAsia"/>
          <w:sz w:val="24"/>
        </w:rPr>
        <w:t>方案</w:t>
      </w:r>
    </w:p>
    <w:p w14:paraId="2B1BAC95" w14:textId="77777777" w:rsidR="00051F0C" w:rsidRPr="0022543B" w:rsidRDefault="00051F0C" w:rsidP="0022543B">
      <w:pPr>
        <w:spacing w:line="360" w:lineRule="auto"/>
        <w:ind w:firstLineChars="200" w:firstLine="480"/>
        <w:rPr>
          <w:bCs/>
          <w:sz w:val="24"/>
        </w:rPr>
      </w:pPr>
      <w:r w:rsidRPr="0022543B">
        <w:rPr>
          <w:rFonts w:hint="eastAsia"/>
          <w:bCs/>
          <w:sz w:val="24"/>
        </w:rPr>
        <w:t>本基金收益分配方案由基金管理人拟定，并由基金托管人复核，依照《信息披露办法》的有关规定在规定媒介公告。</w:t>
      </w:r>
    </w:p>
    <w:p w14:paraId="172DB48F" w14:textId="77777777" w:rsidR="003D0A2E" w:rsidRDefault="000228C2" w:rsidP="0022543B">
      <w:pPr>
        <w:adjustRightInd w:val="0"/>
        <w:snapToGrid w:val="0"/>
        <w:spacing w:line="360" w:lineRule="auto"/>
        <w:ind w:firstLineChars="200" w:firstLine="480"/>
        <w:rPr>
          <w:rStyle w:val="read"/>
          <w:rFonts w:ascii="宋体" w:hAnsi="宋体"/>
          <w:sz w:val="24"/>
        </w:rPr>
      </w:pPr>
      <w:r>
        <w:rPr>
          <w:rStyle w:val="read"/>
          <w:rFonts w:ascii="宋体" w:hAnsi="宋体" w:hint="eastAsia"/>
          <w:sz w:val="24"/>
        </w:rPr>
        <w:t>法律法规或监管机关另有规定的，从其规定。</w:t>
      </w:r>
    </w:p>
    <w:p w14:paraId="4F748FD7" w14:textId="77777777" w:rsidR="003D0A2E" w:rsidRDefault="000228C2">
      <w:pPr>
        <w:spacing w:line="360" w:lineRule="auto"/>
        <w:ind w:firstLineChars="200" w:firstLine="480"/>
        <w:rPr>
          <w:rFonts w:ascii="宋体" w:hAnsi="宋体"/>
          <w:bCs/>
          <w:sz w:val="24"/>
        </w:rPr>
      </w:pPr>
      <w:r>
        <w:rPr>
          <w:rFonts w:ascii="宋体" w:hAnsi="宋体" w:hint="eastAsia"/>
          <w:bCs/>
          <w:sz w:val="24"/>
        </w:rPr>
        <w:t>（三）</w:t>
      </w:r>
      <w:r>
        <w:rPr>
          <w:rFonts w:ascii="宋体" w:hAnsi="宋体"/>
          <w:bCs/>
          <w:sz w:val="24"/>
        </w:rPr>
        <w:t>基金收益分配中发生的费用</w:t>
      </w:r>
    </w:p>
    <w:p w14:paraId="45BF064B" w14:textId="516A197E" w:rsidR="003D0A2E" w:rsidRDefault="00051F0C">
      <w:pPr>
        <w:spacing w:line="360" w:lineRule="auto"/>
        <w:ind w:firstLineChars="200" w:firstLine="480"/>
        <w:rPr>
          <w:rFonts w:ascii="宋体" w:hAnsi="宋体"/>
          <w:bCs/>
          <w:sz w:val="24"/>
        </w:rPr>
      </w:pPr>
      <w:r>
        <w:rPr>
          <w:bCs/>
          <w:sz w:val="24"/>
        </w:rPr>
        <w:t>基金收益分配时所发生的银行转账或其他手续费用由投资者自行承担。当投资者的现金红利小于一定金额，不足</w:t>
      </w:r>
      <w:r>
        <w:rPr>
          <w:rFonts w:hint="eastAsia"/>
          <w:bCs/>
          <w:sz w:val="24"/>
        </w:rPr>
        <w:t>以</w:t>
      </w:r>
      <w:r>
        <w:rPr>
          <w:bCs/>
          <w:sz w:val="24"/>
        </w:rPr>
        <w:t>支付银行转账或其他手续费用时，基金登记机构可将基金份额持有人的现金红利自动转为</w:t>
      </w:r>
      <w:r>
        <w:rPr>
          <w:rFonts w:hint="eastAsia"/>
          <w:bCs/>
          <w:sz w:val="24"/>
        </w:rPr>
        <w:t>对应类别的</w:t>
      </w:r>
      <w:r>
        <w:rPr>
          <w:bCs/>
          <w:sz w:val="24"/>
        </w:rPr>
        <w:t>基金份额。红利再投资的计算方法，依照《业务规则》执行。</w:t>
      </w:r>
    </w:p>
    <w:p w14:paraId="4C614742" w14:textId="77777777" w:rsidR="003D0A2E" w:rsidRDefault="000228C2">
      <w:pPr>
        <w:adjustRightInd w:val="0"/>
        <w:snapToGrid w:val="0"/>
        <w:spacing w:line="360" w:lineRule="auto"/>
        <w:ind w:left="426"/>
        <w:rPr>
          <w:rStyle w:val="read"/>
          <w:rFonts w:ascii="宋体" w:hAnsi="宋体"/>
          <w:sz w:val="24"/>
        </w:rPr>
      </w:pPr>
      <w:r>
        <w:rPr>
          <w:rStyle w:val="read"/>
          <w:rFonts w:ascii="宋体" w:hAnsi="宋体" w:hint="eastAsia"/>
          <w:sz w:val="24"/>
        </w:rPr>
        <w:t>（四）实施侧袋机制期间的收益分配</w:t>
      </w:r>
    </w:p>
    <w:p w14:paraId="4AF78AEA" w14:textId="77777777" w:rsidR="003D0A2E" w:rsidRDefault="000228C2">
      <w:pPr>
        <w:adjustRightInd w:val="0"/>
        <w:snapToGrid w:val="0"/>
        <w:spacing w:line="360" w:lineRule="auto"/>
        <w:ind w:left="426"/>
        <w:rPr>
          <w:rStyle w:val="read"/>
          <w:rFonts w:ascii="宋体" w:hAnsi="宋体"/>
          <w:sz w:val="24"/>
        </w:rPr>
      </w:pPr>
      <w:r>
        <w:rPr>
          <w:rStyle w:val="read"/>
          <w:rFonts w:ascii="宋体" w:hAnsi="宋体" w:hint="eastAsia"/>
          <w:sz w:val="24"/>
        </w:rPr>
        <w:lastRenderedPageBreak/>
        <w:t>本基金实施侧袋机制的，侧袋账户不进行收益分配，详见招募说明书的规定。</w:t>
      </w:r>
    </w:p>
    <w:p w14:paraId="159907FB" w14:textId="77777777" w:rsidR="003D0A2E" w:rsidRDefault="000228C2">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182" w:name="_Toc295832957"/>
      <w:bookmarkStart w:id="183" w:name="_Toc295833688"/>
      <w:bookmarkStart w:id="184" w:name="_Toc295832650"/>
      <w:bookmarkStart w:id="185" w:name="_Toc295833017"/>
      <w:bookmarkStart w:id="186" w:name="_Toc450839476"/>
      <w:bookmarkStart w:id="187" w:name="_Toc124325894"/>
      <w:bookmarkStart w:id="188" w:name="_Toc270669861"/>
      <w:bookmarkEnd w:id="182"/>
      <w:bookmarkEnd w:id="183"/>
      <w:bookmarkEnd w:id="184"/>
      <w:bookmarkEnd w:id="185"/>
      <w:r>
        <w:rPr>
          <w:rFonts w:ascii="宋体" w:hAnsi="宋体" w:hint="eastAsia"/>
          <w:sz w:val="28"/>
          <w:szCs w:val="28"/>
        </w:rPr>
        <w:lastRenderedPageBreak/>
        <w:t>基金信息披露</w:t>
      </w:r>
      <w:bookmarkEnd w:id="186"/>
      <w:bookmarkEnd w:id="187"/>
      <w:bookmarkEnd w:id="188"/>
    </w:p>
    <w:p w14:paraId="2AD3DAE9" w14:textId="77777777" w:rsidR="003D0A2E" w:rsidRDefault="000228C2">
      <w:pPr>
        <w:adjustRightInd w:val="0"/>
        <w:snapToGrid w:val="0"/>
        <w:spacing w:line="360" w:lineRule="auto"/>
        <w:ind w:firstLine="480"/>
        <w:rPr>
          <w:rFonts w:ascii="宋体" w:hAnsi="宋体" w:cs="Arial"/>
          <w:sz w:val="24"/>
        </w:rPr>
      </w:pPr>
      <w:r>
        <w:rPr>
          <w:rFonts w:ascii="宋体" w:hAnsi="宋体" w:cs="Arial" w:hint="eastAsia"/>
          <w:sz w:val="24"/>
        </w:rPr>
        <w:t>（一）保密义务</w:t>
      </w:r>
    </w:p>
    <w:p w14:paraId="1C81F55D"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基金托管人和基金管理人应按法律法规、基金合同的有关规定进行信息披露，拟公开披露的信息在公开披露之前应予保密。除按《基金法》、基金合同、《信息披露办法》、</w:t>
      </w:r>
      <w:r>
        <w:rPr>
          <w:rFonts w:ascii="宋体" w:hAnsi="宋体" w:cs="Arial"/>
          <w:sz w:val="24"/>
        </w:rPr>
        <w:t>《</w:t>
      </w:r>
      <w:r>
        <w:rPr>
          <w:rFonts w:ascii="宋体" w:hAnsi="宋体" w:cs="Arial" w:hint="eastAsia"/>
          <w:sz w:val="24"/>
        </w:rPr>
        <w:t>流动性</w:t>
      </w:r>
      <w:r>
        <w:rPr>
          <w:rFonts w:ascii="宋体" w:hAnsi="宋体" w:cs="Arial"/>
          <w:sz w:val="24"/>
        </w:rPr>
        <w:t>风险管理规定》</w:t>
      </w:r>
      <w:r>
        <w:rPr>
          <w:rFonts w:ascii="宋体" w:hAnsi="宋体" w:cs="Arial" w:hint="eastAsia"/>
          <w:sz w:val="24"/>
        </w:rPr>
        <w:t>及其他有关规定进行信息披露外，基金管理人和基金托管人对基金运作中产生的信息以及从对方获得的业务信息应予保密。但是，如下情况不应视为基金管理人或基金托管人违反保密义务：</w:t>
      </w:r>
    </w:p>
    <w:p w14:paraId="40AEA6A9" w14:textId="77777777" w:rsidR="003D0A2E" w:rsidRDefault="000228C2">
      <w:pPr>
        <w:numPr>
          <w:ilvl w:val="0"/>
          <w:numId w:val="21"/>
        </w:numPr>
        <w:adjustRightInd w:val="0"/>
        <w:snapToGrid w:val="0"/>
        <w:spacing w:line="360" w:lineRule="auto"/>
        <w:ind w:left="0" w:firstLine="480"/>
        <w:rPr>
          <w:rStyle w:val="read"/>
          <w:rFonts w:ascii="宋体" w:hAnsi="宋体"/>
          <w:sz w:val="24"/>
        </w:rPr>
      </w:pPr>
      <w:r>
        <w:rPr>
          <w:rStyle w:val="read"/>
          <w:rFonts w:ascii="宋体" w:hAnsi="宋体" w:hint="eastAsia"/>
          <w:sz w:val="24"/>
        </w:rPr>
        <w:t>非因基金管理人和基金托管人的原因导致保密信息被披露、泄露或公开；</w:t>
      </w:r>
    </w:p>
    <w:p w14:paraId="073C6BE1" w14:textId="77777777" w:rsidR="003D0A2E" w:rsidRDefault="000228C2">
      <w:pPr>
        <w:numPr>
          <w:ilvl w:val="0"/>
          <w:numId w:val="21"/>
        </w:numPr>
        <w:adjustRightInd w:val="0"/>
        <w:snapToGrid w:val="0"/>
        <w:spacing w:line="360" w:lineRule="auto"/>
        <w:ind w:left="0" w:firstLine="480"/>
        <w:rPr>
          <w:rStyle w:val="read"/>
          <w:rFonts w:ascii="宋体" w:hAnsi="宋体"/>
          <w:sz w:val="24"/>
        </w:rPr>
      </w:pPr>
      <w:r>
        <w:rPr>
          <w:rStyle w:val="read"/>
          <w:rFonts w:ascii="宋体" w:hAnsi="宋体" w:hint="eastAsia"/>
          <w:sz w:val="24"/>
        </w:rPr>
        <w:t>基金管理人和基金托管人为遵守和服从法院判决或裁定、仲裁裁决或中国证监会等监管机构的命令、决定所做出的信息披露或公开。</w:t>
      </w:r>
    </w:p>
    <w:p w14:paraId="340338FB" w14:textId="1C9EE1F0"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（二）信息披露的内容</w:t>
      </w:r>
      <w:r w:rsidR="0034001B">
        <w:rPr>
          <w:rFonts w:ascii="宋体" w:hAnsi="宋体" w:cs="Arial" w:hint="eastAsia"/>
          <w:sz w:val="24"/>
        </w:rPr>
        <w:t>与方式</w:t>
      </w:r>
    </w:p>
    <w:p w14:paraId="7AADCF65" w14:textId="0405AD99"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基金的信息披露内容主要包括基金招募说明书、</w:t>
      </w:r>
      <w:r>
        <w:rPr>
          <w:rFonts w:ascii="宋体" w:hAnsi="宋体" w:hint="eastAsia"/>
          <w:bCs/>
          <w:sz w:val="24"/>
        </w:rPr>
        <w:t>基金产品资料概要、</w:t>
      </w:r>
      <w:r>
        <w:rPr>
          <w:rFonts w:hint="eastAsia"/>
          <w:bCs/>
          <w:sz w:val="24"/>
        </w:rPr>
        <w:t>基金清算报告、</w:t>
      </w:r>
      <w:r>
        <w:rPr>
          <w:rFonts w:ascii="宋体" w:hAnsi="宋体" w:cs="Arial" w:hint="eastAsia"/>
          <w:sz w:val="24"/>
        </w:rPr>
        <w:t>基金合同、托管协议、基金份额发售公告、基金合同生效公告、基金净值信息、基金份额申购、赎回价格、基金定期报告（包括基金年度报告、基金中期报告和基金季度报告（含资产组合季度报告））、临时报告、澄清公告、基金份额持有人大会决议、基金投资国债期货、</w:t>
      </w:r>
      <w:r w:rsidR="00051F0C">
        <w:rPr>
          <w:rFonts w:ascii="宋体" w:hAnsi="宋体" w:cs="Arial" w:hint="eastAsia"/>
          <w:sz w:val="24"/>
        </w:rPr>
        <w:t>股指期货、信用衍生品、股票期权、</w:t>
      </w:r>
      <w:r w:rsidR="00051F0C">
        <w:rPr>
          <w:rFonts w:hint="eastAsia"/>
          <w:bCs/>
          <w:sz w:val="24"/>
        </w:rPr>
        <w:t>港股通标的</w:t>
      </w:r>
      <w:r w:rsidR="00C27E3B">
        <w:rPr>
          <w:rFonts w:hint="eastAsia"/>
          <w:bCs/>
          <w:sz w:val="24"/>
        </w:rPr>
        <w:t>股票</w:t>
      </w:r>
      <w:r w:rsidR="00EB6084">
        <w:rPr>
          <w:rFonts w:hint="eastAsia"/>
          <w:bCs/>
          <w:sz w:val="24"/>
        </w:rPr>
        <w:t>、基金份额</w:t>
      </w:r>
      <w:r>
        <w:rPr>
          <w:rFonts w:ascii="宋体" w:hAnsi="宋体" w:cs="Arial" w:hint="eastAsia"/>
          <w:sz w:val="24"/>
        </w:rPr>
        <w:t>和资产支持证券的相关公告、清算报告、实施侧袋机制期间的信息披露、中国证监会规定的其他信息。基金年度报告需经</w:t>
      </w:r>
      <w:r w:rsidR="00051F0C">
        <w:rPr>
          <w:bCs/>
          <w:sz w:val="24"/>
        </w:rPr>
        <w:t>符合《证券法》规定的</w:t>
      </w:r>
      <w:r>
        <w:rPr>
          <w:rFonts w:ascii="宋体" w:hAnsi="宋体" w:cs="Arial" w:hint="eastAsia"/>
          <w:sz w:val="24"/>
        </w:rPr>
        <w:t>会计师事务所审计后，方可披露。</w:t>
      </w:r>
    </w:p>
    <w:p w14:paraId="78FA4A34" w14:textId="77777777" w:rsidR="003D0A2E" w:rsidRDefault="000228C2">
      <w:pPr>
        <w:adjustRightInd w:val="0"/>
        <w:snapToGrid w:val="0"/>
        <w:spacing w:line="360" w:lineRule="auto"/>
        <w:ind w:firstLineChars="200" w:firstLine="480"/>
        <w:rPr>
          <w:rFonts w:ascii="宋体" w:hAnsi="宋体" w:cs="Arial"/>
          <w:bCs/>
          <w:sz w:val="24"/>
        </w:rPr>
      </w:pPr>
      <w:r>
        <w:rPr>
          <w:rFonts w:ascii="宋体" w:hAnsi="宋体" w:cs="Arial" w:hint="eastAsia"/>
          <w:bCs/>
          <w:sz w:val="24"/>
        </w:rPr>
        <w:t>基金管理人应当按照相关法律法规的规定在基金合同生效公告、基金年报、中期报告、季报中分别披露基金管理公司固有资金、基金管理公司高级管理人员、基金经理（指基金管理人员工中依法具有基金经理资格者，包括但不限于本基金的基金经理，同时也可以包括基金经理之外的投研人员）以及基金管理公司股东持有基金的份额、期限及期间的变动情况。</w:t>
      </w:r>
    </w:p>
    <w:p w14:paraId="34FD981D"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（三）基金托管人和基金管理人在信息披露中的职责和信息披露程序</w:t>
      </w:r>
    </w:p>
    <w:p w14:paraId="7FC167AC" w14:textId="77777777" w:rsidR="003D0A2E" w:rsidRDefault="000228C2">
      <w:pPr>
        <w:numPr>
          <w:ilvl w:val="0"/>
          <w:numId w:val="22"/>
        </w:numPr>
        <w:adjustRightInd w:val="0"/>
        <w:snapToGrid w:val="0"/>
        <w:spacing w:line="360" w:lineRule="auto"/>
        <w:rPr>
          <w:rStyle w:val="read"/>
          <w:rFonts w:ascii="宋体" w:hAnsi="宋体"/>
          <w:sz w:val="24"/>
        </w:rPr>
      </w:pPr>
      <w:r>
        <w:rPr>
          <w:rStyle w:val="read"/>
          <w:rFonts w:ascii="宋体" w:hAnsi="宋体" w:hint="eastAsia"/>
          <w:sz w:val="24"/>
        </w:rPr>
        <w:t>职责</w:t>
      </w:r>
    </w:p>
    <w:p w14:paraId="39B33B34" w14:textId="431D178A"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托管人和基金管理人在信息披露过程中应以保护基金份额持有人利益为宗旨，诚实信用，严守秘密。基金管理人负责办理与基金有关的信息披露事宜，基金托管人应当按照相关法律法规和基金合同的约定，对于本章第（二）条规定</w:t>
      </w:r>
      <w:r>
        <w:rPr>
          <w:rFonts w:ascii="宋体" w:hAnsi="宋体" w:cs="Arial" w:hint="eastAsia"/>
          <w:sz w:val="24"/>
        </w:rPr>
        <w:lastRenderedPageBreak/>
        <w:t>的应由基金托管人复核的事项进行复核，基金托管人</w:t>
      </w:r>
      <w:r w:rsidR="0034001B">
        <w:rPr>
          <w:rFonts w:ascii="宋体" w:hAnsi="宋体" w:cs="Arial" w:hint="eastAsia"/>
          <w:sz w:val="24"/>
        </w:rPr>
        <w:t>依据自身能够获得的数据和信息进行复核，</w:t>
      </w:r>
      <w:r>
        <w:rPr>
          <w:rFonts w:ascii="宋体" w:hAnsi="宋体" w:cs="Arial" w:hint="eastAsia"/>
          <w:sz w:val="24"/>
        </w:rPr>
        <w:t>复核无误后，由基金管理人予以公布。</w:t>
      </w:r>
      <w:r w:rsidR="0034001B" w:rsidRPr="005B6A54">
        <w:rPr>
          <w:rFonts w:ascii="宋体" w:hAnsi="宋体" w:cs="Arial" w:hint="eastAsia"/>
          <w:sz w:val="24"/>
        </w:rPr>
        <w:t>基金管理人在信息披露时应说明基金托管人所复核的数据和信息。</w:t>
      </w:r>
    </w:p>
    <w:p w14:paraId="2BF30E56"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基金管理人和基金托管人应积极配合、互相监督，保证按照法定的方式和时限履行信息披露义务。</w:t>
      </w:r>
    </w:p>
    <w:p w14:paraId="2679C7EB" w14:textId="4D764C12"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基金管理人应当在中国证监会规定的时间内，将应予披露的基金信息通过</w:t>
      </w:r>
      <w:r w:rsidR="00051F0C">
        <w:rPr>
          <w:rFonts w:ascii="宋体" w:hAnsi="宋体" w:cs="Arial" w:hint="eastAsia"/>
          <w:sz w:val="24"/>
        </w:rPr>
        <w:t>规定媒介</w:t>
      </w:r>
      <w:r>
        <w:rPr>
          <w:rFonts w:ascii="宋体" w:hAnsi="宋体" w:cs="Arial" w:hint="eastAsia"/>
          <w:sz w:val="24"/>
        </w:rPr>
        <w:t>披露。根据法律法规应由基金托管人公开披露的信息，基金托管人将通过</w:t>
      </w:r>
      <w:r w:rsidR="00051F0C">
        <w:rPr>
          <w:rFonts w:ascii="宋体" w:hAnsi="宋体" w:cs="Arial" w:hint="eastAsia"/>
          <w:sz w:val="24"/>
        </w:rPr>
        <w:t>规定媒介</w:t>
      </w:r>
      <w:r>
        <w:rPr>
          <w:rFonts w:ascii="宋体" w:hAnsi="宋体" w:cs="Arial" w:hint="eastAsia"/>
          <w:sz w:val="24"/>
        </w:rPr>
        <w:t>或基金托管人的互联网网站公开披露。</w:t>
      </w:r>
    </w:p>
    <w:p w14:paraId="2C0EDE49"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按有关规定须经基金托管人复核的信息披露文件，由基金管理人起草、并经基金托管人复核后由基金管理人公告。发生基金合同中规定需要披露的事项时，按基金合同规定公布。</w:t>
      </w:r>
    </w:p>
    <w:p w14:paraId="51725396"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对于需要基金托管人登载在规定网站的基金合同和基金托管协议，基金管理人应指定专人及时向基金托管人发送，并注明披露时间，以便基金托管人可与基金管理人同步进行信息披露。如有变更，双方可以协商约定。对于基金管理人未及时向基金托管人发送基金合同和基金托管协议，造成基金托管人无法按照法律法规或本协议约定进行同步信息披露的，基金托管人不承担责任。</w:t>
      </w:r>
    </w:p>
    <w:p w14:paraId="29FD7CC2" w14:textId="77777777" w:rsidR="003D0A2E" w:rsidRDefault="000228C2">
      <w:pPr>
        <w:numPr>
          <w:ilvl w:val="0"/>
          <w:numId w:val="22"/>
        </w:numPr>
        <w:adjustRightInd w:val="0"/>
        <w:snapToGrid w:val="0"/>
        <w:spacing w:line="360" w:lineRule="auto"/>
        <w:rPr>
          <w:rStyle w:val="read"/>
          <w:rFonts w:ascii="宋体" w:hAnsi="宋体"/>
          <w:sz w:val="24"/>
        </w:rPr>
      </w:pPr>
      <w:r>
        <w:rPr>
          <w:rStyle w:val="read"/>
          <w:rFonts w:ascii="宋体" w:hAnsi="宋体" w:hint="eastAsia"/>
          <w:sz w:val="24"/>
        </w:rPr>
        <w:t>信息文本的存放</w:t>
      </w:r>
    </w:p>
    <w:p w14:paraId="7CA7DB17" w14:textId="0DB6512D" w:rsidR="003D0A2E" w:rsidRDefault="00EB6084">
      <w:pPr>
        <w:pStyle w:val="17"/>
        <w:snapToGrid w:val="0"/>
        <w:spacing w:line="360" w:lineRule="auto"/>
        <w:ind w:firstLineChars="200" w:firstLine="480"/>
        <w:rPr>
          <w:rFonts w:ascii="宋体" w:hAnsi="宋体" w:cs="Arial"/>
          <w:sz w:val="24"/>
          <w:szCs w:val="24"/>
        </w:rPr>
      </w:pPr>
      <w:r>
        <w:rPr>
          <w:rFonts w:hint="eastAsia"/>
          <w:bCs/>
          <w:sz w:val="24"/>
        </w:rPr>
        <w:t>依法必须披露的信息发布后，基金管理人、基金托管人应当按照相关法律法规规定将信息置备于公司住所，供社会公众查阅、复制</w:t>
      </w:r>
      <w:r>
        <w:rPr>
          <w:bCs/>
          <w:sz w:val="24"/>
        </w:rPr>
        <w:t>。</w:t>
      </w:r>
    </w:p>
    <w:p w14:paraId="4E8CFF89" w14:textId="77777777" w:rsidR="003D0A2E" w:rsidRDefault="000228C2">
      <w:pPr>
        <w:pStyle w:val="17"/>
        <w:snapToGrid w:val="0"/>
        <w:spacing w:line="360" w:lineRule="auto"/>
        <w:ind w:firstLineChars="200" w:firstLine="480"/>
        <w:rPr>
          <w:rFonts w:ascii="宋体" w:hAnsi="宋体" w:cs="Arial"/>
          <w:sz w:val="24"/>
          <w:szCs w:val="24"/>
        </w:rPr>
      </w:pPr>
      <w:r>
        <w:rPr>
          <w:rFonts w:ascii="宋体" w:hAnsi="宋体" w:cs="Arial" w:hint="eastAsia"/>
          <w:sz w:val="24"/>
          <w:szCs w:val="24"/>
        </w:rPr>
        <w:t>（四）本基金实施侧袋机制的，相关信息披露义务人应当根据法律法规、基金合同和招募说明书的规定进行信息披露，详见招募说明书的规定。</w:t>
      </w:r>
    </w:p>
    <w:p w14:paraId="1234001E" w14:textId="77777777" w:rsidR="003D0A2E" w:rsidRDefault="000228C2">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189" w:name="_Toc295832959"/>
      <w:bookmarkStart w:id="190" w:name="_Toc295832652"/>
      <w:bookmarkStart w:id="191" w:name="_Toc295833690"/>
      <w:bookmarkStart w:id="192" w:name="_Toc295833019"/>
      <w:bookmarkStart w:id="193" w:name="_Toc270669862"/>
      <w:bookmarkStart w:id="194" w:name="_Toc450839477"/>
      <w:bookmarkStart w:id="195" w:name="_Toc124325895"/>
      <w:bookmarkEnd w:id="189"/>
      <w:bookmarkEnd w:id="190"/>
      <w:bookmarkEnd w:id="191"/>
      <w:bookmarkEnd w:id="192"/>
      <w:r>
        <w:rPr>
          <w:rFonts w:ascii="宋体" w:hAnsi="宋体" w:hint="eastAsia"/>
          <w:sz w:val="28"/>
          <w:szCs w:val="28"/>
        </w:rPr>
        <w:lastRenderedPageBreak/>
        <w:t>基金费用</w:t>
      </w:r>
      <w:bookmarkEnd w:id="193"/>
      <w:bookmarkEnd w:id="194"/>
      <w:bookmarkEnd w:id="195"/>
    </w:p>
    <w:p w14:paraId="6FF52E1A"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（一）基金管理费的计提比例和计提方法</w:t>
      </w:r>
    </w:p>
    <w:p w14:paraId="2BF685EC" w14:textId="77777777" w:rsidR="00EB6084" w:rsidRDefault="00EB6084" w:rsidP="00EB6084">
      <w:pPr>
        <w:spacing w:line="360" w:lineRule="auto"/>
        <w:ind w:firstLineChars="200" w:firstLine="480"/>
        <w:rPr>
          <w:bCs/>
          <w:sz w:val="24"/>
        </w:rPr>
      </w:pPr>
      <w:r>
        <w:rPr>
          <w:bCs/>
          <w:sz w:val="24"/>
        </w:rPr>
        <w:t>本基金</w:t>
      </w:r>
      <w:r>
        <w:rPr>
          <w:rFonts w:hint="eastAsia"/>
          <w:bCs/>
          <w:sz w:val="24"/>
        </w:rPr>
        <w:t>投资于本基金管理人所管理的基金的部分不收取管理费。</w:t>
      </w:r>
      <w:r>
        <w:rPr>
          <w:bCs/>
          <w:sz w:val="24"/>
        </w:rPr>
        <w:t>本基金的管理费按前一日基金资产净值</w:t>
      </w:r>
      <w:r>
        <w:rPr>
          <w:rFonts w:hint="eastAsia"/>
          <w:bCs/>
          <w:sz w:val="24"/>
        </w:rPr>
        <w:t>扣除本基金持有的基金管理人自身管理的其他基金份额所对应资产净值的剩余部分</w:t>
      </w:r>
      <w:r>
        <w:rPr>
          <w:bCs/>
          <w:sz w:val="24"/>
        </w:rPr>
        <w:t>的</w:t>
      </w:r>
      <w:r>
        <w:rPr>
          <w:sz w:val="24"/>
        </w:rPr>
        <w:t>0.</w:t>
      </w:r>
      <w:r>
        <w:rPr>
          <w:bCs/>
          <w:sz w:val="24"/>
        </w:rPr>
        <w:t>80%</w:t>
      </w:r>
      <w:r>
        <w:rPr>
          <w:bCs/>
          <w:sz w:val="24"/>
        </w:rPr>
        <w:t>年费率计提。管理费的计算方法如下：</w:t>
      </w:r>
    </w:p>
    <w:p w14:paraId="2B7C668F" w14:textId="77777777" w:rsidR="00EB6084" w:rsidRDefault="00EB6084" w:rsidP="00EB6084">
      <w:pPr>
        <w:spacing w:line="360" w:lineRule="auto"/>
        <w:ind w:firstLineChars="200" w:firstLine="480"/>
        <w:rPr>
          <w:bCs/>
          <w:sz w:val="24"/>
        </w:rPr>
      </w:pPr>
      <w:r>
        <w:rPr>
          <w:bCs/>
          <w:sz w:val="24"/>
        </w:rPr>
        <w:t>H</w:t>
      </w:r>
      <w:r>
        <w:rPr>
          <w:bCs/>
          <w:sz w:val="24"/>
        </w:rPr>
        <w:t>＝</w:t>
      </w:r>
      <w:r>
        <w:rPr>
          <w:bCs/>
          <w:sz w:val="24"/>
        </w:rPr>
        <w:t>E×</w:t>
      </w:r>
      <w:r>
        <w:rPr>
          <w:rFonts w:hint="eastAsia"/>
          <w:bCs/>
          <w:sz w:val="24"/>
        </w:rPr>
        <w:t>0.</w:t>
      </w:r>
      <w:r>
        <w:rPr>
          <w:bCs/>
          <w:sz w:val="24"/>
        </w:rPr>
        <w:t>80%÷</w:t>
      </w:r>
      <w:r>
        <w:rPr>
          <w:bCs/>
          <w:sz w:val="24"/>
        </w:rPr>
        <w:t>当年天数</w:t>
      </w:r>
    </w:p>
    <w:p w14:paraId="5E773BC9" w14:textId="77777777" w:rsidR="00EB6084" w:rsidRDefault="00EB6084" w:rsidP="00EB6084">
      <w:pPr>
        <w:spacing w:line="360" w:lineRule="auto"/>
        <w:ind w:firstLineChars="200" w:firstLine="480"/>
        <w:rPr>
          <w:bCs/>
          <w:sz w:val="24"/>
        </w:rPr>
      </w:pPr>
      <w:r>
        <w:rPr>
          <w:bCs/>
          <w:sz w:val="24"/>
        </w:rPr>
        <w:t>H</w:t>
      </w:r>
      <w:r>
        <w:rPr>
          <w:bCs/>
          <w:sz w:val="24"/>
        </w:rPr>
        <w:t>为每日应计提的基金管理费</w:t>
      </w:r>
    </w:p>
    <w:p w14:paraId="1F3D84EF" w14:textId="77777777" w:rsidR="00EB6084" w:rsidRDefault="00EB6084" w:rsidP="00EB6084">
      <w:pPr>
        <w:spacing w:line="360" w:lineRule="auto"/>
        <w:ind w:firstLineChars="200" w:firstLine="480"/>
        <w:rPr>
          <w:bCs/>
          <w:sz w:val="24"/>
        </w:rPr>
      </w:pPr>
      <w:r>
        <w:rPr>
          <w:bCs/>
          <w:sz w:val="24"/>
        </w:rPr>
        <w:t>E</w:t>
      </w:r>
      <w:r>
        <w:rPr>
          <w:bCs/>
          <w:sz w:val="24"/>
        </w:rPr>
        <w:t>为前一日的基金资产净值</w:t>
      </w:r>
      <w:r>
        <w:rPr>
          <w:rFonts w:hint="eastAsia"/>
          <w:bCs/>
          <w:sz w:val="24"/>
        </w:rPr>
        <w:t>扣除本基金持有的基金管理人自身管理的其他基金份额所对应资产净值的剩余部分，如扣除后</w:t>
      </w:r>
      <w:r>
        <w:rPr>
          <w:rFonts w:hint="eastAsia"/>
          <w:bCs/>
          <w:sz w:val="24"/>
        </w:rPr>
        <w:t>E&lt;0</w:t>
      </w:r>
      <w:r>
        <w:rPr>
          <w:rFonts w:hint="eastAsia"/>
          <w:bCs/>
          <w:sz w:val="24"/>
        </w:rPr>
        <w:t>，则</w:t>
      </w:r>
      <w:r>
        <w:rPr>
          <w:rFonts w:hint="eastAsia"/>
          <w:bCs/>
          <w:sz w:val="24"/>
        </w:rPr>
        <w:t>E</w:t>
      </w:r>
      <w:r>
        <w:rPr>
          <w:rFonts w:hint="eastAsia"/>
          <w:bCs/>
          <w:sz w:val="24"/>
        </w:rPr>
        <w:t>取</w:t>
      </w:r>
      <w:r>
        <w:rPr>
          <w:rFonts w:hint="eastAsia"/>
          <w:bCs/>
          <w:sz w:val="24"/>
        </w:rPr>
        <w:t>0</w:t>
      </w:r>
    </w:p>
    <w:p w14:paraId="6B86087A" w14:textId="043A095A" w:rsidR="003D0A2E" w:rsidRDefault="003D0A2E">
      <w:pPr>
        <w:adjustRightInd w:val="0"/>
        <w:snapToGrid w:val="0"/>
        <w:spacing w:line="360" w:lineRule="auto"/>
        <w:ind w:firstLineChars="200" w:firstLine="480"/>
        <w:rPr>
          <w:rFonts w:ascii="宋体" w:hAnsi="宋体" w:cs="Arial"/>
          <w:sz w:val="24"/>
        </w:rPr>
      </w:pPr>
    </w:p>
    <w:p w14:paraId="10001361"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（二）基金托管费的计提比例和计提方法</w:t>
      </w:r>
    </w:p>
    <w:p w14:paraId="6DF428CF" w14:textId="77777777" w:rsidR="00EB6084" w:rsidRDefault="00EB6084" w:rsidP="00EB6084">
      <w:pPr>
        <w:spacing w:line="360" w:lineRule="auto"/>
        <w:ind w:firstLineChars="200" w:firstLine="480"/>
        <w:rPr>
          <w:bCs/>
          <w:sz w:val="24"/>
        </w:rPr>
      </w:pPr>
      <w:r>
        <w:rPr>
          <w:bCs/>
          <w:sz w:val="24"/>
        </w:rPr>
        <w:t>本基金</w:t>
      </w:r>
      <w:r>
        <w:rPr>
          <w:rFonts w:hint="eastAsia"/>
          <w:bCs/>
          <w:sz w:val="24"/>
        </w:rPr>
        <w:t>投资于本基金托管人所托管的基金的部分不收取托管费。</w:t>
      </w:r>
      <w:r>
        <w:rPr>
          <w:bCs/>
          <w:sz w:val="24"/>
        </w:rPr>
        <w:t>本基金的托管费按前一日基金资产净值</w:t>
      </w:r>
      <w:r>
        <w:rPr>
          <w:rFonts w:hint="eastAsia"/>
          <w:bCs/>
          <w:sz w:val="24"/>
        </w:rPr>
        <w:t>扣除本基金持有的基金托管人自身托管的其他基金份额所对应资产净值的剩余部分</w:t>
      </w:r>
      <w:r>
        <w:rPr>
          <w:bCs/>
          <w:sz w:val="24"/>
        </w:rPr>
        <w:t>的</w:t>
      </w:r>
      <w:r>
        <w:rPr>
          <w:rFonts w:hint="eastAsia"/>
          <w:bCs/>
          <w:sz w:val="24"/>
        </w:rPr>
        <w:t>0.</w:t>
      </w:r>
      <w:r>
        <w:rPr>
          <w:bCs/>
          <w:sz w:val="24"/>
        </w:rPr>
        <w:t>15%</w:t>
      </w:r>
      <w:r>
        <w:rPr>
          <w:bCs/>
          <w:sz w:val="24"/>
        </w:rPr>
        <w:t>的年费率计提。托管费的计算方法如下：</w:t>
      </w:r>
    </w:p>
    <w:p w14:paraId="4ACE6C5C" w14:textId="77777777" w:rsidR="00EB6084" w:rsidRDefault="00EB6084" w:rsidP="00EB6084">
      <w:pPr>
        <w:spacing w:line="360" w:lineRule="auto"/>
        <w:ind w:firstLineChars="200" w:firstLine="480"/>
        <w:rPr>
          <w:bCs/>
          <w:sz w:val="24"/>
        </w:rPr>
      </w:pPr>
      <w:r>
        <w:rPr>
          <w:bCs/>
          <w:sz w:val="24"/>
        </w:rPr>
        <w:t>H</w:t>
      </w:r>
      <w:r>
        <w:rPr>
          <w:bCs/>
          <w:sz w:val="24"/>
        </w:rPr>
        <w:t>＝</w:t>
      </w:r>
      <w:r>
        <w:rPr>
          <w:bCs/>
          <w:sz w:val="24"/>
        </w:rPr>
        <w:t>E</w:t>
      </w:r>
      <w:r>
        <w:rPr>
          <w:sz w:val="24"/>
        </w:rPr>
        <w:t>×0.15%÷</w:t>
      </w:r>
      <w:r>
        <w:rPr>
          <w:bCs/>
          <w:sz w:val="24"/>
        </w:rPr>
        <w:t>当年天数</w:t>
      </w:r>
    </w:p>
    <w:p w14:paraId="6C1FD345" w14:textId="77777777" w:rsidR="00EB6084" w:rsidRDefault="00EB6084" w:rsidP="00EB6084">
      <w:pPr>
        <w:spacing w:line="360" w:lineRule="auto"/>
        <w:ind w:firstLineChars="200" w:firstLine="480"/>
        <w:rPr>
          <w:bCs/>
          <w:sz w:val="24"/>
        </w:rPr>
      </w:pPr>
      <w:r>
        <w:rPr>
          <w:bCs/>
          <w:sz w:val="24"/>
        </w:rPr>
        <w:t>H</w:t>
      </w:r>
      <w:r>
        <w:rPr>
          <w:bCs/>
          <w:sz w:val="24"/>
        </w:rPr>
        <w:t>为每日应计提的基金托管费</w:t>
      </w:r>
    </w:p>
    <w:p w14:paraId="1BF8F3B5" w14:textId="77777777" w:rsidR="00EB6084" w:rsidRDefault="00EB6084" w:rsidP="00EB6084">
      <w:pPr>
        <w:spacing w:line="360" w:lineRule="auto"/>
        <w:ind w:firstLineChars="200" w:firstLine="480"/>
        <w:rPr>
          <w:bCs/>
          <w:sz w:val="24"/>
        </w:rPr>
      </w:pPr>
      <w:r>
        <w:rPr>
          <w:bCs/>
          <w:sz w:val="24"/>
        </w:rPr>
        <w:t>E</w:t>
      </w:r>
      <w:r>
        <w:rPr>
          <w:bCs/>
          <w:sz w:val="24"/>
        </w:rPr>
        <w:t>为前一日的基金资产净值</w:t>
      </w:r>
      <w:r>
        <w:rPr>
          <w:rFonts w:hint="eastAsia"/>
          <w:bCs/>
          <w:sz w:val="24"/>
        </w:rPr>
        <w:t>扣除本基金持有的基金托管人自身托管的其他基金份额所对应资产净值的剩余部分，如扣除后</w:t>
      </w:r>
      <w:r>
        <w:rPr>
          <w:rFonts w:hint="eastAsia"/>
          <w:bCs/>
          <w:sz w:val="24"/>
        </w:rPr>
        <w:t>E&lt;0</w:t>
      </w:r>
      <w:r>
        <w:rPr>
          <w:rFonts w:hint="eastAsia"/>
          <w:bCs/>
          <w:sz w:val="24"/>
        </w:rPr>
        <w:t>，则</w:t>
      </w:r>
      <w:r>
        <w:rPr>
          <w:rFonts w:hint="eastAsia"/>
          <w:bCs/>
          <w:sz w:val="24"/>
        </w:rPr>
        <w:t>E</w:t>
      </w:r>
      <w:r>
        <w:rPr>
          <w:rFonts w:hint="eastAsia"/>
          <w:bCs/>
          <w:sz w:val="24"/>
        </w:rPr>
        <w:t>取</w:t>
      </w:r>
      <w:r>
        <w:rPr>
          <w:rFonts w:hint="eastAsia"/>
          <w:bCs/>
          <w:sz w:val="24"/>
        </w:rPr>
        <w:t>0</w:t>
      </w:r>
    </w:p>
    <w:p w14:paraId="2271BBB0"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（三）</w:t>
      </w:r>
      <w:r>
        <w:rPr>
          <w:rFonts w:hint="eastAsia"/>
          <w:bCs/>
          <w:sz w:val="24"/>
        </w:rPr>
        <w:t>基金的销售服务费</w:t>
      </w:r>
      <w:r>
        <w:rPr>
          <w:rFonts w:ascii="宋体" w:hAnsi="宋体" w:cs="Arial" w:hint="eastAsia"/>
          <w:sz w:val="24"/>
        </w:rPr>
        <w:t>的计提比例和计提方法</w:t>
      </w:r>
    </w:p>
    <w:p w14:paraId="003A06EA" w14:textId="77777777" w:rsidR="00EB6084" w:rsidRDefault="00EB6084" w:rsidP="00EB6084">
      <w:pPr>
        <w:spacing w:line="360" w:lineRule="auto"/>
        <w:ind w:firstLineChars="200" w:firstLine="480"/>
        <w:rPr>
          <w:bCs/>
          <w:sz w:val="24"/>
        </w:rPr>
      </w:pPr>
      <w:r>
        <w:rPr>
          <w:rFonts w:hint="eastAsia"/>
          <w:bCs/>
          <w:sz w:val="24"/>
        </w:rPr>
        <w:t>本基金</w:t>
      </w:r>
      <w:r>
        <w:rPr>
          <w:rFonts w:hint="eastAsia"/>
          <w:bCs/>
          <w:sz w:val="24"/>
        </w:rPr>
        <w:t>A</w:t>
      </w:r>
      <w:r>
        <w:rPr>
          <w:rFonts w:hint="eastAsia"/>
          <w:bCs/>
          <w:sz w:val="24"/>
        </w:rPr>
        <w:t>类基金份额不收取销售服务费，</w:t>
      </w:r>
      <w:r>
        <w:rPr>
          <w:rFonts w:hint="eastAsia"/>
          <w:bCs/>
          <w:sz w:val="24"/>
        </w:rPr>
        <w:t>C</w:t>
      </w:r>
      <w:r>
        <w:rPr>
          <w:rFonts w:hint="eastAsia"/>
          <w:bCs/>
          <w:sz w:val="24"/>
        </w:rPr>
        <w:t>类基金份额的销售服务费按前一日</w:t>
      </w:r>
      <w:r>
        <w:rPr>
          <w:rFonts w:hint="eastAsia"/>
          <w:bCs/>
          <w:sz w:val="24"/>
        </w:rPr>
        <w:t>C</w:t>
      </w:r>
      <w:r>
        <w:rPr>
          <w:rFonts w:hint="eastAsia"/>
          <w:bCs/>
          <w:sz w:val="24"/>
        </w:rPr>
        <w:t>类基金份额资产净值的</w:t>
      </w:r>
      <w:r>
        <w:rPr>
          <w:rFonts w:hint="eastAsia"/>
          <w:bCs/>
          <w:sz w:val="24"/>
        </w:rPr>
        <w:t>0.</w:t>
      </w:r>
      <w:r>
        <w:rPr>
          <w:bCs/>
          <w:sz w:val="24"/>
        </w:rPr>
        <w:t>40</w:t>
      </w:r>
      <w:r>
        <w:rPr>
          <w:rFonts w:hint="eastAsia"/>
          <w:bCs/>
          <w:sz w:val="24"/>
        </w:rPr>
        <w:t>%</w:t>
      </w:r>
      <w:r>
        <w:rPr>
          <w:rFonts w:hint="eastAsia"/>
          <w:bCs/>
          <w:sz w:val="24"/>
        </w:rPr>
        <w:t>年费率计提。计算方法如下：</w:t>
      </w:r>
    </w:p>
    <w:p w14:paraId="4D27E66B" w14:textId="77777777" w:rsidR="00EB6084" w:rsidRDefault="00EB6084" w:rsidP="00EB6084">
      <w:pPr>
        <w:spacing w:line="360" w:lineRule="auto"/>
        <w:ind w:firstLineChars="200" w:firstLine="480"/>
        <w:rPr>
          <w:bCs/>
          <w:sz w:val="24"/>
        </w:rPr>
      </w:pPr>
      <w:r>
        <w:rPr>
          <w:rFonts w:hint="eastAsia"/>
          <w:bCs/>
          <w:sz w:val="24"/>
        </w:rPr>
        <w:t>H</w:t>
      </w:r>
      <w:r>
        <w:rPr>
          <w:rFonts w:hint="eastAsia"/>
          <w:bCs/>
          <w:sz w:val="24"/>
        </w:rPr>
        <w:t>＝</w:t>
      </w:r>
      <w:r>
        <w:rPr>
          <w:rFonts w:hint="eastAsia"/>
          <w:bCs/>
          <w:sz w:val="24"/>
        </w:rPr>
        <w:t>E</w:t>
      </w:r>
      <w:r>
        <w:rPr>
          <w:rFonts w:hint="eastAsia"/>
          <w:bCs/>
          <w:sz w:val="24"/>
        </w:rPr>
        <w:t>×</w:t>
      </w:r>
      <w:r>
        <w:rPr>
          <w:rFonts w:hint="eastAsia"/>
          <w:bCs/>
          <w:sz w:val="24"/>
        </w:rPr>
        <w:t>0.</w:t>
      </w:r>
      <w:r>
        <w:rPr>
          <w:bCs/>
          <w:sz w:val="24"/>
        </w:rPr>
        <w:t>40</w:t>
      </w:r>
      <w:r>
        <w:rPr>
          <w:rFonts w:hint="eastAsia"/>
          <w:bCs/>
          <w:sz w:val="24"/>
        </w:rPr>
        <w:t>%</w:t>
      </w:r>
      <w:r>
        <w:rPr>
          <w:rFonts w:hint="eastAsia"/>
          <w:bCs/>
          <w:sz w:val="24"/>
        </w:rPr>
        <w:t>÷当年天数</w:t>
      </w:r>
    </w:p>
    <w:p w14:paraId="0EBF858C" w14:textId="77777777" w:rsidR="00EB6084" w:rsidRDefault="00EB6084" w:rsidP="00EB6084">
      <w:pPr>
        <w:spacing w:line="360" w:lineRule="auto"/>
        <w:ind w:firstLineChars="200" w:firstLine="480"/>
        <w:rPr>
          <w:bCs/>
          <w:sz w:val="24"/>
        </w:rPr>
      </w:pPr>
      <w:r>
        <w:rPr>
          <w:rFonts w:hint="eastAsia"/>
          <w:bCs/>
          <w:sz w:val="24"/>
        </w:rPr>
        <w:t>H</w:t>
      </w:r>
      <w:r>
        <w:rPr>
          <w:rFonts w:hint="eastAsia"/>
          <w:bCs/>
          <w:sz w:val="24"/>
        </w:rPr>
        <w:t>为</w:t>
      </w:r>
      <w:r>
        <w:rPr>
          <w:rFonts w:hint="eastAsia"/>
          <w:bCs/>
          <w:sz w:val="24"/>
        </w:rPr>
        <w:t>C</w:t>
      </w:r>
      <w:r>
        <w:rPr>
          <w:rFonts w:hint="eastAsia"/>
          <w:bCs/>
          <w:sz w:val="24"/>
        </w:rPr>
        <w:t>类基金份额每日应计提的销售服务费</w:t>
      </w:r>
    </w:p>
    <w:p w14:paraId="6472F239" w14:textId="77777777" w:rsidR="00EB6084" w:rsidRDefault="00EB6084" w:rsidP="00EB6084">
      <w:pPr>
        <w:spacing w:line="360" w:lineRule="auto"/>
        <w:ind w:firstLineChars="200" w:firstLine="480"/>
        <w:rPr>
          <w:bCs/>
          <w:sz w:val="24"/>
        </w:rPr>
      </w:pPr>
      <w:r>
        <w:rPr>
          <w:rFonts w:hint="eastAsia"/>
          <w:bCs/>
          <w:sz w:val="24"/>
        </w:rPr>
        <w:t>E</w:t>
      </w:r>
      <w:r>
        <w:rPr>
          <w:rFonts w:hint="eastAsia"/>
          <w:bCs/>
          <w:sz w:val="24"/>
        </w:rPr>
        <w:t>为</w:t>
      </w:r>
      <w:r>
        <w:rPr>
          <w:rFonts w:hint="eastAsia"/>
          <w:bCs/>
          <w:sz w:val="24"/>
        </w:rPr>
        <w:t>C</w:t>
      </w:r>
      <w:r>
        <w:rPr>
          <w:rFonts w:hint="eastAsia"/>
          <w:bCs/>
          <w:sz w:val="24"/>
        </w:rPr>
        <w:t>类基金份额前一日基金资产净值</w:t>
      </w:r>
    </w:p>
    <w:p w14:paraId="28C34E8C" w14:textId="3AD83FC9" w:rsidR="00EB6084" w:rsidRDefault="00EB6084" w:rsidP="00EB6084">
      <w:pPr>
        <w:spacing w:line="360" w:lineRule="auto"/>
        <w:ind w:firstLineChars="200" w:firstLine="480"/>
        <w:rPr>
          <w:bCs/>
          <w:sz w:val="24"/>
        </w:rPr>
      </w:pPr>
      <w:r>
        <w:rPr>
          <w:rFonts w:hint="eastAsia"/>
          <w:bCs/>
          <w:sz w:val="24"/>
        </w:rPr>
        <w:t>销售服务费每日</w:t>
      </w:r>
      <w:r w:rsidR="00C07967">
        <w:rPr>
          <w:rFonts w:hint="eastAsia"/>
          <w:bCs/>
          <w:sz w:val="24"/>
        </w:rPr>
        <w:t>计提</w:t>
      </w:r>
      <w:r>
        <w:rPr>
          <w:rFonts w:hint="eastAsia"/>
          <w:bCs/>
          <w:sz w:val="24"/>
        </w:rPr>
        <w:t>。</w:t>
      </w:r>
    </w:p>
    <w:p w14:paraId="77027C9C" w14:textId="77777777" w:rsidR="003D0A2E" w:rsidRDefault="000228C2">
      <w:pPr>
        <w:numPr>
          <w:ilvl w:val="0"/>
          <w:numId w:val="23"/>
        </w:numPr>
        <w:adjustRightInd w:val="0"/>
        <w:snapToGrid w:val="0"/>
        <w:spacing w:line="360" w:lineRule="auto"/>
        <w:ind w:firstLineChars="200" w:firstLine="480"/>
        <w:rPr>
          <w:rFonts w:ascii="宋体" w:hAnsi="宋体" w:cs="Arial"/>
          <w:sz w:val="24"/>
        </w:rPr>
      </w:pPr>
      <w:r>
        <w:rPr>
          <w:rFonts w:ascii="宋体" w:hAnsi="宋体" w:cs="Arial" w:hint="eastAsia"/>
          <w:sz w:val="24"/>
        </w:rPr>
        <w:t>账户开户费用、证券、期货交易费用、基金财产划拨支付的银行费用、账户维护费、基金合同生效后的信息披露费用、基金份额持有人大会费用、基金合同生效后与基金有关的会计师费、律师费和诉讼费等根据有关法律法规、基金合同及相应协议的规定，列入当期基金费用。</w:t>
      </w:r>
    </w:p>
    <w:p w14:paraId="357373EB"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lastRenderedPageBreak/>
        <w:t>基金管理人作为纳税主体有义务与所在地方税务机关保持联系和沟通，确认相关纳税品种和相关计算方式。产品成立后基金管理人须及时向基金托管人提供增值税相关税率方案和参数方案。</w:t>
      </w:r>
    </w:p>
    <w:p w14:paraId="2932D2F8"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（五）不列入基金费用的项目</w:t>
      </w:r>
    </w:p>
    <w:p w14:paraId="1DD42A58" w14:textId="77777777" w:rsidR="003D0A2E" w:rsidRDefault="000228C2">
      <w:pPr>
        <w:numPr>
          <w:ilvl w:val="0"/>
          <w:numId w:val="24"/>
        </w:numPr>
        <w:adjustRightInd w:val="0"/>
        <w:snapToGrid w:val="0"/>
        <w:spacing w:line="360" w:lineRule="auto"/>
        <w:ind w:left="0" w:firstLine="426"/>
        <w:rPr>
          <w:rStyle w:val="read"/>
          <w:rFonts w:ascii="宋体" w:hAnsi="宋体"/>
          <w:sz w:val="24"/>
        </w:rPr>
      </w:pPr>
      <w:r>
        <w:rPr>
          <w:rStyle w:val="read"/>
          <w:rFonts w:ascii="宋体" w:hAnsi="宋体" w:hint="eastAsia"/>
          <w:sz w:val="24"/>
        </w:rPr>
        <w:t>基金管理人和基金托管人因未履行或未完全履行义务导致的费用支出或基金财产的损失；</w:t>
      </w:r>
    </w:p>
    <w:p w14:paraId="6F6938EC" w14:textId="77777777" w:rsidR="003D0A2E" w:rsidRDefault="000228C2">
      <w:pPr>
        <w:numPr>
          <w:ilvl w:val="0"/>
          <w:numId w:val="24"/>
        </w:numPr>
        <w:adjustRightInd w:val="0"/>
        <w:snapToGrid w:val="0"/>
        <w:spacing w:line="360" w:lineRule="auto"/>
        <w:ind w:left="0" w:firstLine="426"/>
        <w:rPr>
          <w:rStyle w:val="read"/>
          <w:rFonts w:ascii="宋体" w:hAnsi="宋体"/>
          <w:sz w:val="24"/>
        </w:rPr>
      </w:pPr>
      <w:r>
        <w:rPr>
          <w:rStyle w:val="read"/>
          <w:rFonts w:ascii="宋体" w:hAnsi="宋体" w:hint="eastAsia"/>
          <w:sz w:val="24"/>
        </w:rPr>
        <w:t>基金管理人和基金托管人处理与基金运作无关的事项发生的费用；</w:t>
      </w:r>
    </w:p>
    <w:p w14:paraId="32B9B676" w14:textId="77777777" w:rsidR="003D0A2E" w:rsidRDefault="000228C2">
      <w:pPr>
        <w:numPr>
          <w:ilvl w:val="0"/>
          <w:numId w:val="24"/>
        </w:numPr>
        <w:adjustRightInd w:val="0"/>
        <w:snapToGrid w:val="0"/>
        <w:spacing w:line="360" w:lineRule="auto"/>
        <w:ind w:left="0" w:firstLine="426"/>
        <w:rPr>
          <w:rStyle w:val="read"/>
          <w:rFonts w:ascii="宋体" w:hAnsi="宋体"/>
          <w:sz w:val="24"/>
        </w:rPr>
      </w:pPr>
      <w:r>
        <w:rPr>
          <w:rStyle w:val="read"/>
          <w:rFonts w:ascii="宋体" w:hAnsi="宋体" w:hint="eastAsia"/>
          <w:sz w:val="24"/>
        </w:rPr>
        <w:t>基金合同生效前的相关费用；</w:t>
      </w:r>
    </w:p>
    <w:p w14:paraId="1999A91B" w14:textId="77777777" w:rsidR="003D0A2E" w:rsidRDefault="000228C2">
      <w:pPr>
        <w:numPr>
          <w:ilvl w:val="0"/>
          <w:numId w:val="24"/>
        </w:numPr>
        <w:adjustRightInd w:val="0"/>
        <w:snapToGrid w:val="0"/>
        <w:spacing w:line="360" w:lineRule="auto"/>
        <w:ind w:left="0" w:firstLine="426"/>
        <w:rPr>
          <w:rStyle w:val="read"/>
          <w:rFonts w:ascii="宋体" w:hAnsi="宋体"/>
          <w:sz w:val="24"/>
        </w:rPr>
      </w:pPr>
      <w:r>
        <w:rPr>
          <w:rStyle w:val="read"/>
          <w:rFonts w:ascii="宋体" w:hAnsi="宋体" w:hint="eastAsia"/>
          <w:sz w:val="24"/>
        </w:rPr>
        <w:t>其他根据相关法律法规及中国证监会的有关规</w:t>
      </w:r>
      <w:bookmarkStart w:id="196" w:name="_Hlt88827255"/>
      <w:bookmarkEnd w:id="196"/>
      <w:r>
        <w:rPr>
          <w:rStyle w:val="read"/>
          <w:rFonts w:ascii="宋体" w:hAnsi="宋体" w:hint="eastAsia"/>
          <w:sz w:val="24"/>
        </w:rPr>
        <w:t>定不得列入基金费用的项目。</w:t>
      </w:r>
    </w:p>
    <w:p w14:paraId="2D23EBA0" w14:textId="7B6F7686" w:rsidR="003D0A2E" w:rsidRDefault="000228C2" w:rsidP="00EB6084">
      <w:pPr>
        <w:adjustRightInd w:val="0"/>
        <w:snapToGrid w:val="0"/>
        <w:spacing w:line="360" w:lineRule="auto"/>
        <w:ind w:firstLineChars="200" w:firstLine="480"/>
        <w:rPr>
          <w:rFonts w:ascii="宋体" w:hAnsi="宋体" w:cs="Arial"/>
          <w:sz w:val="24"/>
        </w:rPr>
      </w:pPr>
      <w:r>
        <w:rPr>
          <w:rFonts w:ascii="宋体" w:hAnsi="宋体" w:cs="Arial" w:hint="eastAsia"/>
          <w:sz w:val="24"/>
        </w:rPr>
        <w:t>（六）本基金运作前产生的可以从基金财产中列支的相关费用由基金管理人垫付，运作后由基金管理人于次日起三个工作日内向基金托管人发送划付指令，经基金托管人复核后于三个工作日内从基金资产中一次性支付给基金管理人。</w:t>
      </w:r>
    </w:p>
    <w:p w14:paraId="56132746" w14:textId="7E22FF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w:t>
      </w:r>
      <w:r w:rsidR="00EB6084">
        <w:rPr>
          <w:rFonts w:ascii="宋体" w:hAnsi="宋体" w:cs="Arial" w:hint="eastAsia"/>
          <w:sz w:val="24"/>
        </w:rPr>
        <w:t>七</w:t>
      </w:r>
      <w:r>
        <w:rPr>
          <w:rFonts w:ascii="宋体" w:hAnsi="宋体" w:cs="Arial" w:hint="eastAsia"/>
          <w:sz w:val="24"/>
        </w:rPr>
        <w:t>）基金管理费、基金托管费、销售服务费的复核程序、支付方式和时间</w:t>
      </w:r>
    </w:p>
    <w:p w14:paraId="37D69394" w14:textId="77777777" w:rsidR="003D0A2E" w:rsidRDefault="000228C2">
      <w:pPr>
        <w:numPr>
          <w:ilvl w:val="0"/>
          <w:numId w:val="25"/>
        </w:numPr>
        <w:adjustRightInd w:val="0"/>
        <w:snapToGrid w:val="0"/>
        <w:spacing w:line="360" w:lineRule="auto"/>
        <w:ind w:left="0" w:firstLine="480"/>
        <w:rPr>
          <w:rStyle w:val="read"/>
          <w:rFonts w:ascii="宋体" w:hAnsi="宋体"/>
          <w:sz w:val="24"/>
        </w:rPr>
      </w:pPr>
      <w:r>
        <w:rPr>
          <w:rStyle w:val="read"/>
          <w:rFonts w:ascii="宋体" w:hAnsi="宋体" w:hint="eastAsia"/>
          <w:sz w:val="24"/>
        </w:rPr>
        <w:t>复核程序</w:t>
      </w:r>
    </w:p>
    <w:p w14:paraId="3DE864DD"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基金托管人对基金管理人计提的基金管理费、基金托管费、销售服务费等，根据本托管协议和基金合同的有关规定进行复核。</w:t>
      </w:r>
    </w:p>
    <w:p w14:paraId="177252CC" w14:textId="77777777" w:rsidR="003D0A2E" w:rsidRDefault="000228C2">
      <w:pPr>
        <w:numPr>
          <w:ilvl w:val="0"/>
          <w:numId w:val="25"/>
        </w:numPr>
        <w:adjustRightInd w:val="0"/>
        <w:snapToGrid w:val="0"/>
        <w:spacing w:line="360" w:lineRule="auto"/>
        <w:ind w:left="0" w:firstLine="480"/>
        <w:rPr>
          <w:rStyle w:val="read"/>
          <w:rFonts w:ascii="宋体" w:hAnsi="宋体"/>
          <w:sz w:val="24"/>
        </w:rPr>
      </w:pPr>
      <w:r>
        <w:rPr>
          <w:rStyle w:val="read"/>
          <w:rFonts w:ascii="宋体" w:hAnsi="宋体" w:hint="eastAsia"/>
          <w:sz w:val="24"/>
        </w:rPr>
        <w:t>支付方式和时间</w:t>
      </w:r>
    </w:p>
    <w:p w14:paraId="644A44F2" w14:textId="445BF92F" w:rsidR="00184B0E" w:rsidRDefault="000228C2" w:rsidP="00184B0E">
      <w:pPr>
        <w:spacing w:line="360" w:lineRule="auto"/>
        <w:ind w:firstLineChars="200" w:firstLine="480"/>
        <w:rPr>
          <w:bCs/>
          <w:sz w:val="24"/>
        </w:rPr>
      </w:pPr>
      <w:r>
        <w:rPr>
          <w:rFonts w:ascii="宋体" w:hAnsi="宋体" w:cs="Arial" w:hint="eastAsia"/>
          <w:sz w:val="24"/>
        </w:rPr>
        <w:t>基金管理费、基金托管费每日计提，按月支付。</w:t>
      </w:r>
      <w:r w:rsidR="00F16811" w:rsidRPr="00F16811">
        <w:rPr>
          <w:rFonts w:ascii="宋体" w:hAnsi="宋体" w:cs="Arial" w:hint="eastAsia"/>
          <w:sz w:val="24"/>
        </w:rPr>
        <w:t>由基金托管人根据与基金管理人核对一致的财务数据，按照与基金管理人协商一致的方式在月初5个工作日内、按照指定的账户路径进行资金支付。若遇法定节假日、公休日等，支付日期顺延。</w:t>
      </w:r>
    </w:p>
    <w:p w14:paraId="6320C244" w14:textId="77777777" w:rsidR="00EB6084" w:rsidRDefault="00EB6084" w:rsidP="00EB6084">
      <w:pPr>
        <w:spacing w:line="360" w:lineRule="auto"/>
        <w:ind w:firstLineChars="200" w:firstLine="480"/>
        <w:rPr>
          <w:bCs/>
          <w:sz w:val="24"/>
        </w:rPr>
      </w:pPr>
      <w:r>
        <w:rPr>
          <w:rFonts w:hint="eastAsia"/>
          <w:bCs/>
          <w:sz w:val="24"/>
        </w:rPr>
        <w:t>基金销售服务费每日计提。</w:t>
      </w:r>
    </w:p>
    <w:p w14:paraId="7AC99A45" w14:textId="77777777" w:rsidR="00EB6084" w:rsidRDefault="00EB6084" w:rsidP="00EB6084">
      <w:pPr>
        <w:spacing w:line="360" w:lineRule="auto"/>
        <w:ind w:firstLineChars="200" w:firstLine="480"/>
        <w:rPr>
          <w:bCs/>
          <w:sz w:val="24"/>
        </w:rPr>
      </w:pPr>
      <w:r>
        <w:rPr>
          <w:rFonts w:hint="eastAsia"/>
          <w:bCs/>
          <w:sz w:val="24"/>
        </w:rPr>
        <w:t>（</w:t>
      </w:r>
      <w:r>
        <w:rPr>
          <w:rFonts w:hint="eastAsia"/>
          <w:bCs/>
          <w:sz w:val="24"/>
        </w:rPr>
        <w:t>1</w:t>
      </w:r>
      <w:r>
        <w:rPr>
          <w:rFonts w:hint="eastAsia"/>
          <w:bCs/>
          <w:sz w:val="24"/>
        </w:rPr>
        <w:t>）直销机构：</w:t>
      </w:r>
    </w:p>
    <w:p w14:paraId="233034AA" w14:textId="77777777" w:rsidR="00EB6084" w:rsidRDefault="00EB6084" w:rsidP="00EB6084">
      <w:pPr>
        <w:spacing w:line="360" w:lineRule="auto"/>
        <w:ind w:firstLineChars="200" w:firstLine="480"/>
        <w:rPr>
          <w:bCs/>
          <w:sz w:val="24"/>
        </w:rPr>
      </w:pPr>
      <w:r>
        <w:rPr>
          <w:rFonts w:hint="eastAsia"/>
          <w:bCs/>
          <w:sz w:val="24"/>
        </w:rPr>
        <w:t>对于投资者通过直销机构持有的</w:t>
      </w:r>
      <w:r>
        <w:rPr>
          <w:rFonts w:hint="eastAsia"/>
          <w:bCs/>
          <w:sz w:val="24"/>
        </w:rPr>
        <w:t>C</w:t>
      </w:r>
      <w:r>
        <w:rPr>
          <w:rFonts w:hint="eastAsia"/>
          <w:bCs/>
          <w:sz w:val="24"/>
        </w:rPr>
        <w:t>类基金份额计提的销售服务费，在投资者赎回</w:t>
      </w:r>
      <w:r>
        <w:rPr>
          <w:rFonts w:hint="eastAsia"/>
          <w:bCs/>
          <w:sz w:val="24"/>
        </w:rPr>
        <w:t>C</w:t>
      </w:r>
      <w:r>
        <w:rPr>
          <w:rFonts w:hint="eastAsia"/>
          <w:bCs/>
          <w:sz w:val="24"/>
        </w:rPr>
        <w:t>类基金份额或基金合同终止时，随赎回款（或清算款）一并返还给投资者。</w:t>
      </w:r>
      <w:r w:rsidRPr="00FC43CE">
        <w:rPr>
          <w:rFonts w:hint="eastAsia"/>
          <w:bCs/>
          <w:sz w:val="24"/>
        </w:rPr>
        <w:t>若</w:t>
      </w:r>
      <w:r>
        <w:rPr>
          <w:rFonts w:ascii="宋体" w:hAnsi="宋体" w:cs="Arial" w:hint="eastAsia"/>
          <w:sz w:val="24"/>
        </w:rPr>
        <w:t>遇法定节假日、休息日或不可抗力等致使无法按时支付的，顺延至最近可支付日支付。</w:t>
      </w:r>
    </w:p>
    <w:p w14:paraId="0B61314E" w14:textId="77777777" w:rsidR="00EB6084" w:rsidRDefault="00EB6084" w:rsidP="00EB6084">
      <w:pPr>
        <w:spacing w:line="360" w:lineRule="auto"/>
        <w:ind w:firstLineChars="200" w:firstLine="480"/>
        <w:rPr>
          <w:bCs/>
          <w:sz w:val="24"/>
        </w:rPr>
      </w:pPr>
      <w:r>
        <w:rPr>
          <w:rFonts w:hint="eastAsia"/>
          <w:bCs/>
          <w:sz w:val="24"/>
        </w:rPr>
        <w:t>基金管理人基金销售子公司销售母公司所管理基金的，按照本条要求执行。</w:t>
      </w:r>
    </w:p>
    <w:p w14:paraId="2AAD451E" w14:textId="77777777" w:rsidR="00EB6084" w:rsidRDefault="00EB6084" w:rsidP="00EB6084">
      <w:pPr>
        <w:spacing w:line="360" w:lineRule="auto"/>
        <w:ind w:firstLineChars="200" w:firstLine="480"/>
        <w:rPr>
          <w:bCs/>
          <w:sz w:val="24"/>
        </w:rPr>
      </w:pPr>
      <w:r>
        <w:rPr>
          <w:rFonts w:hint="eastAsia"/>
          <w:bCs/>
          <w:sz w:val="24"/>
        </w:rPr>
        <w:t>（</w:t>
      </w:r>
      <w:r>
        <w:rPr>
          <w:rFonts w:hint="eastAsia"/>
          <w:bCs/>
          <w:sz w:val="24"/>
        </w:rPr>
        <w:t>2</w:t>
      </w:r>
      <w:r>
        <w:rPr>
          <w:rFonts w:hint="eastAsia"/>
          <w:bCs/>
          <w:sz w:val="24"/>
        </w:rPr>
        <w:t>）直销机构以外的其他销售机构：</w:t>
      </w:r>
    </w:p>
    <w:p w14:paraId="54416A30" w14:textId="06E99293" w:rsidR="00EB6084" w:rsidRDefault="00EB6084" w:rsidP="00EB6084">
      <w:pPr>
        <w:spacing w:line="360" w:lineRule="auto"/>
        <w:ind w:firstLineChars="200" w:firstLine="480"/>
        <w:rPr>
          <w:bCs/>
          <w:sz w:val="24"/>
        </w:rPr>
      </w:pPr>
      <w:r>
        <w:rPr>
          <w:rFonts w:hint="eastAsia"/>
          <w:bCs/>
          <w:sz w:val="24"/>
        </w:rPr>
        <w:lastRenderedPageBreak/>
        <w:t>对于投资者持续持有期限未超过一年（即</w:t>
      </w:r>
      <w:r>
        <w:rPr>
          <w:rFonts w:hint="eastAsia"/>
          <w:bCs/>
          <w:sz w:val="24"/>
        </w:rPr>
        <w:t>365</w:t>
      </w:r>
      <w:r>
        <w:rPr>
          <w:rFonts w:hint="eastAsia"/>
          <w:bCs/>
          <w:sz w:val="24"/>
        </w:rPr>
        <w:t>天，下同）的基金份额收取的销售服务费，逐日累计至每月月末，按月支付</w:t>
      </w:r>
      <w:r w:rsidR="00C07967">
        <w:rPr>
          <w:rFonts w:ascii="宋体" w:hAnsi="宋体" w:cs="Arial" w:hint="eastAsia"/>
          <w:sz w:val="24"/>
        </w:rPr>
        <w:t>。</w:t>
      </w:r>
      <w:r w:rsidR="00F16811" w:rsidRPr="00F16811">
        <w:rPr>
          <w:rFonts w:ascii="宋体" w:hAnsi="宋体" w:cs="Arial" w:hint="eastAsia"/>
          <w:sz w:val="24"/>
        </w:rPr>
        <w:t>由基金托管人根据与基金管理人核对一致的财务数据，按照与基金管理人协商一致的方式在月初5个工作日内、按照指定的账户路径进行资金支付。若遇法定节假日、公休日等，支付日期顺延。</w:t>
      </w:r>
    </w:p>
    <w:p w14:paraId="6C93888E" w14:textId="7E93ECB5" w:rsidR="00EB6084" w:rsidRDefault="00EB6084" w:rsidP="00EB6084">
      <w:pPr>
        <w:spacing w:line="360" w:lineRule="auto"/>
        <w:ind w:firstLineChars="200" w:firstLine="480"/>
        <w:rPr>
          <w:bCs/>
          <w:sz w:val="24"/>
        </w:rPr>
      </w:pPr>
      <w:r>
        <w:rPr>
          <w:rFonts w:hint="eastAsia"/>
          <w:bCs/>
          <w:sz w:val="24"/>
        </w:rPr>
        <w:t>对于持续持有期限超过一年的基金份额，持有超过一年后继续计提的销售服务费，在投资者赎回基金份额或基金合同终止时，随赎回款（或清算款）一并返还给投资者。</w:t>
      </w:r>
    </w:p>
    <w:p w14:paraId="72EA969C" w14:textId="77777777" w:rsidR="00EB6084" w:rsidRDefault="00EB6084" w:rsidP="00EB6084">
      <w:pPr>
        <w:spacing w:line="360" w:lineRule="auto"/>
        <w:ind w:firstLineChars="200" w:firstLine="480"/>
        <w:rPr>
          <w:bCs/>
          <w:sz w:val="24"/>
        </w:rPr>
      </w:pPr>
      <w:r w:rsidRPr="00496999">
        <w:rPr>
          <w:rFonts w:ascii="宋体" w:hAnsi="宋体" w:hint="eastAsia"/>
          <w:sz w:val="24"/>
        </w:rPr>
        <w:t>费用扣划后，基金管理人应进行核对，如发现数据不符，及时联系基金托管人协商解决。</w:t>
      </w:r>
    </w:p>
    <w:p w14:paraId="2CA0D596" w14:textId="77777777" w:rsidR="00EB6084" w:rsidRDefault="00EB6084" w:rsidP="00EB6084">
      <w:pPr>
        <w:adjustRightInd w:val="0"/>
        <w:snapToGrid w:val="0"/>
        <w:spacing w:line="360" w:lineRule="auto"/>
        <w:ind w:firstLineChars="200" w:firstLine="480"/>
        <w:rPr>
          <w:rFonts w:ascii="宋体" w:hAnsi="宋体" w:cs="Arial"/>
          <w:sz w:val="24"/>
        </w:rPr>
      </w:pPr>
      <w:r>
        <w:rPr>
          <w:rFonts w:hint="eastAsia"/>
          <w:bCs/>
          <w:sz w:val="24"/>
        </w:rPr>
        <w:t>基金管理人运用本基金财产申购自身管理的基金的（</w:t>
      </w:r>
      <w:r>
        <w:rPr>
          <w:rFonts w:hint="eastAsia"/>
          <w:bCs/>
          <w:sz w:val="24"/>
        </w:rPr>
        <w:t>ETF</w:t>
      </w:r>
      <w:r>
        <w:rPr>
          <w:rFonts w:hint="eastAsia"/>
          <w:bCs/>
          <w:sz w:val="24"/>
        </w:rPr>
        <w:t>除外），应当通过直销渠道申购且不得收取申购费、赎回费（按照相关法规、基金招募说明书约定应当收取，并计入基金财产的赎回费用除外）、销售服务费等销售费用。</w:t>
      </w:r>
    </w:p>
    <w:p w14:paraId="312E9929"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若遇法定节假日、休息日或不可抗力等致使无法按时支付的，顺延至最近可支付日支付。</w:t>
      </w:r>
    </w:p>
    <w:p w14:paraId="63B6802D" w14:textId="72F5974A"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w:t>
      </w:r>
      <w:r w:rsidR="00EB6084">
        <w:rPr>
          <w:rFonts w:ascii="宋体" w:hAnsi="宋体" w:cs="Arial" w:hint="eastAsia"/>
          <w:sz w:val="24"/>
        </w:rPr>
        <w:t>八</w:t>
      </w:r>
      <w:r>
        <w:rPr>
          <w:rFonts w:ascii="宋体" w:hAnsi="宋体" w:cs="Arial" w:hint="eastAsia"/>
          <w:sz w:val="24"/>
        </w:rPr>
        <w:t>）违规处理方式</w:t>
      </w:r>
    </w:p>
    <w:p w14:paraId="6B6026B8"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基金托管人发现基金管理人违反《基金法》、基金合同、《运作办法》及其他有关规定从基金财产中列支费用时，基金托管人可要求基金管理人予以说明解释，如基金管理人无正当理由，基金托管人可拒绝支付。</w:t>
      </w:r>
    </w:p>
    <w:p w14:paraId="62BA6205" w14:textId="52B9D829"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w:t>
      </w:r>
      <w:r w:rsidR="00EB6084">
        <w:rPr>
          <w:rFonts w:ascii="宋体" w:hAnsi="宋体" w:cs="Arial" w:hint="eastAsia"/>
          <w:sz w:val="24"/>
        </w:rPr>
        <w:t>九</w:t>
      </w:r>
      <w:r>
        <w:rPr>
          <w:rFonts w:ascii="宋体" w:hAnsi="宋体" w:cs="Arial" w:hint="eastAsia"/>
          <w:sz w:val="24"/>
        </w:rPr>
        <w:t>）实施侧袋机制期间的基金费用</w:t>
      </w:r>
    </w:p>
    <w:p w14:paraId="234F395A"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本基金实施侧袋机制的，与侧袋账户有关的费用可以从侧袋账户中列支，但应待侧袋账户资产变现后方可列支，有关费用可酌情收取或减免，但不得收取管理费，详见招募说明书的规定。</w:t>
      </w:r>
    </w:p>
    <w:p w14:paraId="3157FBE0" w14:textId="77777777" w:rsidR="003D0A2E" w:rsidRDefault="000228C2">
      <w:pPr>
        <w:pStyle w:val="1"/>
        <w:numPr>
          <w:ilvl w:val="0"/>
          <w:numId w:val="1"/>
        </w:numPr>
        <w:spacing w:line="360" w:lineRule="auto"/>
        <w:jc w:val="center"/>
        <w:rPr>
          <w:rFonts w:ascii="宋体" w:hAnsi="宋体"/>
          <w:sz w:val="28"/>
          <w:szCs w:val="28"/>
        </w:rPr>
      </w:pPr>
      <w:bookmarkStart w:id="197" w:name="_Toc295833693"/>
      <w:bookmarkStart w:id="198" w:name="_Toc295833694"/>
      <w:bookmarkStart w:id="199" w:name="_Toc295832963"/>
      <w:bookmarkStart w:id="200" w:name="_Toc295833023"/>
      <w:bookmarkStart w:id="201" w:name="_Toc295833692"/>
      <w:bookmarkStart w:id="202" w:name="_Toc295832962"/>
      <w:bookmarkStart w:id="203" w:name="_Toc295833022"/>
      <w:bookmarkStart w:id="204" w:name="_Toc295833021"/>
      <w:bookmarkStart w:id="205" w:name="_Toc295832961"/>
      <w:bookmarkEnd w:id="197"/>
      <w:bookmarkEnd w:id="198"/>
      <w:bookmarkEnd w:id="199"/>
      <w:bookmarkEnd w:id="200"/>
      <w:bookmarkEnd w:id="201"/>
      <w:bookmarkEnd w:id="202"/>
      <w:bookmarkEnd w:id="203"/>
      <w:bookmarkEnd w:id="204"/>
      <w:bookmarkEnd w:id="205"/>
      <w:r>
        <w:rPr>
          <w:rFonts w:ascii="宋体" w:hAnsi="宋体" w:cs="Arial"/>
          <w:sz w:val="24"/>
        </w:rPr>
        <w:br w:type="page"/>
      </w:r>
      <w:bookmarkStart w:id="206" w:name="_Toc450839478"/>
      <w:bookmarkStart w:id="207" w:name="_Toc270669863"/>
      <w:bookmarkStart w:id="208" w:name="_Toc124325896"/>
      <w:r>
        <w:rPr>
          <w:rFonts w:ascii="宋体" w:hAnsi="宋体" w:hint="eastAsia"/>
          <w:sz w:val="28"/>
          <w:szCs w:val="28"/>
        </w:rPr>
        <w:lastRenderedPageBreak/>
        <w:t>基金份额持有人名册的保管</w:t>
      </w:r>
      <w:bookmarkEnd w:id="206"/>
      <w:bookmarkEnd w:id="207"/>
      <w:bookmarkEnd w:id="208"/>
    </w:p>
    <w:p w14:paraId="17669379" w14:textId="4EA7A51D"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基金份额持有人名册至少应包括基金份额持有人的名称和持有的基金份额。基金份额持有人名册由基金登记机构根据基金管理人的指令编制和保管，保存期</w:t>
      </w:r>
      <w:r>
        <w:rPr>
          <w:rFonts w:ascii="宋体" w:hAnsi="宋体" w:hint="eastAsia"/>
          <w:bCs/>
          <w:sz w:val="24"/>
        </w:rPr>
        <w:t>自基金账户销户之日起</w:t>
      </w:r>
      <w:r>
        <w:rPr>
          <w:rFonts w:ascii="宋体" w:hAnsi="宋体" w:cs="Arial" w:hint="eastAsia"/>
          <w:sz w:val="24"/>
        </w:rPr>
        <w:t>不少于</w:t>
      </w:r>
      <w:r w:rsidR="00A17EE9">
        <w:rPr>
          <w:rFonts w:hint="eastAsia"/>
          <w:bCs/>
          <w:sz w:val="24"/>
        </w:rPr>
        <w:t>法律法规规定的最低期限</w:t>
      </w:r>
      <w:r>
        <w:rPr>
          <w:rFonts w:ascii="宋体" w:hAnsi="宋体" w:cs="Arial" w:hint="eastAsia"/>
          <w:sz w:val="24"/>
        </w:rPr>
        <w:t>，基金管理人和基金托管人应分别保管基金份额持有人名册，保存期</w:t>
      </w:r>
      <w:r w:rsidR="00A17EE9">
        <w:rPr>
          <w:rFonts w:hint="eastAsia"/>
          <w:bCs/>
          <w:sz w:val="24"/>
        </w:rPr>
        <w:t>不少于法律法规规定的最低期限</w:t>
      </w:r>
      <w:r>
        <w:rPr>
          <w:rFonts w:ascii="宋体" w:hAnsi="宋体" w:cs="Arial" w:hint="eastAsia"/>
          <w:sz w:val="24"/>
        </w:rPr>
        <w:t>，</w:t>
      </w:r>
      <w:r>
        <w:rPr>
          <w:sz w:val="24"/>
        </w:rPr>
        <w:t>法律法规另有规定或有权机关另有要求的除外</w:t>
      </w:r>
      <w:r>
        <w:rPr>
          <w:rFonts w:ascii="宋体" w:hAnsi="宋体" w:cs="Arial" w:hint="eastAsia"/>
          <w:sz w:val="24"/>
        </w:rPr>
        <w:t>。如不能妥善保管，则按相关法规承担责任。</w:t>
      </w:r>
    </w:p>
    <w:p w14:paraId="55344D4A"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应及时以双方认可的方式向基金托管人提交基金份额持有人名册。每年6月30日和12月31日的基金份额持有人名册应于下月前十个工作日内提交；基金合同生效日、基金合同终止日等涉及到基金重要事项日期的基金份额持有人名册应于发生日后十个工作日内提交。</w:t>
      </w:r>
    </w:p>
    <w:p w14:paraId="528602E6" w14:textId="77777777" w:rsidR="003D0A2E" w:rsidRDefault="000228C2">
      <w:pPr>
        <w:adjustRightInd w:val="0"/>
        <w:snapToGrid w:val="0"/>
        <w:spacing w:line="360" w:lineRule="auto"/>
        <w:ind w:firstLineChars="200" w:firstLine="480"/>
        <w:rPr>
          <w:rFonts w:ascii="宋体" w:hAnsi="宋体"/>
          <w:kern w:val="0"/>
          <w:sz w:val="24"/>
        </w:rPr>
      </w:pPr>
      <w:r>
        <w:rPr>
          <w:rFonts w:ascii="宋体" w:hAnsi="宋体" w:cs="Arial" w:hint="eastAsia"/>
          <w:sz w:val="24"/>
        </w:rPr>
        <w:t>在基金托管人要求或编制中期报告和年报前，基金管理人应将有关资料送交基金托管人，不得无故拒绝或延误提供，并保证其的真实性、准确性和完整性。</w:t>
      </w:r>
      <w:r>
        <w:rPr>
          <w:rFonts w:ascii="宋体" w:hAnsi="宋体" w:hint="eastAsia"/>
          <w:kern w:val="0"/>
          <w:sz w:val="24"/>
        </w:rPr>
        <w:t>基金托管人不得将所保管的基金份额持有人名册用于基金托管业务以外的其他用途，并应遵守保密义务。因基金管理人未能及时提供或提供信息有误的，托管人不承担相关责任。</w:t>
      </w:r>
    </w:p>
    <w:p w14:paraId="7A2A046C" w14:textId="77777777" w:rsidR="003D0A2E" w:rsidRDefault="000228C2">
      <w:pPr>
        <w:pStyle w:val="1"/>
        <w:numPr>
          <w:ilvl w:val="0"/>
          <w:numId w:val="1"/>
        </w:numPr>
        <w:spacing w:line="360" w:lineRule="auto"/>
        <w:jc w:val="center"/>
        <w:rPr>
          <w:rFonts w:ascii="宋体" w:hAnsi="宋体"/>
          <w:sz w:val="28"/>
          <w:szCs w:val="28"/>
        </w:rPr>
      </w:pPr>
      <w:bookmarkStart w:id="209" w:name="_Toc295832966"/>
      <w:bookmarkStart w:id="210" w:name="_Toc295833025"/>
      <w:bookmarkStart w:id="211" w:name="_Toc295833696"/>
      <w:bookmarkStart w:id="212" w:name="_Toc295832965"/>
      <w:bookmarkStart w:id="213" w:name="_Toc295833026"/>
      <w:bookmarkStart w:id="214" w:name="_Toc295833697"/>
      <w:bookmarkEnd w:id="209"/>
      <w:bookmarkEnd w:id="210"/>
      <w:bookmarkEnd w:id="211"/>
      <w:bookmarkEnd w:id="212"/>
      <w:bookmarkEnd w:id="213"/>
      <w:bookmarkEnd w:id="214"/>
      <w:r>
        <w:rPr>
          <w:rFonts w:ascii="宋体" w:hAnsi="宋体" w:cs="Arial"/>
          <w:sz w:val="24"/>
          <w:szCs w:val="24"/>
        </w:rPr>
        <w:br w:type="page"/>
      </w:r>
      <w:bookmarkStart w:id="215" w:name="_Toc295832967"/>
      <w:bookmarkStart w:id="216" w:name="_Toc295833698"/>
      <w:bookmarkStart w:id="217" w:name="_Toc295833027"/>
      <w:bookmarkStart w:id="218" w:name="_Toc270669864"/>
      <w:bookmarkStart w:id="219" w:name="_Toc124325897"/>
      <w:bookmarkStart w:id="220" w:name="_Toc450839479"/>
      <w:bookmarkEnd w:id="215"/>
      <w:bookmarkEnd w:id="216"/>
      <w:bookmarkEnd w:id="217"/>
      <w:r>
        <w:rPr>
          <w:rFonts w:ascii="宋体" w:hAnsi="宋体" w:hint="eastAsia"/>
          <w:sz w:val="28"/>
          <w:szCs w:val="28"/>
        </w:rPr>
        <w:lastRenderedPageBreak/>
        <w:t>基金有关文件档案的保存</w:t>
      </w:r>
      <w:bookmarkEnd w:id="218"/>
      <w:bookmarkEnd w:id="219"/>
      <w:bookmarkEnd w:id="220"/>
    </w:p>
    <w:p w14:paraId="38F89F64"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（一）档案保存</w:t>
      </w:r>
    </w:p>
    <w:p w14:paraId="3507986B" w14:textId="1DCADBF9"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基金管理人应保存基金财产管理业务活动的记录、账册、报表和其他相关资料。基金托管人应保存基金托管业务活动的记录、账册、报表和其他相关资料。基金管理人和基金托管人都应当按规定的期限保管。保存期限不少于</w:t>
      </w:r>
      <w:r w:rsidR="00C47972">
        <w:rPr>
          <w:rFonts w:hint="eastAsia"/>
          <w:bCs/>
          <w:sz w:val="24"/>
        </w:rPr>
        <w:t>法律法规规定的最低期限</w:t>
      </w:r>
      <w:r>
        <w:rPr>
          <w:sz w:val="24"/>
        </w:rPr>
        <w:t>，法律法规另有规定或有权机关另有要求的除外</w:t>
      </w:r>
      <w:r>
        <w:rPr>
          <w:rFonts w:ascii="宋体" w:hAnsi="宋体" w:cs="Arial" w:hint="eastAsia"/>
          <w:sz w:val="24"/>
        </w:rPr>
        <w:t>。</w:t>
      </w:r>
    </w:p>
    <w:p w14:paraId="7F6F1995"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（二）合同档案的建立</w:t>
      </w:r>
    </w:p>
    <w:p w14:paraId="64356BBA" w14:textId="77777777" w:rsidR="003D0A2E" w:rsidRDefault="000228C2">
      <w:pPr>
        <w:numPr>
          <w:ilvl w:val="0"/>
          <w:numId w:val="26"/>
        </w:numPr>
        <w:adjustRightInd w:val="0"/>
        <w:snapToGrid w:val="0"/>
        <w:spacing w:line="360" w:lineRule="auto"/>
        <w:ind w:left="0" w:firstLine="480"/>
        <w:rPr>
          <w:rStyle w:val="read"/>
          <w:rFonts w:ascii="宋体" w:hAnsi="宋体"/>
          <w:sz w:val="24"/>
        </w:rPr>
      </w:pPr>
      <w:r>
        <w:rPr>
          <w:rStyle w:val="read"/>
          <w:rFonts w:ascii="宋体" w:hAnsi="宋体" w:hint="eastAsia"/>
          <w:sz w:val="24"/>
        </w:rPr>
        <w:t>基金管理人签署重大合同文本后，应及时将合同文本正本送达基金托管人处，</w:t>
      </w:r>
      <w:r>
        <w:rPr>
          <w:rFonts w:ascii="宋体" w:hAnsi="宋体" w:cs="Arial" w:hint="eastAsia"/>
          <w:sz w:val="24"/>
        </w:rPr>
        <w:t>基金管理人应保证基金管理人和基金托管人至少各持有一份正本的原件</w:t>
      </w:r>
      <w:r>
        <w:rPr>
          <w:rStyle w:val="read"/>
          <w:rFonts w:ascii="宋体" w:hAnsi="宋体" w:hint="eastAsia"/>
          <w:sz w:val="24"/>
        </w:rPr>
        <w:t>。</w:t>
      </w:r>
    </w:p>
    <w:p w14:paraId="7072AF7C" w14:textId="77777777" w:rsidR="003D0A2E" w:rsidRDefault="000228C2">
      <w:pPr>
        <w:numPr>
          <w:ilvl w:val="0"/>
          <w:numId w:val="26"/>
        </w:numPr>
        <w:adjustRightInd w:val="0"/>
        <w:snapToGrid w:val="0"/>
        <w:spacing w:line="360" w:lineRule="auto"/>
        <w:ind w:left="0" w:firstLine="480"/>
        <w:rPr>
          <w:rStyle w:val="read"/>
          <w:rFonts w:ascii="宋体" w:hAnsi="宋体"/>
          <w:sz w:val="24"/>
        </w:rPr>
      </w:pPr>
      <w:r>
        <w:rPr>
          <w:rStyle w:val="read"/>
          <w:rFonts w:ascii="宋体" w:hAnsi="宋体" w:hint="eastAsia"/>
          <w:sz w:val="24"/>
        </w:rPr>
        <w:t>基金管理人应及时将与本基金账务处理、资金划拨等有关的合同、协议发送至基金托管人。</w:t>
      </w:r>
    </w:p>
    <w:p w14:paraId="7AC31DFB"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（三）变更与协助</w:t>
      </w:r>
    </w:p>
    <w:p w14:paraId="2A6222CA" w14:textId="77777777" w:rsidR="003D0A2E" w:rsidRDefault="000228C2">
      <w:pPr>
        <w:adjustRightInd w:val="0"/>
        <w:snapToGrid w:val="0"/>
        <w:spacing w:line="360" w:lineRule="auto"/>
        <w:ind w:firstLineChars="200" w:firstLine="480"/>
        <w:rPr>
          <w:rFonts w:ascii="宋体" w:hAnsi="宋体"/>
          <w:b/>
          <w:bCs/>
          <w:sz w:val="24"/>
        </w:rPr>
      </w:pPr>
      <w:r>
        <w:rPr>
          <w:rFonts w:ascii="宋体" w:hAnsi="宋体" w:cs="Arial" w:hint="eastAsia"/>
          <w:sz w:val="24"/>
        </w:rPr>
        <w:t>若基金管理人/基金托管人发生变更，未变更的一方有义务协助变更后的接任人接收相应文件。</w:t>
      </w:r>
    </w:p>
    <w:p w14:paraId="11DD7BEC" w14:textId="0A65AB23"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（四）基金管理人和基金托管人应按各自职责完整保存原始凭证、记账凭证、基金账册、交易记录和重要合同等，承担保密义务并保存</w:t>
      </w:r>
      <w:r w:rsidR="00C47972">
        <w:rPr>
          <w:rFonts w:ascii="宋体" w:hAnsi="宋体" w:cs="Arial" w:hint="eastAsia"/>
          <w:sz w:val="24"/>
        </w:rPr>
        <w:t>不少于</w:t>
      </w:r>
      <w:r w:rsidR="00C47972">
        <w:rPr>
          <w:rFonts w:hint="eastAsia"/>
          <w:bCs/>
          <w:sz w:val="24"/>
        </w:rPr>
        <w:t>法律法规规定的最低期限</w:t>
      </w:r>
      <w:r>
        <w:rPr>
          <w:rFonts w:ascii="宋体" w:hAnsi="宋体" w:cs="Arial" w:hint="eastAsia"/>
          <w:sz w:val="24"/>
        </w:rPr>
        <w:t>，</w:t>
      </w:r>
      <w:r>
        <w:rPr>
          <w:sz w:val="24"/>
        </w:rPr>
        <w:t>法律法规另有规定或有权机关另有要求的除外</w:t>
      </w:r>
      <w:r>
        <w:rPr>
          <w:rFonts w:ascii="宋体" w:hAnsi="宋体" w:cs="Arial" w:hint="eastAsia"/>
          <w:sz w:val="24"/>
        </w:rPr>
        <w:t>。</w:t>
      </w:r>
    </w:p>
    <w:p w14:paraId="78E7CCB8" w14:textId="796322B8" w:rsidR="003D0A2E" w:rsidRDefault="000228C2">
      <w:pPr>
        <w:pStyle w:val="1"/>
        <w:numPr>
          <w:ilvl w:val="0"/>
          <w:numId w:val="1"/>
        </w:numPr>
        <w:spacing w:line="360" w:lineRule="auto"/>
        <w:jc w:val="center"/>
        <w:rPr>
          <w:szCs w:val="24"/>
        </w:rPr>
      </w:pPr>
      <w:r>
        <w:rPr>
          <w:rFonts w:ascii="宋体" w:hAnsi="宋体"/>
          <w:sz w:val="24"/>
          <w:szCs w:val="24"/>
        </w:rPr>
        <w:br w:type="page"/>
      </w:r>
      <w:bookmarkStart w:id="221" w:name="_Toc295832969"/>
      <w:bookmarkStart w:id="222" w:name="_Toc295833700"/>
      <w:bookmarkStart w:id="223" w:name="_Toc295833029"/>
      <w:bookmarkStart w:id="224" w:name="_Toc295833701"/>
      <w:bookmarkStart w:id="225" w:name="_Toc124325898"/>
      <w:bookmarkStart w:id="226" w:name="_Toc450839480"/>
      <w:bookmarkStart w:id="227" w:name="_Toc270669865"/>
      <w:bookmarkEnd w:id="221"/>
      <w:bookmarkEnd w:id="222"/>
      <w:bookmarkEnd w:id="223"/>
      <w:r>
        <w:rPr>
          <w:rFonts w:ascii="宋体" w:hAnsi="宋体" w:hint="eastAsia"/>
          <w:sz w:val="28"/>
          <w:szCs w:val="28"/>
        </w:rPr>
        <w:lastRenderedPageBreak/>
        <w:t>基金管理人和基金托管人的更换</w:t>
      </w:r>
      <w:bookmarkEnd w:id="224"/>
      <w:bookmarkEnd w:id="225"/>
      <w:bookmarkEnd w:id="226"/>
      <w:bookmarkEnd w:id="227"/>
    </w:p>
    <w:p w14:paraId="6FA5B3B0"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（一）基金管理人的更换</w:t>
      </w:r>
    </w:p>
    <w:p w14:paraId="42EB6917" w14:textId="77777777" w:rsidR="003D0A2E" w:rsidRDefault="000228C2">
      <w:pPr>
        <w:numPr>
          <w:ilvl w:val="0"/>
          <w:numId w:val="27"/>
        </w:numPr>
        <w:adjustRightInd w:val="0"/>
        <w:snapToGrid w:val="0"/>
        <w:spacing w:line="360" w:lineRule="auto"/>
        <w:ind w:left="0" w:firstLine="480"/>
        <w:rPr>
          <w:rStyle w:val="read"/>
          <w:rFonts w:ascii="宋体" w:hAnsi="宋体"/>
          <w:sz w:val="24"/>
        </w:rPr>
      </w:pPr>
      <w:r>
        <w:rPr>
          <w:rStyle w:val="read"/>
          <w:rFonts w:ascii="宋体" w:hAnsi="宋体" w:hint="eastAsia"/>
          <w:sz w:val="24"/>
        </w:rPr>
        <w:t>基金管理人的更换条件</w:t>
      </w:r>
    </w:p>
    <w:p w14:paraId="5C2B5E76"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有下列情形之一的，基金管理人职责终止：</w:t>
      </w:r>
    </w:p>
    <w:p w14:paraId="06D3BD2C" w14:textId="77777777" w:rsidR="003D0A2E" w:rsidRDefault="000228C2">
      <w:pPr>
        <w:numPr>
          <w:ilvl w:val="0"/>
          <w:numId w:val="28"/>
        </w:numPr>
        <w:adjustRightInd w:val="0"/>
        <w:snapToGrid w:val="0"/>
        <w:spacing w:line="360" w:lineRule="auto"/>
        <w:rPr>
          <w:rFonts w:ascii="宋体" w:hAnsi="宋体" w:cs="Arial"/>
          <w:sz w:val="24"/>
        </w:rPr>
      </w:pPr>
      <w:r>
        <w:rPr>
          <w:rFonts w:ascii="宋体" w:hAnsi="宋体" w:cs="Arial"/>
          <w:sz w:val="24"/>
        </w:rPr>
        <w:t>基金管理人被依法取消基金管理资格</w:t>
      </w:r>
      <w:r>
        <w:rPr>
          <w:rFonts w:ascii="宋体" w:hAnsi="宋体" w:cs="Arial" w:hint="eastAsia"/>
          <w:sz w:val="24"/>
        </w:rPr>
        <w:t>；</w:t>
      </w:r>
    </w:p>
    <w:p w14:paraId="040CEE78" w14:textId="77777777" w:rsidR="003D0A2E" w:rsidRDefault="000228C2">
      <w:pPr>
        <w:numPr>
          <w:ilvl w:val="0"/>
          <w:numId w:val="28"/>
        </w:numPr>
        <w:adjustRightInd w:val="0"/>
        <w:snapToGrid w:val="0"/>
        <w:spacing w:line="360" w:lineRule="auto"/>
        <w:rPr>
          <w:rFonts w:ascii="宋体" w:hAnsi="宋体" w:cs="Arial"/>
          <w:sz w:val="24"/>
        </w:rPr>
      </w:pPr>
      <w:r>
        <w:rPr>
          <w:rFonts w:ascii="宋体" w:hAnsi="宋体" w:cs="Arial" w:hint="eastAsia"/>
          <w:sz w:val="24"/>
        </w:rPr>
        <w:t>基金管理人被基金份额持有人大会解任；</w:t>
      </w:r>
    </w:p>
    <w:p w14:paraId="7F252EE2" w14:textId="77777777" w:rsidR="003D0A2E" w:rsidRDefault="000228C2">
      <w:pPr>
        <w:numPr>
          <w:ilvl w:val="0"/>
          <w:numId w:val="28"/>
        </w:numPr>
        <w:adjustRightInd w:val="0"/>
        <w:snapToGrid w:val="0"/>
        <w:spacing w:line="360" w:lineRule="auto"/>
        <w:ind w:left="0" w:firstLine="480"/>
        <w:rPr>
          <w:rFonts w:ascii="宋体" w:hAnsi="宋体" w:cs="Arial"/>
          <w:sz w:val="24"/>
        </w:rPr>
      </w:pPr>
      <w:r>
        <w:rPr>
          <w:rFonts w:ascii="宋体" w:hAnsi="宋体" w:cs="Arial" w:hint="eastAsia"/>
          <w:sz w:val="24"/>
        </w:rPr>
        <w:t xml:space="preserve">基金管理人依法解散、被依法撤销或者被依法宣告破产； </w:t>
      </w:r>
    </w:p>
    <w:p w14:paraId="50848445" w14:textId="77777777" w:rsidR="003D0A2E" w:rsidRDefault="000228C2">
      <w:pPr>
        <w:numPr>
          <w:ilvl w:val="0"/>
          <w:numId w:val="28"/>
        </w:numPr>
        <w:adjustRightInd w:val="0"/>
        <w:snapToGrid w:val="0"/>
        <w:spacing w:line="360" w:lineRule="auto"/>
        <w:ind w:left="0" w:firstLine="480"/>
        <w:rPr>
          <w:rFonts w:ascii="宋体" w:hAnsi="宋体" w:cs="Arial"/>
          <w:sz w:val="24"/>
        </w:rPr>
      </w:pPr>
      <w:r>
        <w:rPr>
          <w:rFonts w:ascii="宋体" w:hAnsi="宋体" w:cs="Arial"/>
          <w:sz w:val="24"/>
        </w:rPr>
        <w:t>法律法规</w:t>
      </w:r>
      <w:r>
        <w:rPr>
          <w:rFonts w:ascii="宋体" w:hAnsi="宋体" w:cs="Arial" w:hint="eastAsia"/>
          <w:sz w:val="24"/>
        </w:rPr>
        <w:t>及中国证监会规定的</w:t>
      </w:r>
      <w:r>
        <w:rPr>
          <w:rFonts w:ascii="宋体" w:hAnsi="宋体" w:cs="Arial"/>
          <w:sz w:val="24"/>
        </w:rPr>
        <w:t>和基金合同规定的其他情形</w:t>
      </w:r>
      <w:r>
        <w:rPr>
          <w:rFonts w:ascii="宋体" w:hAnsi="宋体" w:cs="Arial" w:hint="eastAsia"/>
          <w:sz w:val="24"/>
        </w:rPr>
        <w:t>。</w:t>
      </w:r>
    </w:p>
    <w:p w14:paraId="06D321C3" w14:textId="77777777" w:rsidR="003D0A2E" w:rsidRDefault="000228C2">
      <w:pPr>
        <w:numPr>
          <w:ilvl w:val="0"/>
          <w:numId w:val="27"/>
        </w:numPr>
        <w:adjustRightInd w:val="0"/>
        <w:snapToGrid w:val="0"/>
        <w:spacing w:line="360" w:lineRule="auto"/>
        <w:ind w:left="0" w:firstLine="480"/>
        <w:rPr>
          <w:rStyle w:val="read"/>
          <w:rFonts w:ascii="宋体" w:hAnsi="宋体"/>
          <w:sz w:val="24"/>
        </w:rPr>
      </w:pPr>
      <w:r>
        <w:rPr>
          <w:rStyle w:val="read"/>
          <w:rFonts w:ascii="宋体" w:hAnsi="宋体" w:hint="eastAsia"/>
          <w:sz w:val="24"/>
        </w:rPr>
        <w:t>基金管理人的更换程序</w:t>
      </w:r>
    </w:p>
    <w:p w14:paraId="6CC2EF62"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更换基金管理人必须依照如下程序进行：</w:t>
      </w:r>
    </w:p>
    <w:p w14:paraId="0D666FA0" w14:textId="77777777" w:rsidR="003D0A2E" w:rsidRDefault="000228C2">
      <w:pPr>
        <w:numPr>
          <w:ilvl w:val="0"/>
          <w:numId w:val="29"/>
        </w:numPr>
        <w:adjustRightInd w:val="0"/>
        <w:snapToGrid w:val="0"/>
        <w:spacing w:line="360" w:lineRule="auto"/>
        <w:ind w:left="0" w:firstLine="480"/>
        <w:rPr>
          <w:rFonts w:ascii="宋体" w:hAnsi="宋体" w:cs="Arial"/>
          <w:sz w:val="24"/>
        </w:rPr>
      </w:pPr>
      <w:r>
        <w:rPr>
          <w:rFonts w:ascii="宋体" w:hAnsi="宋体" w:cs="Arial" w:hint="eastAsia"/>
          <w:sz w:val="24"/>
        </w:rPr>
        <w:t>提名：新任基金管理人由基金托管人或由单独或合计持有10%以上(含10%)基金份额的基金份额持有人提名；</w:t>
      </w:r>
    </w:p>
    <w:p w14:paraId="2DD50BB1" w14:textId="77777777" w:rsidR="003D0A2E" w:rsidRDefault="000228C2">
      <w:pPr>
        <w:numPr>
          <w:ilvl w:val="0"/>
          <w:numId w:val="29"/>
        </w:numPr>
        <w:adjustRightInd w:val="0"/>
        <w:snapToGrid w:val="0"/>
        <w:spacing w:line="360" w:lineRule="auto"/>
        <w:ind w:left="0" w:firstLine="480"/>
        <w:rPr>
          <w:rFonts w:ascii="宋体" w:hAnsi="宋体" w:cs="Arial"/>
          <w:sz w:val="24"/>
        </w:rPr>
      </w:pPr>
      <w:r>
        <w:rPr>
          <w:rFonts w:ascii="宋体" w:hAnsi="宋体" w:cs="Arial" w:hint="eastAsia"/>
          <w:sz w:val="24"/>
        </w:rPr>
        <w:t>决议：基金份额持有人大会在基金管理人职责终止后6个月内对被提名的基金管理人形成决议，</w:t>
      </w:r>
      <w:r>
        <w:rPr>
          <w:rFonts w:ascii="宋体" w:hAnsi="宋体" w:cs="Arial"/>
          <w:bCs/>
          <w:sz w:val="24"/>
        </w:rPr>
        <w:t>该决议需经参加大会的基金份额持有人所持表决权的</w:t>
      </w:r>
      <w:r>
        <w:rPr>
          <w:rFonts w:ascii="宋体" w:hAnsi="宋体" w:cs="Arial" w:hint="eastAsia"/>
          <w:bCs/>
          <w:sz w:val="24"/>
        </w:rPr>
        <w:t>三分之二</w:t>
      </w:r>
      <w:r>
        <w:rPr>
          <w:rFonts w:ascii="宋体" w:hAnsi="宋体" w:cs="Arial"/>
          <w:bCs/>
          <w:sz w:val="24"/>
        </w:rPr>
        <w:t>以上（含</w:t>
      </w:r>
      <w:r>
        <w:rPr>
          <w:rFonts w:ascii="宋体" w:hAnsi="宋体" w:cs="Arial" w:hint="eastAsia"/>
          <w:bCs/>
          <w:sz w:val="24"/>
        </w:rPr>
        <w:t>三分之二</w:t>
      </w:r>
      <w:r>
        <w:rPr>
          <w:rFonts w:ascii="宋体" w:hAnsi="宋体" w:cs="Arial"/>
          <w:bCs/>
          <w:sz w:val="24"/>
        </w:rPr>
        <w:t>）表决通过</w:t>
      </w:r>
      <w:r>
        <w:rPr>
          <w:rFonts w:ascii="宋体" w:hAnsi="宋体" w:cs="Arial" w:hint="eastAsia"/>
          <w:bCs/>
          <w:sz w:val="24"/>
        </w:rPr>
        <w:t>，并自表决通过之日起生效</w:t>
      </w:r>
      <w:r>
        <w:rPr>
          <w:rFonts w:ascii="宋体" w:hAnsi="宋体" w:cs="Arial" w:hint="eastAsia"/>
          <w:sz w:val="24"/>
        </w:rPr>
        <w:t>；</w:t>
      </w:r>
    </w:p>
    <w:p w14:paraId="612E527A" w14:textId="77777777" w:rsidR="003D0A2E" w:rsidRDefault="000228C2">
      <w:pPr>
        <w:numPr>
          <w:ilvl w:val="0"/>
          <w:numId w:val="29"/>
        </w:numPr>
        <w:adjustRightInd w:val="0"/>
        <w:snapToGrid w:val="0"/>
        <w:spacing w:line="360" w:lineRule="auto"/>
        <w:ind w:left="0" w:firstLine="426"/>
        <w:rPr>
          <w:rFonts w:ascii="宋体" w:hAnsi="宋体" w:cs="Arial"/>
          <w:sz w:val="24"/>
        </w:rPr>
      </w:pPr>
      <w:r>
        <w:rPr>
          <w:rFonts w:ascii="宋体" w:hAnsi="宋体" w:cs="Arial" w:hint="eastAsia"/>
          <w:sz w:val="24"/>
        </w:rPr>
        <w:t>临时基金管理人：新任基金管理人产生之前，由中国证监会指定临时基金管理人；</w:t>
      </w:r>
    </w:p>
    <w:p w14:paraId="491EEF9B" w14:textId="77777777" w:rsidR="003D0A2E" w:rsidRDefault="000228C2">
      <w:pPr>
        <w:numPr>
          <w:ilvl w:val="0"/>
          <w:numId w:val="29"/>
        </w:numPr>
        <w:adjustRightInd w:val="0"/>
        <w:snapToGrid w:val="0"/>
        <w:spacing w:line="360" w:lineRule="auto"/>
        <w:ind w:left="0" w:firstLine="480"/>
        <w:rPr>
          <w:rFonts w:ascii="宋体" w:hAnsi="宋体" w:cs="Arial"/>
          <w:sz w:val="24"/>
        </w:rPr>
      </w:pPr>
      <w:r>
        <w:rPr>
          <w:rFonts w:ascii="宋体" w:hAnsi="宋体" w:cs="Arial" w:hint="eastAsia"/>
          <w:sz w:val="24"/>
        </w:rPr>
        <w:t>备案：基金份额持有人大会更换基金管理人的决议须报中国证监会备案；</w:t>
      </w:r>
    </w:p>
    <w:p w14:paraId="42DAEC9E" w14:textId="75D67CAB" w:rsidR="003D0A2E" w:rsidRDefault="000228C2">
      <w:pPr>
        <w:numPr>
          <w:ilvl w:val="0"/>
          <w:numId w:val="29"/>
        </w:numPr>
        <w:adjustRightInd w:val="0"/>
        <w:snapToGrid w:val="0"/>
        <w:spacing w:line="360" w:lineRule="auto"/>
        <w:ind w:left="0" w:firstLine="426"/>
        <w:rPr>
          <w:rFonts w:ascii="宋体" w:hAnsi="宋体" w:cs="Arial"/>
          <w:sz w:val="24"/>
        </w:rPr>
      </w:pPr>
      <w:r>
        <w:rPr>
          <w:rFonts w:ascii="宋体" w:hAnsi="宋体" w:cs="Arial" w:hint="eastAsia"/>
          <w:sz w:val="24"/>
        </w:rPr>
        <w:t>公告：基金管理人更换后，由基金托管人在</w:t>
      </w:r>
      <w:r>
        <w:rPr>
          <w:rFonts w:ascii="宋体" w:hAnsi="宋体" w:cs="Arial" w:hint="eastAsia"/>
          <w:bCs/>
          <w:sz w:val="24"/>
        </w:rPr>
        <w:t>更换基金管理人的基金份额持有人大会决议生效</w:t>
      </w:r>
      <w:r>
        <w:rPr>
          <w:rFonts w:ascii="宋体" w:hAnsi="宋体" w:cs="Arial" w:hint="eastAsia"/>
          <w:sz w:val="24"/>
        </w:rPr>
        <w:t>后按规定在</w:t>
      </w:r>
      <w:r w:rsidR="00051F0C">
        <w:rPr>
          <w:rFonts w:ascii="宋体" w:hAnsi="宋体" w:cs="Arial" w:hint="eastAsia"/>
          <w:sz w:val="24"/>
        </w:rPr>
        <w:t>规定媒介</w:t>
      </w:r>
      <w:r>
        <w:rPr>
          <w:rFonts w:ascii="宋体" w:hAnsi="宋体" w:cs="Arial" w:hint="eastAsia"/>
          <w:sz w:val="24"/>
        </w:rPr>
        <w:t>公告；</w:t>
      </w:r>
    </w:p>
    <w:p w14:paraId="63B44509" w14:textId="77777777" w:rsidR="003D0A2E" w:rsidRDefault="000228C2">
      <w:pPr>
        <w:numPr>
          <w:ilvl w:val="0"/>
          <w:numId w:val="29"/>
        </w:numPr>
        <w:adjustRightInd w:val="0"/>
        <w:snapToGrid w:val="0"/>
        <w:spacing w:line="360" w:lineRule="auto"/>
        <w:ind w:left="0" w:firstLine="480"/>
        <w:rPr>
          <w:rFonts w:ascii="宋体" w:hAnsi="宋体" w:cs="Arial"/>
          <w:sz w:val="24"/>
        </w:rPr>
      </w:pPr>
      <w:r>
        <w:rPr>
          <w:rFonts w:ascii="宋体" w:hAnsi="宋体" w:cs="Arial" w:hint="eastAsia"/>
          <w:sz w:val="24"/>
        </w:rPr>
        <w:t>交接：基金管理人职责终止的，基金管理人应妥善保管基金管理业务资料，及时向临时基金管理人或新任基金管理人办理基金管理业务的移交手续，临时基金管理人或新任基金管理人应及时接收。临时基金管理人或新任基金管理人应与基金托管人核对基金资产总值和基金资产净值；</w:t>
      </w:r>
    </w:p>
    <w:p w14:paraId="15C949BB" w14:textId="77777777" w:rsidR="003D0A2E" w:rsidRDefault="000228C2">
      <w:pPr>
        <w:numPr>
          <w:ilvl w:val="0"/>
          <w:numId w:val="29"/>
        </w:numPr>
        <w:adjustRightInd w:val="0"/>
        <w:snapToGrid w:val="0"/>
        <w:spacing w:line="360" w:lineRule="auto"/>
        <w:ind w:left="0" w:firstLine="480"/>
        <w:rPr>
          <w:rFonts w:ascii="宋体" w:hAnsi="宋体" w:cs="Arial"/>
          <w:sz w:val="24"/>
        </w:rPr>
      </w:pPr>
      <w:r>
        <w:rPr>
          <w:rFonts w:ascii="宋体" w:hAnsi="宋体" w:cs="Arial" w:hint="eastAsia"/>
          <w:sz w:val="24"/>
        </w:rPr>
        <w:t>审计：基金管理人职责终止的，应当按照法律法规规定聘请会计师事务所对基金财产进行审计，并将审计结果予以公告，同时报中国证监会备案，审计费用从基金财产中列支；</w:t>
      </w:r>
    </w:p>
    <w:p w14:paraId="661E4E24" w14:textId="77777777" w:rsidR="003D0A2E" w:rsidRDefault="000228C2">
      <w:pPr>
        <w:numPr>
          <w:ilvl w:val="0"/>
          <w:numId w:val="29"/>
        </w:numPr>
        <w:adjustRightInd w:val="0"/>
        <w:snapToGrid w:val="0"/>
        <w:spacing w:line="360" w:lineRule="auto"/>
        <w:ind w:left="0" w:firstLine="480"/>
        <w:rPr>
          <w:rFonts w:ascii="宋体" w:hAnsi="宋体" w:cs="Arial"/>
          <w:sz w:val="24"/>
        </w:rPr>
      </w:pPr>
      <w:r>
        <w:rPr>
          <w:rFonts w:ascii="宋体" w:hAnsi="宋体" w:cs="Arial" w:hint="eastAsia"/>
          <w:sz w:val="24"/>
        </w:rPr>
        <w:t xml:space="preserve"> 基金名称变更：基金管理人更换后，如果原任或新任基金管理人要求，应按其要求替换或删除基金名称中与原基金管理人有关的名称字样。</w:t>
      </w:r>
    </w:p>
    <w:p w14:paraId="33A8B8A9"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lastRenderedPageBreak/>
        <w:t>（二）基金托管人的更换</w:t>
      </w:r>
    </w:p>
    <w:p w14:paraId="6AC0EF5A" w14:textId="77777777" w:rsidR="003D0A2E" w:rsidRDefault="000228C2">
      <w:pPr>
        <w:numPr>
          <w:ilvl w:val="0"/>
          <w:numId w:val="30"/>
        </w:numPr>
        <w:adjustRightInd w:val="0"/>
        <w:snapToGrid w:val="0"/>
        <w:spacing w:line="360" w:lineRule="auto"/>
        <w:ind w:left="0" w:firstLine="480"/>
        <w:rPr>
          <w:rStyle w:val="read"/>
          <w:rFonts w:ascii="宋体" w:hAnsi="宋体"/>
          <w:sz w:val="24"/>
        </w:rPr>
      </w:pPr>
      <w:r>
        <w:rPr>
          <w:rStyle w:val="read"/>
          <w:rFonts w:ascii="宋体" w:hAnsi="宋体" w:hint="eastAsia"/>
          <w:sz w:val="24"/>
        </w:rPr>
        <w:t>基金托管人的更换条件</w:t>
      </w:r>
    </w:p>
    <w:p w14:paraId="06AB463C"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有下列情形之一的，基金托管人职责终止：</w:t>
      </w:r>
    </w:p>
    <w:p w14:paraId="73B22CE8" w14:textId="77777777" w:rsidR="003D0A2E" w:rsidRDefault="000228C2">
      <w:pPr>
        <w:numPr>
          <w:ilvl w:val="0"/>
          <w:numId w:val="31"/>
        </w:numPr>
        <w:adjustRightInd w:val="0"/>
        <w:snapToGrid w:val="0"/>
        <w:spacing w:line="360" w:lineRule="auto"/>
        <w:ind w:left="0" w:firstLine="480"/>
        <w:rPr>
          <w:rFonts w:ascii="宋体" w:hAnsi="宋体" w:cs="Arial"/>
          <w:sz w:val="24"/>
        </w:rPr>
      </w:pPr>
      <w:r>
        <w:rPr>
          <w:rFonts w:ascii="宋体" w:hAnsi="宋体" w:cs="Arial"/>
          <w:sz w:val="24"/>
        </w:rPr>
        <w:t>基金托管人被依法取消基金托管资格</w:t>
      </w:r>
      <w:r>
        <w:rPr>
          <w:rFonts w:ascii="宋体" w:hAnsi="宋体" w:cs="Arial" w:hint="eastAsia"/>
          <w:sz w:val="24"/>
        </w:rPr>
        <w:t>；</w:t>
      </w:r>
    </w:p>
    <w:p w14:paraId="1571BA91" w14:textId="77777777" w:rsidR="003D0A2E" w:rsidRDefault="000228C2">
      <w:pPr>
        <w:numPr>
          <w:ilvl w:val="0"/>
          <w:numId w:val="31"/>
        </w:numPr>
        <w:adjustRightInd w:val="0"/>
        <w:snapToGrid w:val="0"/>
        <w:spacing w:line="360" w:lineRule="auto"/>
        <w:ind w:left="0" w:firstLine="480"/>
        <w:rPr>
          <w:rFonts w:ascii="宋体" w:hAnsi="宋体" w:cs="Arial"/>
          <w:sz w:val="24"/>
        </w:rPr>
      </w:pPr>
      <w:r>
        <w:rPr>
          <w:rFonts w:ascii="宋体" w:hAnsi="宋体" w:cs="Arial" w:hint="eastAsia"/>
          <w:sz w:val="24"/>
        </w:rPr>
        <w:t>基金托管人被基金份额持有人大会解任；</w:t>
      </w:r>
    </w:p>
    <w:p w14:paraId="470F10EF" w14:textId="77777777" w:rsidR="003D0A2E" w:rsidRDefault="000228C2">
      <w:pPr>
        <w:numPr>
          <w:ilvl w:val="0"/>
          <w:numId w:val="31"/>
        </w:numPr>
        <w:adjustRightInd w:val="0"/>
        <w:snapToGrid w:val="0"/>
        <w:spacing w:line="360" w:lineRule="auto"/>
        <w:ind w:left="0" w:firstLine="480"/>
        <w:rPr>
          <w:rFonts w:ascii="宋体" w:hAnsi="宋体" w:cs="Arial"/>
          <w:sz w:val="24"/>
        </w:rPr>
      </w:pPr>
      <w:r>
        <w:rPr>
          <w:rFonts w:ascii="宋体" w:hAnsi="宋体" w:cs="Arial" w:hint="eastAsia"/>
          <w:sz w:val="24"/>
        </w:rPr>
        <w:t xml:space="preserve">基金托管人依法解散、被依法撤销或者被依法宣布破产； </w:t>
      </w:r>
    </w:p>
    <w:p w14:paraId="28098CDF" w14:textId="77777777" w:rsidR="003D0A2E" w:rsidRDefault="000228C2">
      <w:pPr>
        <w:numPr>
          <w:ilvl w:val="0"/>
          <w:numId w:val="31"/>
        </w:numPr>
        <w:adjustRightInd w:val="0"/>
        <w:snapToGrid w:val="0"/>
        <w:spacing w:line="360" w:lineRule="auto"/>
        <w:ind w:left="0" w:firstLine="480"/>
        <w:rPr>
          <w:rFonts w:ascii="宋体" w:hAnsi="宋体" w:cs="Arial"/>
          <w:sz w:val="24"/>
        </w:rPr>
      </w:pPr>
      <w:r>
        <w:rPr>
          <w:rFonts w:ascii="宋体" w:hAnsi="宋体" w:cs="Arial"/>
          <w:sz w:val="24"/>
        </w:rPr>
        <w:t>法律法规和基金合同规定的其他情形</w:t>
      </w:r>
      <w:r>
        <w:rPr>
          <w:rFonts w:ascii="宋体" w:hAnsi="宋体" w:cs="Arial" w:hint="eastAsia"/>
          <w:sz w:val="24"/>
        </w:rPr>
        <w:t>。</w:t>
      </w:r>
    </w:p>
    <w:p w14:paraId="116E1E02" w14:textId="77777777" w:rsidR="003D0A2E" w:rsidRDefault="000228C2">
      <w:pPr>
        <w:numPr>
          <w:ilvl w:val="0"/>
          <w:numId w:val="30"/>
        </w:numPr>
        <w:adjustRightInd w:val="0"/>
        <w:snapToGrid w:val="0"/>
        <w:spacing w:line="360" w:lineRule="auto"/>
        <w:ind w:left="0" w:firstLine="480"/>
        <w:rPr>
          <w:rStyle w:val="read"/>
          <w:rFonts w:ascii="宋体" w:hAnsi="宋体"/>
          <w:sz w:val="24"/>
        </w:rPr>
      </w:pPr>
      <w:r>
        <w:rPr>
          <w:rStyle w:val="read"/>
          <w:rFonts w:ascii="宋体" w:hAnsi="宋体" w:hint="eastAsia"/>
          <w:sz w:val="24"/>
        </w:rPr>
        <w:t>基金托管人的更换程序</w:t>
      </w:r>
    </w:p>
    <w:p w14:paraId="4881E1C8" w14:textId="77777777" w:rsidR="003D0A2E" w:rsidRDefault="000228C2">
      <w:pPr>
        <w:numPr>
          <w:ilvl w:val="0"/>
          <w:numId w:val="32"/>
        </w:numPr>
        <w:adjustRightInd w:val="0"/>
        <w:snapToGrid w:val="0"/>
        <w:spacing w:line="360" w:lineRule="auto"/>
        <w:ind w:left="0" w:firstLine="480"/>
        <w:rPr>
          <w:rFonts w:ascii="宋体" w:hAnsi="宋体" w:cs="Arial"/>
          <w:sz w:val="24"/>
        </w:rPr>
      </w:pPr>
      <w:r>
        <w:rPr>
          <w:rFonts w:ascii="宋体" w:hAnsi="宋体" w:cs="Arial" w:hint="eastAsia"/>
          <w:sz w:val="24"/>
        </w:rPr>
        <w:t>提名：新任基金托管人由基金管理人或由单独或合计持有10%以上（含10%）基金份额的基金份额持有人提名；</w:t>
      </w:r>
    </w:p>
    <w:p w14:paraId="39BF9232" w14:textId="77777777" w:rsidR="003D0A2E" w:rsidRDefault="000228C2">
      <w:pPr>
        <w:numPr>
          <w:ilvl w:val="0"/>
          <w:numId w:val="32"/>
        </w:numPr>
        <w:adjustRightInd w:val="0"/>
        <w:snapToGrid w:val="0"/>
        <w:spacing w:line="360" w:lineRule="auto"/>
        <w:ind w:left="0" w:firstLine="480"/>
        <w:rPr>
          <w:rFonts w:ascii="宋体" w:hAnsi="宋体" w:cs="Arial"/>
          <w:sz w:val="24"/>
        </w:rPr>
      </w:pPr>
      <w:r>
        <w:rPr>
          <w:rFonts w:ascii="宋体" w:hAnsi="宋体" w:cs="Arial" w:hint="eastAsia"/>
          <w:sz w:val="24"/>
        </w:rPr>
        <w:t>决议：基金份额持有人大会在基金托管人职责终止后6个月内对被提名的基金托管人形成决议，</w:t>
      </w:r>
      <w:r>
        <w:rPr>
          <w:rFonts w:ascii="宋体" w:hAnsi="宋体" w:cs="Arial"/>
          <w:bCs/>
          <w:sz w:val="24"/>
        </w:rPr>
        <w:t>该决议</w:t>
      </w:r>
      <w:r>
        <w:rPr>
          <w:rFonts w:ascii="宋体" w:hAnsi="宋体" w:cs="Arial" w:hint="eastAsia"/>
          <w:sz w:val="24"/>
        </w:rPr>
        <w:t>须需基金份额持有人所持表决权的三分之二以上(含三分之二)</w:t>
      </w:r>
      <w:r>
        <w:rPr>
          <w:rFonts w:ascii="宋体" w:hAnsi="宋体" w:cs="Arial"/>
          <w:bCs/>
          <w:sz w:val="24"/>
        </w:rPr>
        <w:t>表决通过</w:t>
      </w:r>
      <w:r>
        <w:rPr>
          <w:rFonts w:ascii="宋体" w:hAnsi="宋体" w:cs="Arial" w:hint="eastAsia"/>
          <w:bCs/>
          <w:sz w:val="24"/>
        </w:rPr>
        <w:t>，并自表决通过之日起生效</w:t>
      </w:r>
      <w:r>
        <w:rPr>
          <w:rFonts w:ascii="宋体" w:hAnsi="宋体" w:cs="Arial" w:hint="eastAsia"/>
          <w:sz w:val="24"/>
        </w:rPr>
        <w:t>；</w:t>
      </w:r>
    </w:p>
    <w:p w14:paraId="05584828" w14:textId="77777777" w:rsidR="003D0A2E" w:rsidRDefault="000228C2">
      <w:pPr>
        <w:numPr>
          <w:ilvl w:val="0"/>
          <w:numId w:val="32"/>
        </w:numPr>
        <w:adjustRightInd w:val="0"/>
        <w:snapToGrid w:val="0"/>
        <w:spacing w:line="360" w:lineRule="auto"/>
        <w:ind w:left="0" w:firstLine="426"/>
        <w:rPr>
          <w:rFonts w:ascii="宋体" w:hAnsi="宋体" w:cs="Arial"/>
          <w:sz w:val="24"/>
        </w:rPr>
      </w:pPr>
      <w:r>
        <w:rPr>
          <w:rFonts w:ascii="宋体" w:hAnsi="宋体" w:cs="Arial" w:hint="eastAsia"/>
          <w:sz w:val="24"/>
        </w:rPr>
        <w:t>临时基金托管人：新任基金托管人产生之前，由中国证监会指定临时基金托管人；</w:t>
      </w:r>
    </w:p>
    <w:p w14:paraId="26D4DEA8" w14:textId="77777777" w:rsidR="003D0A2E" w:rsidRDefault="000228C2">
      <w:pPr>
        <w:numPr>
          <w:ilvl w:val="0"/>
          <w:numId w:val="32"/>
        </w:numPr>
        <w:adjustRightInd w:val="0"/>
        <w:snapToGrid w:val="0"/>
        <w:spacing w:line="360" w:lineRule="auto"/>
        <w:ind w:left="0" w:firstLine="480"/>
        <w:rPr>
          <w:rFonts w:ascii="宋体" w:hAnsi="宋体" w:cs="Arial"/>
          <w:sz w:val="24"/>
        </w:rPr>
      </w:pPr>
      <w:r>
        <w:rPr>
          <w:rFonts w:ascii="宋体" w:hAnsi="宋体" w:cs="Arial" w:hint="eastAsia"/>
          <w:sz w:val="24"/>
        </w:rPr>
        <w:t>备案：基金份额持有人大会更换基金托管人的决议须报中国证监会备案；</w:t>
      </w:r>
    </w:p>
    <w:p w14:paraId="4F6E8861" w14:textId="4079A5BB" w:rsidR="003D0A2E" w:rsidRDefault="000228C2">
      <w:pPr>
        <w:numPr>
          <w:ilvl w:val="0"/>
          <w:numId w:val="32"/>
        </w:numPr>
        <w:adjustRightInd w:val="0"/>
        <w:snapToGrid w:val="0"/>
        <w:spacing w:line="360" w:lineRule="auto"/>
        <w:ind w:left="0" w:firstLine="426"/>
        <w:rPr>
          <w:rFonts w:ascii="宋体" w:hAnsi="宋体" w:cs="Arial"/>
          <w:sz w:val="24"/>
        </w:rPr>
      </w:pPr>
      <w:r>
        <w:rPr>
          <w:rFonts w:ascii="宋体" w:hAnsi="宋体" w:cs="Arial" w:hint="eastAsia"/>
          <w:sz w:val="24"/>
        </w:rPr>
        <w:t>公告：</w:t>
      </w:r>
      <w:r>
        <w:rPr>
          <w:rFonts w:ascii="宋体" w:hAnsi="宋体"/>
          <w:sz w:val="24"/>
        </w:rPr>
        <w:t>基金托管人更换后，由基金管理人在</w:t>
      </w:r>
      <w:r>
        <w:rPr>
          <w:rFonts w:ascii="宋体" w:hAnsi="宋体" w:hint="eastAsia"/>
          <w:bCs/>
          <w:sz w:val="24"/>
        </w:rPr>
        <w:t>更换基金托管人的基金份额持有人大会决议生效</w:t>
      </w:r>
      <w:r>
        <w:rPr>
          <w:rFonts w:ascii="宋体" w:hAnsi="宋体"/>
          <w:sz w:val="24"/>
        </w:rPr>
        <w:t>后</w:t>
      </w:r>
      <w:r>
        <w:rPr>
          <w:rFonts w:ascii="宋体" w:hAnsi="宋体" w:hint="eastAsia"/>
          <w:sz w:val="24"/>
        </w:rPr>
        <w:t>按规定在</w:t>
      </w:r>
      <w:r w:rsidR="00051F0C">
        <w:rPr>
          <w:rFonts w:ascii="宋体" w:hAnsi="宋体" w:hint="eastAsia"/>
          <w:sz w:val="24"/>
        </w:rPr>
        <w:t>规定媒介</w:t>
      </w:r>
      <w:r>
        <w:rPr>
          <w:rFonts w:ascii="宋体" w:hAnsi="宋体" w:hint="eastAsia"/>
          <w:sz w:val="24"/>
        </w:rPr>
        <w:t>上</w:t>
      </w:r>
      <w:r>
        <w:rPr>
          <w:rFonts w:ascii="宋体" w:hAnsi="宋体"/>
          <w:sz w:val="24"/>
        </w:rPr>
        <w:t>公告</w:t>
      </w:r>
      <w:r>
        <w:rPr>
          <w:rFonts w:ascii="宋体" w:hAnsi="宋体" w:hint="eastAsia"/>
          <w:sz w:val="24"/>
        </w:rPr>
        <w:t>；</w:t>
      </w:r>
    </w:p>
    <w:p w14:paraId="5E72D7AA" w14:textId="77777777" w:rsidR="003D0A2E" w:rsidRDefault="000228C2">
      <w:pPr>
        <w:numPr>
          <w:ilvl w:val="0"/>
          <w:numId w:val="32"/>
        </w:numPr>
        <w:adjustRightInd w:val="0"/>
        <w:snapToGrid w:val="0"/>
        <w:spacing w:line="360" w:lineRule="auto"/>
        <w:ind w:left="0" w:firstLine="480"/>
        <w:rPr>
          <w:rFonts w:ascii="宋体" w:hAnsi="宋体" w:cs="Arial"/>
          <w:sz w:val="24"/>
        </w:rPr>
      </w:pPr>
      <w:r>
        <w:rPr>
          <w:rFonts w:ascii="宋体" w:hAnsi="宋体" w:cs="Arial" w:hint="eastAsia"/>
          <w:sz w:val="24"/>
        </w:rPr>
        <w:t>交接：基金托管人职责终止的，应当妥善保管基金财产和基金托管业务资料，及时办理基金财产和和基金托管业务的移交手续，新任基金托管人</w:t>
      </w:r>
      <w:r>
        <w:rPr>
          <w:bCs/>
          <w:sz w:val="24"/>
        </w:rPr>
        <w:t>或者临时基金托管人应当及时接收。新任基金托管人</w:t>
      </w:r>
      <w:r>
        <w:rPr>
          <w:rFonts w:ascii="宋体" w:hAnsi="宋体" w:cs="Arial" w:hint="eastAsia"/>
          <w:sz w:val="24"/>
        </w:rPr>
        <w:t>或临时基金托管人与基金管理人核对基金资产总值和基金资产净值；</w:t>
      </w:r>
    </w:p>
    <w:p w14:paraId="76C87A35" w14:textId="77777777" w:rsidR="003D0A2E" w:rsidRDefault="000228C2">
      <w:pPr>
        <w:numPr>
          <w:ilvl w:val="0"/>
          <w:numId w:val="32"/>
        </w:numPr>
        <w:adjustRightInd w:val="0"/>
        <w:snapToGrid w:val="0"/>
        <w:spacing w:line="360" w:lineRule="auto"/>
        <w:ind w:left="0" w:firstLine="480"/>
        <w:rPr>
          <w:rFonts w:ascii="宋体" w:hAnsi="宋体" w:cs="Arial"/>
          <w:sz w:val="24"/>
        </w:rPr>
      </w:pPr>
      <w:r>
        <w:rPr>
          <w:rFonts w:ascii="宋体" w:hAnsi="宋体" w:cs="Arial" w:hint="eastAsia"/>
          <w:sz w:val="24"/>
        </w:rPr>
        <w:t>审计：基金托管人职责终止的，应当按照法律法规规定聘请会计师事务所对基金财产进行审计，并将审计结果予以公告，同时报中国证监会备案，审计费用从基金财产中列支。</w:t>
      </w:r>
    </w:p>
    <w:p w14:paraId="04054136"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（三）基金管理人与基金托管人同时更换</w:t>
      </w:r>
    </w:p>
    <w:p w14:paraId="58A37521" w14:textId="77777777" w:rsidR="003D0A2E" w:rsidRDefault="000228C2">
      <w:pPr>
        <w:numPr>
          <w:ilvl w:val="0"/>
          <w:numId w:val="33"/>
        </w:numPr>
        <w:adjustRightInd w:val="0"/>
        <w:snapToGrid w:val="0"/>
        <w:spacing w:line="360" w:lineRule="auto"/>
        <w:ind w:left="0" w:firstLine="480"/>
        <w:rPr>
          <w:rStyle w:val="read"/>
          <w:rFonts w:ascii="宋体" w:hAnsi="宋体"/>
          <w:sz w:val="24"/>
        </w:rPr>
      </w:pPr>
      <w:r>
        <w:rPr>
          <w:rStyle w:val="read"/>
          <w:rFonts w:ascii="宋体" w:hAnsi="宋体"/>
          <w:sz w:val="24"/>
        </w:rPr>
        <w:t>提名：如果基金管理人和基金托管人同时更换，由单独或合计持有基金总份额10%以上</w:t>
      </w:r>
      <w:r>
        <w:rPr>
          <w:rFonts w:ascii="宋体" w:hAnsi="宋体" w:cs="Arial" w:hint="eastAsia"/>
          <w:sz w:val="24"/>
        </w:rPr>
        <w:t>(含10%)</w:t>
      </w:r>
      <w:r>
        <w:rPr>
          <w:rStyle w:val="read"/>
          <w:rFonts w:ascii="宋体" w:hAnsi="宋体"/>
          <w:sz w:val="24"/>
        </w:rPr>
        <w:t>的基金份额持有人提名新的基金管理人和基金托管人；</w:t>
      </w:r>
    </w:p>
    <w:p w14:paraId="11D15BE4" w14:textId="77777777" w:rsidR="003D0A2E" w:rsidRDefault="000228C2">
      <w:pPr>
        <w:numPr>
          <w:ilvl w:val="0"/>
          <w:numId w:val="33"/>
        </w:numPr>
        <w:adjustRightInd w:val="0"/>
        <w:snapToGrid w:val="0"/>
        <w:spacing w:line="360" w:lineRule="auto"/>
        <w:ind w:left="0" w:firstLine="480"/>
        <w:rPr>
          <w:rStyle w:val="read"/>
          <w:rFonts w:ascii="宋体" w:hAnsi="宋体"/>
          <w:sz w:val="24"/>
        </w:rPr>
      </w:pPr>
      <w:r>
        <w:rPr>
          <w:rStyle w:val="read"/>
          <w:rFonts w:ascii="宋体" w:hAnsi="宋体"/>
          <w:sz w:val="24"/>
        </w:rPr>
        <w:t>基金管理人和基金托管人的更换分别按上述程序进行；</w:t>
      </w:r>
    </w:p>
    <w:p w14:paraId="27BEF8B2" w14:textId="15D7E036" w:rsidR="003D0A2E" w:rsidRDefault="000228C2">
      <w:pPr>
        <w:numPr>
          <w:ilvl w:val="0"/>
          <w:numId w:val="33"/>
        </w:numPr>
        <w:adjustRightInd w:val="0"/>
        <w:snapToGrid w:val="0"/>
        <w:spacing w:line="360" w:lineRule="auto"/>
        <w:ind w:left="0" w:firstLine="480"/>
        <w:rPr>
          <w:rStyle w:val="read"/>
          <w:rFonts w:ascii="宋体" w:hAnsi="宋体"/>
          <w:sz w:val="24"/>
        </w:rPr>
      </w:pPr>
      <w:r>
        <w:rPr>
          <w:rStyle w:val="read"/>
          <w:rFonts w:ascii="宋体" w:hAnsi="宋体"/>
          <w:sz w:val="24"/>
        </w:rPr>
        <w:t>公告：</w:t>
      </w:r>
      <w:r>
        <w:rPr>
          <w:rStyle w:val="read"/>
          <w:rFonts w:ascii="宋体" w:hAnsi="宋体" w:hint="eastAsia"/>
          <w:sz w:val="24"/>
        </w:rPr>
        <w:t>新任基金管理人和新任基金托管人应在更换基金管理人和基金托</w:t>
      </w:r>
      <w:r>
        <w:rPr>
          <w:rStyle w:val="read"/>
          <w:rFonts w:ascii="宋体" w:hAnsi="宋体" w:hint="eastAsia"/>
          <w:sz w:val="24"/>
        </w:rPr>
        <w:lastRenderedPageBreak/>
        <w:t>管人的基金份额持有人大会决议生效后</w:t>
      </w:r>
      <w:r>
        <w:rPr>
          <w:rFonts w:ascii="宋体" w:hAnsi="宋体" w:hint="eastAsia"/>
          <w:sz w:val="24"/>
        </w:rPr>
        <w:t>按规定</w:t>
      </w:r>
      <w:r>
        <w:rPr>
          <w:rStyle w:val="read"/>
          <w:rFonts w:ascii="宋体" w:hAnsi="宋体" w:hint="eastAsia"/>
          <w:sz w:val="24"/>
        </w:rPr>
        <w:t>在</w:t>
      </w:r>
      <w:r w:rsidR="00051F0C">
        <w:rPr>
          <w:rStyle w:val="read"/>
          <w:rFonts w:ascii="宋体" w:hAnsi="宋体" w:hint="eastAsia"/>
          <w:sz w:val="24"/>
        </w:rPr>
        <w:t>规定媒介</w:t>
      </w:r>
      <w:r>
        <w:rPr>
          <w:rStyle w:val="read"/>
          <w:rFonts w:ascii="宋体" w:hAnsi="宋体" w:hint="eastAsia"/>
          <w:sz w:val="24"/>
        </w:rPr>
        <w:t>上联合公告</w:t>
      </w:r>
      <w:r>
        <w:rPr>
          <w:rStyle w:val="read"/>
          <w:rFonts w:ascii="宋体" w:hAnsi="宋体"/>
          <w:sz w:val="24"/>
        </w:rPr>
        <w:t>。</w:t>
      </w:r>
    </w:p>
    <w:p w14:paraId="64578759"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（四）新基金管理人</w:t>
      </w:r>
      <w:r>
        <w:rPr>
          <w:rFonts w:ascii="宋体" w:hAnsi="宋体" w:hint="eastAsia"/>
          <w:sz w:val="24"/>
        </w:rPr>
        <w:t>或临时基金管理人</w:t>
      </w:r>
      <w:r>
        <w:rPr>
          <w:rFonts w:ascii="宋体" w:hAnsi="宋体" w:cs="Arial" w:hint="eastAsia"/>
          <w:sz w:val="24"/>
        </w:rPr>
        <w:t>接收基金管理业务，或新基金托管人</w:t>
      </w:r>
      <w:r>
        <w:rPr>
          <w:rFonts w:ascii="宋体" w:hAnsi="宋体" w:hint="eastAsia"/>
          <w:sz w:val="24"/>
        </w:rPr>
        <w:t>或临时基金托管人</w:t>
      </w:r>
      <w:r>
        <w:rPr>
          <w:rFonts w:ascii="宋体" w:hAnsi="宋体" w:cs="Arial" w:hint="eastAsia"/>
          <w:sz w:val="24"/>
        </w:rPr>
        <w:t>接收基金财产和基金托管业务前，</w:t>
      </w:r>
      <w:r>
        <w:rPr>
          <w:rFonts w:ascii="宋体" w:hAnsi="宋体" w:hint="eastAsia"/>
          <w:sz w:val="24"/>
          <w:szCs w:val="20"/>
        </w:rPr>
        <w:t>原任</w:t>
      </w:r>
      <w:r>
        <w:rPr>
          <w:rFonts w:ascii="宋体" w:hAnsi="宋体" w:cs="Arial" w:hint="eastAsia"/>
          <w:sz w:val="24"/>
        </w:rPr>
        <w:t>基金管理人或</w:t>
      </w:r>
      <w:r>
        <w:rPr>
          <w:rFonts w:ascii="宋体" w:hAnsi="宋体" w:hint="eastAsia"/>
          <w:sz w:val="24"/>
          <w:szCs w:val="20"/>
        </w:rPr>
        <w:t>原任</w:t>
      </w:r>
      <w:r>
        <w:rPr>
          <w:rFonts w:ascii="宋体" w:hAnsi="宋体" w:cs="Arial" w:hint="eastAsia"/>
          <w:sz w:val="24"/>
        </w:rPr>
        <w:t>基金托管人应继续履行相关职责，并保证不做出对基金份额持有人的利益造成损害的行为。</w:t>
      </w:r>
      <w:r>
        <w:rPr>
          <w:rFonts w:ascii="宋体" w:hAnsi="宋体" w:hint="eastAsia"/>
          <w:sz w:val="24"/>
        </w:rPr>
        <w:t>原基金管理人或原基金托管人在继续履行相关职责期间，仍有权按照基金合同的规定收取基金管理费或基金托管费。</w:t>
      </w:r>
    </w:p>
    <w:p w14:paraId="0CF05480" w14:textId="77777777" w:rsidR="003D0A2E" w:rsidRDefault="000228C2">
      <w:pPr>
        <w:spacing w:line="360" w:lineRule="auto"/>
        <w:ind w:firstLineChars="200" w:firstLine="480"/>
        <w:rPr>
          <w:rFonts w:ascii="宋体" w:hAnsi="宋体"/>
          <w:bCs/>
          <w:sz w:val="24"/>
        </w:rPr>
      </w:pPr>
      <w:r>
        <w:rPr>
          <w:rFonts w:ascii="宋体" w:hAnsi="宋体" w:hint="eastAsia"/>
          <w:bCs/>
          <w:sz w:val="24"/>
        </w:rPr>
        <w:t>（五）本部分关于基金管理人、基金托管人更换条件和程序的约定，凡是直</w:t>
      </w:r>
    </w:p>
    <w:p w14:paraId="7AE66CF1" w14:textId="77777777" w:rsidR="003D0A2E" w:rsidRDefault="000228C2">
      <w:pPr>
        <w:spacing w:line="360" w:lineRule="auto"/>
        <w:rPr>
          <w:rFonts w:ascii="宋体" w:hAnsi="宋体"/>
          <w:bCs/>
          <w:sz w:val="24"/>
        </w:rPr>
      </w:pPr>
      <w:r>
        <w:rPr>
          <w:rFonts w:ascii="宋体" w:hAnsi="宋体" w:hint="eastAsia"/>
          <w:bCs/>
          <w:sz w:val="24"/>
        </w:rPr>
        <w:t>接引用法律法规或监管规则的部分，如法律法规或监管规则修改导致相关内容被取消或变更的，基金管理人与基金托管人协商一致并提前公告后，可直接对相应内容进行修改和调整，无需召开基金份额持有人大会审议。</w:t>
      </w:r>
    </w:p>
    <w:p w14:paraId="74EE4D76" w14:textId="77777777" w:rsidR="003D0A2E" w:rsidRDefault="003D0A2E">
      <w:pPr>
        <w:adjustRightInd w:val="0"/>
        <w:snapToGrid w:val="0"/>
        <w:spacing w:line="360" w:lineRule="auto"/>
        <w:ind w:firstLineChars="200" w:firstLine="480"/>
        <w:rPr>
          <w:rFonts w:ascii="宋体" w:hAnsi="宋体" w:cs="Arial"/>
          <w:sz w:val="24"/>
        </w:rPr>
      </w:pPr>
    </w:p>
    <w:p w14:paraId="751EA811" w14:textId="77777777" w:rsidR="003D0A2E" w:rsidRDefault="000228C2">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228" w:name="_Toc295833032"/>
      <w:bookmarkStart w:id="229" w:name="_Toc295833703"/>
      <w:bookmarkStart w:id="230" w:name="_Toc295832972"/>
      <w:bookmarkStart w:id="231" w:name="_Toc450839481"/>
      <w:bookmarkStart w:id="232" w:name="_Toc270669866"/>
      <w:bookmarkStart w:id="233" w:name="_Toc124325899"/>
      <w:bookmarkEnd w:id="228"/>
      <w:bookmarkEnd w:id="229"/>
      <w:bookmarkEnd w:id="230"/>
      <w:r>
        <w:rPr>
          <w:rFonts w:ascii="宋体" w:hAnsi="宋体" w:hint="eastAsia"/>
          <w:sz w:val="28"/>
          <w:szCs w:val="28"/>
        </w:rPr>
        <w:lastRenderedPageBreak/>
        <w:t>禁止行为</w:t>
      </w:r>
      <w:bookmarkEnd w:id="231"/>
      <w:bookmarkEnd w:id="232"/>
      <w:bookmarkEnd w:id="233"/>
    </w:p>
    <w:p w14:paraId="34228C49" w14:textId="77777777" w:rsidR="003D0A2E" w:rsidRDefault="000228C2">
      <w:pPr>
        <w:snapToGrid w:val="0"/>
        <w:spacing w:line="360" w:lineRule="auto"/>
        <w:ind w:firstLineChars="200" w:firstLine="480"/>
        <w:rPr>
          <w:rFonts w:ascii="宋体" w:hAnsi="宋体"/>
          <w:sz w:val="24"/>
        </w:rPr>
      </w:pPr>
      <w:r>
        <w:rPr>
          <w:rFonts w:ascii="宋体" w:hAnsi="宋体" w:hint="eastAsia"/>
          <w:sz w:val="24"/>
        </w:rPr>
        <w:t>本协议当事人禁止从事的行为，包括但不限于：</w:t>
      </w:r>
    </w:p>
    <w:p w14:paraId="2C6CACF4" w14:textId="77777777" w:rsidR="003D0A2E" w:rsidRDefault="000228C2">
      <w:pPr>
        <w:snapToGrid w:val="0"/>
        <w:spacing w:line="360" w:lineRule="auto"/>
        <w:ind w:firstLineChars="200" w:firstLine="480"/>
        <w:rPr>
          <w:rFonts w:ascii="宋体" w:hAnsi="宋体"/>
          <w:sz w:val="24"/>
        </w:rPr>
      </w:pPr>
      <w:r>
        <w:rPr>
          <w:rFonts w:ascii="宋体" w:hAnsi="宋体" w:hint="eastAsia"/>
          <w:sz w:val="24"/>
        </w:rPr>
        <w:t>（一）基金管理人、基金托管人将其固有财产或者他人财产混同于基金财产从事证券投资。</w:t>
      </w:r>
    </w:p>
    <w:p w14:paraId="6033DDB6" w14:textId="77777777" w:rsidR="003D0A2E" w:rsidRDefault="000228C2">
      <w:pPr>
        <w:snapToGrid w:val="0"/>
        <w:spacing w:line="360" w:lineRule="auto"/>
        <w:ind w:firstLineChars="200" w:firstLine="480"/>
        <w:rPr>
          <w:rFonts w:ascii="宋体" w:hAnsi="宋体"/>
          <w:sz w:val="24"/>
        </w:rPr>
      </w:pPr>
      <w:r>
        <w:rPr>
          <w:rFonts w:ascii="宋体" w:hAnsi="宋体" w:hint="eastAsia"/>
          <w:sz w:val="24"/>
        </w:rPr>
        <w:t>（二）基金管理人不公平地对待其管理的不同基金财产，基金托管人不公平地对待其托管的不同基金财产。</w:t>
      </w:r>
    </w:p>
    <w:p w14:paraId="40CD7D7D" w14:textId="77777777" w:rsidR="003D0A2E" w:rsidRDefault="000228C2">
      <w:pPr>
        <w:snapToGrid w:val="0"/>
        <w:spacing w:line="360" w:lineRule="auto"/>
        <w:ind w:firstLineChars="200" w:firstLine="480"/>
        <w:rPr>
          <w:rFonts w:ascii="宋体" w:hAnsi="宋体"/>
          <w:sz w:val="24"/>
        </w:rPr>
      </w:pPr>
      <w:r>
        <w:rPr>
          <w:rFonts w:ascii="宋体" w:hAnsi="宋体" w:hint="eastAsia"/>
          <w:sz w:val="24"/>
        </w:rPr>
        <w:t>（三）基金管理人、基金托管人利用基金财产为基金份额持有人以外的第三人牟取利益。</w:t>
      </w:r>
    </w:p>
    <w:p w14:paraId="2653ED3E" w14:textId="77777777" w:rsidR="003D0A2E" w:rsidRDefault="000228C2">
      <w:pPr>
        <w:snapToGrid w:val="0"/>
        <w:spacing w:line="360" w:lineRule="auto"/>
        <w:ind w:firstLineChars="200" w:firstLine="480"/>
        <w:rPr>
          <w:rFonts w:ascii="宋体" w:hAnsi="宋体"/>
          <w:sz w:val="24"/>
        </w:rPr>
      </w:pPr>
      <w:r>
        <w:rPr>
          <w:rFonts w:ascii="宋体" w:hAnsi="宋体" w:hint="eastAsia"/>
          <w:sz w:val="24"/>
        </w:rPr>
        <w:t>（四）基金管理人、基金托管人向基金份额持有人违规承诺收益或者承担损失。</w:t>
      </w:r>
    </w:p>
    <w:p w14:paraId="7CC12C47"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（五）基金管理人、基金托管人对他人泄露基金运作和管理过程中任何尚未按法律法规规定的方式公开披露的信息。</w:t>
      </w:r>
    </w:p>
    <w:p w14:paraId="19CC87F2"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sz w:val="24"/>
        </w:rPr>
        <w:t>（六）基金管理人在没有充足资金的情况下向基金托管人发出投资指令和赎回、分红资金的划拨指令，或违规向基金托管人发出指令。</w:t>
      </w:r>
    </w:p>
    <w:p w14:paraId="568814F9"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（七）基金管理人、基金托管人在行政上、财务上不独立, 其高级管理人员和其他从业人员相互兼职。</w:t>
      </w:r>
    </w:p>
    <w:p w14:paraId="3D9967ED"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（八）基金托管人私自动用或处分基金财产，根据基金管理人的合法指令、基金合同或托管协议的规定进行处分的除外。</w:t>
      </w:r>
    </w:p>
    <w:p w14:paraId="4134D646"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（九）基金财产用于下列投资或者活动：</w:t>
      </w:r>
    </w:p>
    <w:p w14:paraId="230D19D7" w14:textId="77777777" w:rsidR="003D0A2E" w:rsidRDefault="000228C2">
      <w:pPr>
        <w:numPr>
          <w:ilvl w:val="0"/>
          <w:numId w:val="34"/>
        </w:numPr>
        <w:adjustRightInd w:val="0"/>
        <w:snapToGrid w:val="0"/>
        <w:spacing w:line="360" w:lineRule="auto"/>
        <w:ind w:left="0" w:firstLine="480"/>
        <w:rPr>
          <w:rStyle w:val="read"/>
          <w:rFonts w:ascii="宋体" w:hAnsi="宋体"/>
          <w:sz w:val="24"/>
        </w:rPr>
      </w:pPr>
      <w:r>
        <w:rPr>
          <w:rStyle w:val="read"/>
          <w:rFonts w:ascii="宋体" w:hAnsi="宋体" w:hint="eastAsia"/>
          <w:sz w:val="24"/>
        </w:rPr>
        <w:t>承销证券；</w:t>
      </w:r>
    </w:p>
    <w:p w14:paraId="48A521D9" w14:textId="77777777" w:rsidR="003D0A2E" w:rsidRDefault="000228C2">
      <w:pPr>
        <w:numPr>
          <w:ilvl w:val="0"/>
          <w:numId w:val="34"/>
        </w:numPr>
        <w:adjustRightInd w:val="0"/>
        <w:snapToGrid w:val="0"/>
        <w:spacing w:line="360" w:lineRule="auto"/>
        <w:ind w:left="0" w:firstLine="480"/>
        <w:rPr>
          <w:rStyle w:val="read"/>
          <w:rFonts w:ascii="宋体" w:hAnsi="宋体"/>
          <w:sz w:val="24"/>
        </w:rPr>
      </w:pPr>
      <w:r>
        <w:rPr>
          <w:rStyle w:val="read"/>
          <w:rFonts w:ascii="宋体" w:hAnsi="宋体" w:hint="eastAsia"/>
          <w:sz w:val="24"/>
        </w:rPr>
        <w:t>违反规定向他人贷款或者提供担保；</w:t>
      </w:r>
    </w:p>
    <w:p w14:paraId="02106C62" w14:textId="77777777" w:rsidR="003D0A2E" w:rsidRDefault="000228C2">
      <w:pPr>
        <w:numPr>
          <w:ilvl w:val="0"/>
          <w:numId w:val="34"/>
        </w:numPr>
        <w:adjustRightInd w:val="0"/>
        <w:snapToGrid w:val="0"/>
        <w:spacing w:line="360" w:lineRule="auto"/>
        <w:ind w:left="0" w:firstLine="480"/>
        <w:rPr>
          <w:rStyle w:val="read"/>
          <w:rFonts w:ascii="宋体" w:hAnsi="宋体"/>
          <w:sz w:val="24"/>
        </w:rPr>
      </w:pPr>
      <w:r>
        <w:rPr>
          <w:rStyle w:val="read"/>
          <w:rFonts w:ascii="宋体" w:hAnsi="宋体" w:hint="eastAsia"/>
          <w:sz w:val="24"/>
        </w:rPr>
        <w:t>从事承担无限责任的投资；</w:t>
      </w:r>
    </w:p>
    <w:p w14:paraId="5904C08A" w14:textId="77777777" w:rsidR="003D0A2E" w:rsidRDefault="000228C2">
      <w:pPr>
        <w:numPr>
          <w:ilvl w:val="0"/>
          <w:numId w:val="34"/>
        </w:numPr>
        <w:adjustRightInd w:val="0"/>
        <w:snapToGrid w:val="0"/>
        <w:spacing w:line="360" w:lineRule="auto"/>
        <w:ind w:left="0" w:firstLine="480"/>
        <w:rPr>
          <w:rStyle w:val="read"/>
          <w:rFonts w:ascii="宋体" w:hAnsi="宋体"/>
          <w:sz w:val="24"/>
        </w:rPr>
      </w:pPr>
      <w:r>
        <w:rPr>
          <w:rStyle w:val="read"/>
          <w:rFonts w:ascii="宋体" w:hAnsi="宋体" w:hint="eastAsia"/>
          <w:sz w:val="24"/>
        </w:rPr>
        <w:t>向其基金管理人、基金托管人出资；</w:t>
      </w:r>
    </w:p>
    <w:p w14:paraId="265B5A2E" w14:textId="77777777" w:rsidR="003D0A2E" w:rsidRDefault="000228C2">
      <w:pPr>
        <w:numPr>
          <w:ilvl w:val="0"/>
          <w:numId w:val="34"/>
        </w:numPr>
        <w:adjustRightInd w:val="0"/>
        <w:snapToGrid w:val="0"/>
        <w:spacing w:line="360" w:lineRule="auto"/>
        <w:ind w:left="0" w:firstLine="480"/>
        <w:rPr>
          <w:rStyle w:val="read"/>
          <w:rFonts w:ascii="宋体" w:hAnsi="宋体"/>
          <w:sz w:val="24"/>
        </w:rPr>
      </w:pPr>
      <w:r>
        <w:rPr>
          <w:rStyle w:val="read"/>
          <w:rFonts w:ascii="宋体" w:hAnsi="宋体" w:hint="eastAsia"/>
          <w:sz w:val="24"/>
        </w:rPr>
        <w:t>从事内幕交易、操纵证券交易价格及其他不正当的证券交易活动；</w:t>
      </w:r>
    </w:p>
    <w:p w14:paraId="199F6DB5" w14:textId="77777777" w:rsidR="00C47972" w:rsidRPr="0022543B" w:rsidRDefault="00C47972" w:rsidP="0022543B">
      <w:pPr>
        <w:numPr>
          <w:ilvl w:val="0"/>
          <w:numId w:val="34"/>
        </w:numPr>
        <w:adjustRightInd w:val="0"/>
        <w:snapToGrid w:val="0"/>
        <w:spacing w:line="360" w:lineRule="auto"/>
        <w:ind w:left="0" w:firstLine="480"/>
        <w:rPr>
          <w:rStyle w:val="read"/>
          <w:rFonts w:ascii="宋体" w:hAnsi="宋体"/>
        </w:rPr>
      </w:pPr>
      <w:r w:rsidRPr="0022543B">
        <w:rPr>
          <w:rStyle w:val="read"/>
          <w:rFonts w:ascii="宋体" w:hAnsi="宋体" w:hint="eastAsia"/>
        </w:rPr>
        <w:t>持有具有复杂、衍生品性质的基金份额，包括分级基金和中国证监会认定的其他基金份额；</w:t>
      </w:r>
    </w:p>
    <w:p w14:paraId="144067D0" w14:textId="77777777" w:rsidR="00C47972" w:rsidRPr="0022543B" w:rsidRDefault="00C47972" w:rsidP="0022543B">
      <w:pPr>
        <w:numPr>
          <w:ilvl w:val="0"/>
          <w:numId w:val="34"/>
        </w:numPr>
        <w:adjustRightInd w:val="0"/>
        <w:snapToGrid w:val="0"/>
        <w:spacing w:line="360" w:lineRule="auto"/>
        <w:ind w:left="0" w:firstLine="480"/>
        <w:rPr>
          <w:rStyle w:val="read"/>
          <w:rFonts w:ascii="宋体" w:hAnsi="宋体"/>
        </w:rPr>
      </w:pPr>
      <w:r w:rsidRPr="0022543B">
        <w:rPr>
          <w:rStyle w:val="read"/>
          <w:rFonts w:ascii="宋体" w:hAnsi="宋体" w:hint="eastAsia"/>
        </w:rPr>
        <w:t>持有货币市场基金、基金中基金、其他投资范围包含基金的基金和本基金基金经理管理的其他基金；</w:t>
      </w:r>
    </w:p>
    <w:p w14:paraId="491BAEA6" w14:textId="77777777" w:rsidR="003D0A2E" w:rsidRPr="00C47972" w:rsidRDefault="000228C2" w:rsidP="00C47972">
      <w:pPr>
        <w:numPr>
          <w:ilvl w:val="0"/>
          <w:numId w:val="34"/>
        </w:numPr>
        <w:adjustRightInd w:val="0"/>
        <w:snapToGrid w:val="0"/>
        <w:spacing w:line="360" w:lineRule="auto"/>
        <w:ind w:left="0" w:firstLine="480"/>
        <w:rPr>
          <w:rStyle w:val="read"/>
          <w:rFonts w:ascii="宋体" w:hAnsi="宋体"/>
          <w:sz w:val="24"/>
        </w:rPr>
      </w:pPr>
      <w:r w:rsidRPr="00C47972">
        <w:rPr>
          <w:rStyle w:val="read"/>
          <w:rFonts w:ascii="宋体" w:hAnsi="宋体" w:hint="eastAsia"/>
          <w:sz w:val="24"/>
        </w:rPr>
        <w:t>法律、行政法规和中国证监会规定禁止的其他活动；</w:t>
      </w:r>
    </w:p>
    <w:p w14:paraId="4607F4CA" w14:textId="77777777" w:rsidR="003D0A2E" w:rsidRDefault="000228C2">
      <w:pPr>
        <w:adjustRightInd w:val="0"/>
        <w:snapToGrid w:val="0"/>
        <w:spacing w:line="360" w:lineRule="auto"/>
        <w:ind w:firstLineChars="200" w:firstLine="480"/>
        <w:rPr>
          <w:rStyle w:val="read"/>
          <w:rFonts w:ascii="宋体" w:hAnsi="宋体"/>
          <w:sz w:val="24"/>
        </w:rPr>
      </w:pPr>
      <w:r>
        <w:rPr>
          <w:rStyle w:val="read"/>
          <w:rFonts w:ascii="宋体" w:hAnsi="宋体"/>
          <w:sz w:val="24"/>
        </w:rPr>
        <w:lastRenderedPageBreak/>
        <w:t>法律</w:t>
      </w:r>
      <w:r>
        <w:rPr>
          <w:rStyle w:val="read"/>
          <w:rFonts w:ascii="宋体" w:hAnsi="宋体" w:hint="eastAsia"/>
          <w:sz w:val="24"/>
        </w:rPr>
        <w:t>、行政</w:t>
      </w:r>
      <w:r>
        <w:rPr>
          <w:rStyle w:val="read"/>
          <w:rFonts w:ascii="宋体" w:hAnsi="宋体"/>
          <w:sz w:val="24"/>
        </w:rPr>
        <w:t>法规或</w:t>
      </w:r>
      <w:r>
        <w:rPr>
          <w:rStyle w:val="read"/>
          <w:rFonts w:ascii="宋体" w:hAnsi="宋体" w:hint="eastAsia"/>
          <w:sz w:val="24"/>
        </w:rPr>
        <w:t>监管部门取消</w:t>
      </w:r>
      <w:r>
        <w:rPr>
          <w:rStyle w:val="read"/>
          <w:rFonts w:ascii="宋体" w:hAnsi="宋体"/>
          <w:sz w:val="24"/>
        </w:rPr>
        <w:t>上述限制，</w:t>
      </w:r>
      <w:r>
        <w:rPr>
          <w:rStyle w:val="read"/>
          <w:rFonts w:ascii="宋体" w:hAnsi="宋体" w:hint="eastAsia"/>
          <w:sz w:val="24"/>
        </w:rPr>
        <w:t>如适用于本基金，</w:t>
      </w:r>
      <w:r>
        <w:rPr>
          <w:rFonts w:ascii="宋体" w:hAnsi="宋体" w:hint="eastAsia"/>
          <w:bCs/>
          <w:sz w:val="24"/>
        </w:rPr>
        <w:t>基金管理人在履行适当程序后</w:t>
      </w:r>
      <w:r>
        <w:rPr>
          <w:rStyle w:val="read"/>
          <w:rFonts w:ascii="宋体" w:hAnsi="宋体" w:hint="eastAsia"/>
          <w:sz w:val="24"/>
        </w:rPr>
        <w:t>，则本基金投资不再受相关限制。</w:t>
      </w:r>
    </w:p>
    <w:p w14:paraId="3A46C519"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（十）法律法规和基金合同禁止的其他行为，以及依照法律、行政法规有关规定，由</w:t>
      </w:r>
      <w:r>
        <w:rPr>
          <w:rStyle w:val="read"/>
          <w:rFonts w:ascii="宋体" w:hAnsi="宋体" w:hint="eastAsia"/>
          <w:sz w:val="24"/>
        </w:rPr>
        <w:t>中国证监会</w:t>
      </w:r>
      <w:r>
        <w:rPr>
          <w:rFonts w:ascii="宋体" w:hAnsi="宋体" w:cs="Arial" w:hint="eastAsia"/>
          <w:sz w:val="24"/>
        </w:rPr>
        <w:t>规定禁止基金管理人、基金托管人从事的其他行为。</w:t>
      </w:r>
    </w:p>
    <w:p w14:paraId="48041025" w14:textId="77777777" w:rsidR="003D0A2E" w:rsidRDefault="003D0A2E">
      <w:pPr>
        <w:adjustRightInd w:val="0"/>
        <w:snapToGrid w:val="0"/>
        <w:spacing w:line="360" w:lineRule="auto"/>
        <w:ind w:firstLineChars="200" w:firstLine="480"/>
        <w:rPr>
          <w:rFonts w:ascii="宋体" w:hAnsi="宋体" w:cs="Arial"/>
          <w:sz w:val="24"/>
        </w:rPr>
      </w:pPr>
    </w:p>
    <w:p w14:paraId="5EEC40E5" w14:textId="77777777" w:rsidR="003D0A2E" w:rsidRDefault="000228C2">
      <w:pPr>
        <w:pStyle w:val="1"/>
        <w:numPr>
          <w:ilvl w:val="0"/>
          <w:numId w:val="1"/>
        </w:numPr>
        <w:spacing w:line="360" w:lineRule="auto"/>
        <w:jc w:val="center"/>
        <w:rPr>
          <w:rFonts w:ascii="宋体" w:hAnsi="宋体"/>
          <w:sz w:val="28"/>
          <w:szCs w:val="28"/>
        </w:rPr>
      </w:pPr>
      <w:r>
        <w:rPr>
          <w:rFonts w:ascii="宋体" w:hAnsi="宋体"/>
          <w:sz w:val="24"/>
          <w:szCs w:val="24"/>
        </w:rPr>
        <w:br w:type="page"/>
      </w:r>
      <w:bookmarkStart w:id="234" w:name="_Toc295833705"/>
      <w:bookmarkStart w:id="235" w:name="_Toc295833034"/>
      <w:bookmarkStart w:id="236" w:name="_Toc295832974"/>
      <w:bookmarkStart w:id="237" w:name="_Toc270669867"/>
      <w:bookmarkStart w:id="238" w:name="_Toc450839482"/>
      <w:bookmarkStart w:id="239" w:name="_Toc124325900"/>
      <w:bookmarkEnd w:id="234"/>
      <w:bookmarkEnd w:id="235"/>
      <w:bookmarkEnd w:id="236"/>
      <w:r>
        <w:rPr>
          <w:rFonts w:ascii="宋体" w:hAnsi="宋体" w:hint="eastAsia"/>
          <w:sz w:val="28"/>
          <w:szCs w:val="28"/>
        </w:rPr>
        <w:lastRenderedPageBreak/>
        <w:t>托管协议的变更、终止与基金财产的清算</w:t>
      </w:r>
      <w:bookmarkEnd w:id="237"/>
      <w:bookmarkEnd w:id="238"/>
      <w:bookmarkEnd w:id="239"/>
    </w:p>
    <w:p w14:paraId="288268C9"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（一）本托管协议的变更程序</w:t>
      </w:r>
    </w:p>
    <w:p w14:paraId="2DFAA776" w14:textId="2FCCDBD0" w:rsidR="003D0A2E" w:rsidRDefault="000228C2">
      <w:pPr>
        <w:adjustRightInd w:val="0"/>
        <w:snapToGrid w:val="0"/>
        <w:spacing w:line="360" w:lineRule="auto"/>
        <w:ind w:firstLineChars="200" w:firstLine="480"/>
        <w:rPr>
          <w:rFonts w:ascii="宋体" w:hAnsi="宋体"/>
          <w:sz w:val="24"/>
        </w:rPr>
      </w:pPr>
      <w:r>
        <w:rPr>
          <w:rFonts w:ascii="宋体" w:hAnsi="宋体" w:cs="Arial" w:hint="eastAsia"/>
          <w:sz w:val="24"/>
        </w:rPr>
        <w:t>本托管协议双方当事人经协商一致，可以对本托管协议进行修改。修改后的新托管协议，其内容不得与基金合同的规定有任何冲突。</w:t>
      </w:r>
    </w:p>
    <w:p w14:paraId="03F71570"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（二）基金托管协议终止出现的情形</w:t>
      </w:r>
    </w:p>
    <w:p w14:paraId="38FE2CAD" w14:textId="77777777" w:rsidR="003D0A2E" w:rsidRDefault="000228C2">
      <w:pPr>
        <w:numPr>
          <w:ilvl w:val="0"/>
          <w:numId w:val="35"/>
        </w:numPr>
        <w:adjustRightInd w:val="0"/>
        <w:snapToGrid w:val="0"/>
        <w:spacing w:line="360" w:lineRule="auto"/>
        <w:ind w:left="0" w:firstLine="480"/>
        <w:rPr>
          <w:rStyle w:val="read"/>
          <w:rFonts w:ascii="宋体" w:hAnsi="宋体"/>
          <w:sz w:val="24"/>
        </w:rPr>
      </w:pPr>
      <w:r>
        <w:rPr>
          <w:rStyle w:val="read"/>
          <w:rFonts w:ascii="宋体" w:hAnsi="宋体" w:hint="eastAsia"/>
          <w:sz w:val="24"/>
        </w:rPr>
        <w:t>基金合同终止；</w:t>
      </w:r>
    </w:p>
    <w:p w14:paraId="0A04AB2A" w14:textId="77777777" w:rsidR="003D0A2E" w:rsidRDefault="000228C2">
      <w:pPr>
        <w:numPr>
          <w:ilvl w:val="0"/>
          <w:numId w:val="35"/>
        </w:numPr>
        <w:adjustRightInd w:val="0"/>
        <w:snapToGrid w:val="0"/>
        <w:spacing w:line="360" w:lineRule="auto"/>
        <w:ind w:left="0" w:firstLine="480"/>
        <w:rPr>
          <w:rStyle w:val="read"/>
          <w:rFonts w:ascii="宋体" w:hAnsi="宋体"/>
          <w:sz w:val="24"/>
        </w:rPr>
      </w:pPr>
      <w:r>
        <w:rPr>
          <w:rStyle w:val="read"/>
          <w:rFonts w:ascii="宋体" w:hAnsi="宋体" w:hint="eastAsia"/>
          <w:sz w:val="24"/>
        </w:rPr>
        <w:t>基金托管人解散、依法被撤销、破产或由其他基金托管人接管基金资产；</w:t>
      </w:r>
    </w:p>
    <w:p w14:paraId="70271437" w14:textId="77777777" w:rsidR="003D0A2E" w:rsidRDefault="000228C2">
      <w:pPr>
        <w:numPr>
          <w:ilvl w:val="0"/>
          <w:numId w:val="35"/>
        </w:numPr>
        <w:adjustRightInd w:val="0"/>
        <w:snapToGrid w:val="0"/>
        <w:spacing w:line="360" w:lineRule="auto"/>
        <w:ind w:left="0" w:firstLine="480"/>
        <w:rPr>
          <w:rStyle w:val="read"/>
          <w:rFonts w:ascii="宋体" w:hAnsi="宋体"/>
          <w:sz w:val="24"/>
        </w:rPr>
      </w:pPr>
      <w:r>
        <w:rPr>
          <w:rStyle w:val="read"/>
          <w:rFonts w:ascii="宋体" w:hAnsi="宋体" w:hint="eastAsia"/>
          <w:sz w:val="24"/>
        </w:rPr>
        <w:t>基金管理人解散、依法被撤销、破产或由其他基金管理人接管基金管理权；</w:t>
      </w:r>
    </w:p>
    <w:p w14:paraId="263F7765" w14:textId="77777777" w:rsidR="003D0A2E" w:rsidRDefault="000228C2">
      <w:pPr>
        <w:numPr>
          <w:ilvl w:val="0"/>
          <w:numId w:val="35"/>
        </w:numPr>
        <w:adjustRightInd w:val="0"/>
        <w:snapToGrid w:val="0"/>
        <w:spacing w:line="360" w:lineRule="auto"/>
        <w:ind w:left="0" w:firstLine="480"/>
        <w:rPr>
          <w:rStyle w:val="read"/>
          <w:rFonts w:ascii="宋体" w:hAnsi="宋体"/>
          <w:sz w:val="24"/>
        </w:rPr>
      </w:pPr>
      <w:r>
        <w:rPr>
          <w:rStyle w:val="read"/>
          <w:rFonts w:ascii="宋体" w:hAnsi="宋体" w:hint="eastAsia"/>
          <w:sz w:val="24"/>
        </w:rPr>
        <w:t>发生法律法规、中国证监会或基金合同规定的终止事项。</w:t>
      </w:r>
    </w:p>
    <w:p w14:paraId="6BD42971"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（三）基金财产的清算</w:t>
      </w:r>
    </w:p>
    <w:p w14:paraId="4546C664" w14:textId="77777777" w:rsidR="003D0A2E" w:rsidRDefault="000228C2">
      <w:pPr>
        <w:numPr>
          <w:ilvl w:val="0"/>
          <w:numId w:val="36"/>
        </w:numPr>
        <w:autoSpaceDE w:val="0"/>
        <w:autoSpaceDN w:val="0"/>
        <w:adjustRightInd w:val="0"/>
        <w:spacing w:line="360" w:lineRule="auto"/>
        <w:ind w:left="0" w:firstLine="425"/>
        <w:jc w:val="left"/>
        <w:rPr>
          <w:rFonts w:ascii="宋体" w:hAnsi="宋体"/>
          <w:sz w:val="24"/>
        </w:rPr>
      </w:pPr>
      <w:r>
        <w:rPr>
          <w:rFonts w:ascii="宋体" w:hAnsi="宋体" w:hint="eastAsia"/>
          <w:sz w:val="24"/>
        </w:rPr>
        <w:t>基金财产清算小组</w:t>
      </w:r>
    </w:p>
    <w:p w14:paraId="4735CB5C" w14:textId="77777777" w:rsidR="003D0A2E" w:rsidRDefault="000228C2">
      <w:pPr>
        <w:numPr>
          <w:ilvl w:val="0"/>
          <w:numId w:val="37"/>
        </w:numPr>
        <w:autoSpaceDE w:val="0"/>
        <w:autoSpaceDN w:val="0"/>
        <w:adjustRightInd w:val="0"/>
        <w:spacing w:line="360" w:lineRule="auto"/>
        <w:ind w:left="0" w:firstLine="426"/>
        <w:jc w:val="left"/>
        <w:rPr>
          <w:rFonts w:ascii="宋体" w:hAnsi="宋体"/>
          <w:sz w:val="24"/>
        </w:rPr>
      </w:pPr>
      <w:r>
        <w:rPr>
          <w:bCs/>
          <w:sz w:val="24"/>
        </w:rPr>
        <w:t>自出现基金合同终止事由之日起</w:t>
      </w:r>
      <w:r>
        <w:rPr>
          <w:bCs/>
          <w:sz w:val="24"/>
        </w:rPr>
        <w:t>30</w:t>
      </w:r>
      <w:r>
        <w:rPr>
          <w:bCs/>
          <w:sz w:val="24"/>
        </w:rPr>
        <w:t>个工作日</w:t>
      </w:r>
      <w:r>
        <w:rPr>
          <w:rFonts w:hint="eastAsia"/>
          <w:bCs/>
          <w:sz w:val="24"/>
        </w:rPr>
        <w:t>内</w:t>
      </w:r>
      <w:r>
        <w:rPr>
          <w:sz w:val="24"/>
        </w:rPr>
        <w:t>成立清算</w:t>
      </w:r>
      <w:r>
        <w:rPr>
          <w:bCs/>
          <w:sz w:val="24"/>
        </w:rPr>
        <w:t>小组</w:t>
      </w:r>
      <w:r>
        <w:rPr>
          <w:rFonts w:ascii="宋体" w:hAnsi="宋体" w:hint="eastAsia"/>
          <w:sz w:val="24"/>
        </w:rPr>
        <w:t>，</w:t>
      </w:r>
      <w:r>
        <w:rPr>
          <w:bCs/>
          <w:sz w:val="24"/>
        </w:rPr>
        <w:t>基金管理人组织</w:t>
      </w:r>
      <w:r>
        <w:rPr>
          <w:sz w:val="24"/>
        </w:rPr>
        <w:t>基金财产清算</w:t>
      </w:r>
      <w:r>
        <w:rPr>
          <w:bCs/>
          <w:sz w:val="24"/>
        </w:rPr>
        <w:t>小组并</w:t>
      </w:r>
      <w:r>
        <w:rPr>
          <w:sz w:val="24"/>
        </w:rPr>
        <w:t>在中国证监会的监督下进行基金清算</w:t>
      </w:r>
      <w:r>
        <w:rPr>
          <w:rFonts w:ascii="宋体" w:hAnsi="宋体" w:hint="eastAsia"/>
          <w:sz w:val="24"/>
        </w:rPr>
        <w:t>。</w:t>
      </w:r>
    </w:p>
    <w:p w14:paraId="75C76AE0" w14:textId="6119893C" w:rsidR="003D0A2E" w:rsidRDefault="000228C2">
      <w:pPr>
        <w:numPr>
          <w:ilvl w:val="0"/>
          <w:numId w:val="37"/>
        </w:numPr>
        <w:autoSpaceDE w:val="0"/>
        <w:autoSpaceDN w:val="0"/>
        <w:adjustRightInd w:val="0"/>
        <w:spacing w:line="360" w:lineRule="auto"/>
        <w:ind w:left="0" w:firstLine="425"/>
        <w:jc w:val="left"/>
        <w:rPr>
          <w:rFonts w:ascii="宋体" w:hAnsi="宋体"/>
          <w:sz w:val="24"/>
        </w:rPr>
      </w:pPr>
      <w:r>
        <w:rPr>
          <w:rFonts w:ascii="宋体" w:hAnsi="宋体" w:hint="eastAsia"/>
          <w:sz w:val="24"/>
        </w:rPr>
        <w:t>基金财产清算小组成员由基金管理人、基金托管人、</w:t>
      </w:r>
      <w:r w:rsidR="00C47972">
        <w:rPr>
          <w:rFonts w:ascii="宋体" w:hAnsi="宋体" w:hint="eastAsia"/>
          <w:sz w:val="24"/>
        </w:rPr>
        <w:t>符合《证券法》规定</w:t>
      </w:r>
      <w:r>
        <w:rPr>
          <w:rFonts w:ascii="宋体" w:hAnsi="宋体" w:hint="eastAsia"/>
          <w:sz w:val="24"/>
        </w:rPr>
        <w:t>的注册会计师、律师以及中国证监会指定的人员组成。基金财产清算小组可以聘用必要的工作人员。</w:t>
      </w:r>
    </w:p>
    <w:p w14:paraId="7E5C0723" w14:textId="77777777" w:rsidR="003D0A2E" w:rsidRDefault="000228C2">
      <w:pPr>
        <w:numPr>
          <w:ilvl w:val="0"/>
          <w:numId w:val="37"/>
        </w:numPr>
        <w:autoSpaceDE w:val="0"/>
        <w:autoSpaceDN w:val="0"/>
        <w:adjustRightInd w:val="0"/>
        <w:spacing w:line="360" w:lineRule="auto"/>
        <w:ind w:left="0" w:firstLine="425"/>
        <w:jc w:val="left"/>
        <w:rPr>
          <w:rFonts w:ascii="宋体" w:hAnsi="宋体"/>
          <w:sz w:val="24"/>
        </w:rPr>
      </w:pPr>
      <w:r>
        <w:rPr>
          <w:rFonts w:ascii="宋体" w:hAnsi="宋体" w:hint="eastAsia"/>
          <w:sz w:val="24"/>
        </w:rPr>
        <w:t>基金财产清算小组负责基金财产的保管、清理、估价、变现和分配。基金财产清算小组可以依法进行必要的民事活动。</w:t>
      </w:r>
    </w:p>
    <w:p w14:paraId="2B8ABBFB" w14:textId="77777777" w:rsidR="003D0A2E" w:rsidRDefault="000228C2">
      <w:pPr>
        <w:numPr>
          <w:ilvl w:val="0"/>
          <w:numId w:val="36"/>
        </w:numPr>
        <w:autoSpaceDE w:val="0"/>
        <w:autoSpaceDN w:val="0"/>
        <w:adjustRightInd w:val="0"/>
        <w:spacing w:line="360" w:lineRule="auto"/>
        <w:ind w:left="0" w:firstLineChars="177" w:firstLine="425"/>
        <w:jc w:val="left"/>
        <w:rPr>
          <w:rFonts w:ascii="宋体" w:hAnsi="宋体"/>
          <w:sz w:val="24"/>
        </w:rPr>
      </w:pPr>
      <w:r>
        <w:rPr>
          <w:rFonts w:ascii="宋体" w:hAnsi="宋体" w:hint="eastAsia"/>
          <w:sz w:val="24"/>
        </w:rPr>
        <w:t>基金财产清算程序</w:t>
      </w:r>
    </w:p>
    <w:p w14:paraId="045A662D" w14:textId="77777777" w:rsidR="003D0A2E" w:rsidRDefault="000228C2">
      <w:pPr>
        <w:autoSpaceDE w:val="0"/>
        <w:autoSpaceDN w:val="0"/>
        <w:adjustRightInd w:val="0"/>
        <w:spacing w:line="360" w:lineRule="auto"/>
        <w:ind w:firstLine="425"/>
        <w:jc w:val="left"/>
        <w:rPr>
          <w:rFonts w:ascii="宋体" w:hAnsi="宋体"/>
          <w:sz w:val="24"/>
        </w:rPr>
      </w:pPr>
      <w:r>
        <w:rPr>
          <w:rFonts w:ascii="宋体" w:hAnsi="宋体" w:hint="eastAsia"/>
          <w:sz w:val="24"/>
        </w:rPr>
        <w:t>基金合同终止，应当按法律法规和基金合同的有关规定对基金财产进行清算。基金财产清算程序主要包括：</w:t>
      </w:r>
    </w:p>
    <w:p w14:paraId="1B0E8598" w14:textId="77777777" w:rsidR="003D0A2E" w:rsidRDefault="000228C2">
      <w:pPr>
        <w:numPr>
          <w:ilvl w:val="0"/>
          <w:numId w:val="38"/>
        </w:numPr>
        <w:spacing w:line="360" w:lineRule="auto"/>
        <w:ind w:left="0" w:firstLineChars="177" w:firstLine="425"/>
        <w:rPr>
          <w:rFonts w:ascii="宋体" w:hAnsi="宋体"/>
          <w:sz w:val="24"/>
        </w:rPr>
      </w:pPr>
      <w:r>
        <w:rPr>
          <w:rFonts w:hint="eastAsia"/>
          <w:bCs/>
          <w:sz w:val="24"/>
        </w:rPr>
        <w:t>基金合同终止时，由基金财产清算小组统一接管基金</w:t>
      </w:r>
      <w:r>
        <w:rPr>
          <w:rFonts w:ascii="宋体" w:hAnsi="宋体" w:hint="eastAsia"/>
          <w:sz w:val="24"/>
        </w:rPr>
        <w:t>；</w:t>
      </w:r>
    </w:p>
    <w:p w14:paraId="1727E95E" w14:textId="77777777" w:rsidR="003D0A2E" w:rsidRDefault="000228C2">
      <w:pPr>
        <w:numPr>
          <w:ilvl w:val="0"/>
          <w:numId w:val="38"/>
        </w:numPr>
        <w:spacing w:line="360" w:lineRule="auto"/>
        <w:ind w:left="0" w:firstLineChars="177" w:firstLine="425"/>
        <w:rPr>
          <w:rFonts w:ascii="宋体" w:hAnsi="宋体"/>
          <w:sz w:val="24"/>
        </w:rPr>
      </w:pPr>
      <w:r>
        <w:rPr>
          <w:rFonts w:hint="eastAsia"/>
          <w:bCs/>
          <w:sz w:val="24"/>
        </w:rPr>
        <w:t>对基金财产和债权债务进行清理和确认</w:t>
      </w:r>
      <w:r>
        <w:rPr>
          <w:rFonts w:ascii="宋体" w:hAnsi="宋体" w:hint="eastAsia"/>
          <w:sz w:val="24"/>
        </w:rPr>
        <w:t>；</w:t>
      </w:r>
    </w:p>
    <w:p w14:paraId="71308A1F" w14:textId="77777777" w:rsidR="003D0A2E" w:rsidRDefault="000228C2">
      <w:pPr>
        <w:numPr>
          <w:ilvl w:val="0"/>
          <w:numId w:val="38"/>
        </w:numPr>
        <w:spacing w:line="360" w:lineRule="auto"/>
        <w:ind w:left="0" w:firstLineChars="177" w:firstLine="425"/>
        <w:rPr>
          <w:rFonts w:ascii="宋体" w:hAnsi="宋体"/>
          <w:sz w:val="24"/>
        </w:rPr>
      </w:pPr>
      <w:r>
        <w:rPr>
          <w:rFonts w:hint="eastAsia"/>
          <w:bCs/>
          <w:sz w:val="24"/>
        </w:rPr>
        <w:t>对基金财产进行估值和变现</w:t>
      </w:r>
      <w:r>
        <w:rPr>
          <w:rFonts w:ascii="宋体" w:hAnsi="宋体" w:hint="eastAsia"/>
          <w:sz w:val="24"/>
        </w:rPr>
        <w:t>；</w:t>
      </w:r>
    </w:p>
    <w:p w14:paraId="6E2FB255" w14:textId="77777777" w:rsidR="003D0A2E" w:rsidRDefault="000228C2">
      <w:pPr>
        <w:numPr>
          <w:ilvl w:val="0"/>
          <w:numId w:val="38"/>
        </w:numPr>
        <w:spacing w:line="360" w:lineRule="auto"/>
        <w:ind w:left="0" w:firstLineChars="177" w:firstLine="425"/>
        <w:rPr>
          <w:rFonts w:ascii="宋体" w:hAnsi="宋体"/>
          <w:sz w:val="24"/>
        </w:rPr>
      </w:pPr>
      <w:r>
        <w:rPr>
          <w:rFonts w:hint="eastAsia"/>
          <w:bCs/>
          <w:sz w:val="24"/>
        </w:rPr>
        <w:t>制作清算报告</w:t>
      </w:r>
      <w:r>
        <w:rPr>
          <w:rFonts w:ascii="宋体" w:hAnsi="宋体" w:hint="eastAsia"/>
          <w:bCs/>
          <w:sz w:val="24"/>
        </w:rPr>
        <w:t>；</w:t>
      </w:r>
    </w:p>
    <w:p w14:paraId="36D95673" w14:textId="77777777" w:rsidR="003D0A2E" w:rsidRDefault="000228C2">
      <w:pPr>
        <w:numPr>
          <w:ilvl w:val="0"/>
          <w:numId w:val="38"/>
        </w:numPr>
        <w:spacing w:line="360" w:lineRule="auto"/>
        <w:ind w:left="0" w:firstLineChars="177" w:firstLine="425"/>
        <w:rPr>
          <w:rFonts w:ascii="宋体" w:hAnsi="宋体"/>
          <w:sz w:val="24"/>
        </w:rPr>
      </w:pPr>
      <w:r>
        <w:rPr>
          <w:rFonts w:hint="eastAsia"/>
          <w:bCs/>
          <w:sz w:val="24"/>
        </w:rPr>
        <w:t>聘请会计师事务所对清算报告进行外部审计，聘请律师事务所</w:t>
      </w:r>
      <w:r>
        <w:rPr>
          <w:bCs/>
          <w:sz w:val="24"/>
        </w:rPr>
        <w:t>对清算报告</w:t>
      </w:r>
      <w:r>
        <w:rPr>
          <w:rFonts w:hint="eastAsia"/>
          <w:bCs/>
          <w:sz w:val="24"/>
        </w:rPr>
        <w:t>出具法律意见书</w:t>
      </w:r>
      <w:r>
        <w:rPr>
          <w:rFonts w:ascii="宋体" w:hAnsi="宋体" w:hint="eastAsia"/>
          <w:sz w:val="24"/>
        </w:rPr>
        <w:t>；</w:t>
      </w:r>
    </w:p>
    <w:p w14:paraId="4AD63F16" w14:textId="77777777" w:rsidR="003D0A2E" w:rsidRDefault="000228C2">
      <w:pPr>
        <w:numPr>
          <w:ilvl w:val="0"/>
          <w:numId w:val="38"/>
        </w:numPr>
        <w:spacing w:line="360" w:lineRule="auto"/>
        <w:ind w:left="0" w:firstLineChars="177" w:firstLine="425"/>
        <w:rPr>
          <w:rFonts w:ascii="宋体" w:hAnsi="宋体"/>
          <w:sz w:val="24"/>
        </w:rPr>
      </w:pPr>
      <w:r>
        <w:rPr>
          <w:bCs/>
          <w:sz w:val="24"/>
        </w:rPr>
        <w:lastRenderedPageBreak/>
        <w:t>将清算报告报中国证监会备案并公告</w:t>
      </w:r>
      <w:r>
        <w:rPr>
          <w:rFonts w:hint="eastAsia"/>
          <w:bCs/>
          <w:sz w:val="24"/>
        </w:rPr>
        <w:t>；</w:t>
      </w:r>
    </w:p>
    <w:p w14:paraId="183F0982" w14:textId="77777777" w:rsidR="003D0A2E" w:rsidRDefault="000228C2">
      <w:pPr>
        <w:numPr>
          <w:ilvl w:val="0"/>
          <w:numId w:val="38"/>
        </w:numPr>
        <w:spacing w:line="360" w:lineRule="auto"/>
        <w:ind w:left="0" w:firstLineChars="177" w:firstLine="425"/>
        <w:rPr>
          <w:rFonts w:ascii="宋体" w:hAnsi="宋体"/>
          <w:sz w:val="24"/>
        </w:rPr>
      </w:pPr>
      <w:r>
        <w:rPr>
          <w:rFonts w:hint="eastAsia"/>
          <w:bCs/>
          <w:sz w:val="24"/>
        </w:rPr>
        <w:t>对基金剩余财产进行分配。</w:t>
      </w:r>
    </w:p>
    <w:p w14:paraId="455C83E3" w14:textId="77777777" w:rsidR="003D0A2E" w:rsidRDefault="000228C2">
      <w:pPr>
        <w:spacing w:line="360" w:lineRule="auto"/>
        <w:ind w:firstLineChars="200" w:firstLine="480"/>
        <w:rPr>
          <w:rFonts w:ascii="宋体" w:hAnsi="宋体"/>
          <w:sz w:val="24"/>
        </w:rPr>
      </w:pPr>
      <w:r>
        <w:rPr>
          <w:bCs/>
          <w:sz w:val="24"/>
        </w:rPr>
        <w:t>基金财产清算的期限为</w:t>
      </w:r>
      <w:r>
        <w:rPr>
          <w:rFonts w:hint="eastAsia"/>
          <w:bCs/>
          <w:sz w:val="24"/>
        </w:rPr>
        <w:t>6</w:t>
      </w:r>
      <w:r>
        <w:rPr>
          <w:bCs/>
          <w:sz w:val="24"/>
        </w:rPr>
        <w:t>个月</w:t>
      </w:r>
      <w:r>
        <w:rPr>
          <w:rFonts w:hint="eastAsia"/>
          <w:bCs/>
          <w:sz w:val="24"/>
        </w:rPr>
        <w:t>，但因本基金所持证券的流动性受到限制而不能及时变现的，清算期限相应顺延</w:t>
      </w:r>
      <w:r>
        <w:rPr>
          <w:rFonts w:ascii="宋体" w:hAnsi="宋体" w:hint="eastAsia"/>
          <w:sz w:val="24"/>
        </w:rPr>
        <w:t>。</w:t>
      </w:r>
    </w:p>
    <w:p w14:paraId="093C7622" w14:textId="77777777" w:rsidR="003D0A2E" w:rsidRDefault="000228C2">
      <w:pPr>
        <w:numPr>
          <w:ilvl w:val="0"/>
          <w:numId w:val="36"/>
        </w:numPr>
        <w:autoSpaceDE w:val="0"/>
        <w:autoSpaceDN w:val="0"/>
        <w:adjustRightInd w:val="0"/>
        <w:spacing w:line="360" w:lineRule="auto"/>
        <w:ind w:left="0" w:firstLineChars="177" w:firstLine="425"/>
        <w:jc w:val="left"/>
        <w:rPr>
          <w:rFonts w:ascii="宋体" w:hAnsi="宋体"/>
          <w:sz w:val="24"/>
        </w:rPr>
      </w:pPr>
      <w:r>
        <w:rPr>
          <w:rFonts w:ascii="宋体" w:hAnsi="宋体" w:hint="eastAsia"/>
          <w:sz w:val="24"/>
        </w:rPr>
        <w:t>清算费用</w:t>
      </w:r>
    </w:p>
    <w:p w14:paraId="6F8CA195" w14:textId="77777777" w:rsidR="003D0A2E" w:rsidRDefault="000228C2">
      <w:pPr>
        <w:spacing w:line="360" w:lineRule="auto"/>
        <w:ind w:firstLineChars="200" w:firstLine="480"/>
        <w:rPr>
          <w:rFonts w:ascii="宋体" w:hAnsi="宋体"/>
          <w:sz w:val="24"/>
        </w:rPr>
      </w:pPr>
      <w:r>
        <w:rPr>
          <w:rFonts w:ascii="宋体" w:hAnsi="宋体" w:hint="eastAsia"/>
          <w:sz w:val="24"/>
        </w:rPr>
        <w:t>清算费用是指基金财产清算小组在进行基金财产清算过程中发生的所有合理费用，清算费用由基金财产清算小组优先从基金剩余财产中支付。</w:t>
      </w:r>
    </w:p>
    <w:p w14:paraId="011FC9EB" w14:textId="77777777" w:rsidR="003D0A2E" w:rsidRDefault="000228C2">
      <w:pPr>
        <w:numPr>
          <w:ilvl w:val="0"/>
          <w:numId w:val="36"/>
        </w:numPr>
        <w:autoSpaceDE w:val="0"/>
        <w:autoSpaceDN w:val="0"/>
        <w:adjustRightInd w:val="0"/>
        <w:spacing w:line="360" w:lineRule="auto"/>
        <w:ind w:left="0" w:firstLineChars="177" w:firstLine="425"/>
        <w:jc w:val="left"/>
        <w:rPr>
          <w:rFonts w:ascii="宋体" w:hAnsi="宋体"/>
          <w:sz w:val="24"/>
        </w:rPr>
      </w:pPr>
      <w:r>
        <w:rPr>
          <w:rFonts w:ascii="宋体" w:hAnsi="宋体"/>
          <w:sz w:val="24"/>
        </w:rPr>
        <w:t>基金财产清算剩余资产的分配</w:t>
      </w:r>
      <w:r>
        <w:rPr>
          <w:rFonts w:ascii="宋体" w:hAnsi="宋体" w:hint="eastAsia"/>
          <w:sz w:val="24"/>
        </w:rPr>
        <w:t>：</w:t>
      </w:r>
    </w:p>
    <w:p w14:paraId="3B91E85B" w14:textId="2BB2B85C" w:rsidR="003D0A2E" w:rsidRDefault="000228C2" w:rsidP="0022543B">
      <w:pPr>
        <w:autoSpaceDE w:val="0"/>
        <w:autoSpaceDN w:val="0"/>
        <w:adjustRightInd w:val="0"/>
        <w:spacing w:line="360" w:lineRule="auto"/>
        <w:ind w:firstLineChars="200" w:firstLine="480"/>
        <w:rPr>
          <w:rFonts w:ascii="宋体" w:hAnsi="宋体"/>
          <w:sz w:val="24"/>
        </w:rPr>
      </w:pPr>
      <w:r>
        <w:rPr>
          <w:rFonts w:ascii="宋体" w:hAnsi="宋体"/>
          <w:bCs/>
          <w:sz w:val="24"/>
        </w:rPr>
        <w:t>依据基金财产清算的分配方案，将基金财产清算后的全部剩余资产扣除基金财产清算费用、交纳所欠税款并清偿基金债务后，按基金份额持有人持有的基金份额比例进行分配</w:t>
      </w:r>
      <w:r w:rsidR="0058284B" w:rsidRPr="002561F3">
        <w:rPr>
          <w:rFonts w:hint="eastAsia"/>
          <w:bCs/>
          <w:sz w:val="24"/>
        </w:rPr>
        <w:t>，并加上返还基金份额持有人的销售服务费（如有）</w:t>
      </w:r>
      <w:r w:rsidR="0058284B">
        <w:rPr>
          <w:bCs/>
          <w:sz w:val="24"/>
        </w:rPr>
        <w:t>。</w:t>
      </w:r>
    </w:p>
    <w:p w14:paraId="678BB66F" w14:textId="77777777" w:rsidR="003D0A2E" w:rsidRDefault="000228C2">
      <w:pPr>
        <w:numPr>
          <w:ilvl w:val="0"/>
          <w:numId w:val="36"/>
        </w:numPr>
        <w:autoSpaceDE w:val="0"/>
        <w:autoSpaceDN w:val="0"/>
        <w:adjustRightInd w:val="0"/>
        <w:spacing w:line="360" w:lineRule="auto"/>
        <w:ind w:left="0" w:firstLineChars="177" w:firstLine="425"/>
        <w:jc w:val="left"/>
        <w:rPr>
          <w:rFonts w:ascii="宋体" w:hAnsi="宋体"/>
          <w:sz w:val="24"/>
        </w:rPr>
      </w:pPr>
      <w:r>
        <w:rPr>
          <w:rFonts w:ascii="宋体" w:hAnsi="宋体" w:hint="eastAsia"/>
          <w:sz w:val="24"/>
        </w:rPr>
        <w:t>基金财产清算的公告</w:t>
      </w:r>
    </w:p>
    <w:p w14:paraId="75E2C1A6" w14:textId="64ECE3A3" w:rsidR="003D0A2E" w:rsidRDefault="000228C2">
      <w:pPr>
        <w:spacing w:line="360" w:lineRule="auto"/>
        <w:ind w:firstLineChars="200" w:firstLine="480"/>
        <w:rPr>
          <w:rFonts w:ascii="宋体" w:hAnsi="宋体"/>
          <w:sz w:val="24"/>
        </w:rPr>
      </w:pPr>
      <w:r>
        <w:rPr>
          <w:sz w:val="24"/>
        </w:rPr>
        <w:t>清算过程中的有关重大事项须及时公告；基金财产清算</w:t>
      </w:r>
      <w:r>
        <w:rPr>
          <w:bCs/>
          <w:sz w:val="24"/>
        </w:rPr>
        <w:t>报告</w:t>
      </w:r>
      <w:r>
        <w:rPr>
          <w:sz w:val="24"/>
        </w:rPr>
        <w:t>经会计师事务所审计</w:t>
      </w:r>
      <w:r>
        <w:rPr>
          <w:bCs/>
          <w:sz w:val="24"/>
        </w:rPr>
        <w:t>并由</w:t>
      </w:r>
      <w:r>
        <w:rPr>
          <w:sz w:val="24"/>
        </w:rPr>
        <w:t>律师事务所出具法律意见书后报中国证监会备案并公告。</w:t>
      </w:r>
      <w:r>
        <w:rPr>
          <w:bCs/>
          <w:sz w:val="24"/>
        </w:rPr>
        <w:t>基金财产清算公告于基金财产清算报告报中国证监会备案后</w:t>
      </w:r>
      <w:r>
        <w:rPr>
          <w:rFonts w:hint="eastAsia"/>
          <w:bCs/>
          <w:sz w:val="24"/>
        </w:rPr>
        <w:t>5</w:t>
      </w:r>
      <w:r>
        <w:rPr>
          <w:bCs/>
          <w:sz w:val="24"/>
        </w:rPr>
        <w:t>个工作日内由基金财产清算小组进行公告</w:t>
      </w:r>
      <w:r>
        <w:rPr>
          <w:rFonts w:ascii="宋体" w:hAnsi="宋体" w:hint="eastAsia"/>
          <w:sz w:val="24"/>
        </w:rPr>
        <w:t>。</w:t>
      </w:r>
    </w:p>
    <w:p w14:paraId="172BEAC7" w14:textId="77777777" w:rsidR="003D0A2E" w:rsidRDefault="000228C2">
      <w:pPr>
        <w:numPr>
          <w:ilvl w:val="0"/>
          <w:numId w:val="36"/>
        </w:numPr>
        <w:autoSpaceDE w:val="0"/>
        <w:autoSpaceDN w:val="0"/>
        <w:adjustRightInd w:val="0"/>
        <w:spacing w:line="360" w:lineRule="auto"/>
        <w:ind w:left="0" w:firstLineChars="177" w:firstLine="425"/>
        <w:jc w:val="left"/>
        <w:rPr>
          <w:rFonts w:ascii="宋体" w:hAnsi="宋体"/>
          <w:sz w:val="24"/>
        </w:rPr>
      </w:pPr>
      <w:r>
        <w:rPr>
          <w:rFonts w:ascii="宋体" w:hAnsi="宋体" w:hint="eastAsia"/>
          <w:sz w:val="24"/>
        </w:rPr>
        <w:t>基金财产清算账册及文件的保存</w:t>
      </w:r>
    </w:p>
    <w:p w14:paraId="0ADA964F" w14:textId="7EFDEDA7" w:rsidR="003D0A2E" w:rsidRDefault="000228C2">
      <w:pPr>
        <w:spacing w:line="360" w:lineRule="auto"/>
        <w:ind w:firstLineChars="200" w:firstLine="480"/>
        <w:rPr>
          <w:rFonts w:ascii="宋体" w:hAnsi="宋体"/>
          <w:sz w:val="24"/>
        </w:rPr>
      </w:pPr>
      <w:r>
        <w:rPr>
          <w:rFonts w:ascii="宋体" w:hAnsi="宋体" w:hint="eastAsia"/>
          <w:sz w:val="24"/>
        </w:rPr>
        <w:t>基金财产清算账册及有关文件由基金托管人保存</w:t>
      </w:r>
      <w:r w:rsidR="00A17EE9">
        <w:rPr>
          <w:rFonts w:hint="eastAsia"/>
          <w:bCs/>
          <w:sz w:val="24"/>
        </w:rPr>
        <w:t>不少于法律法规规定的最低期限</w:t>
      </w:r>
      <w:r>
        <w:rPr>
          <w:rFonts w:ascii="宋体" w:hAnsi="宋体" w:hint="eastAsia"/>
          <w:sz w:val="24"/>
        </w:rPr>
        <w:t>。</w:t>
      </w:r>
    </w:p>
    <w:p w14:paraId="7EC50925" w14:textId="77777777" w:rsidR="003D0A2E" w:rsidRDefault="000228C2">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240" w:name="_Toc295833707"/>
      <w:bookmarkStart w:id="241" w:name="_Toc295832976"/>
      <w:bookmarkStart w:id="242" w:name="_Toc295833036"/>
      <w:bookmarkStart w:id="243" w:name="_Toc124325901"/>
      <w:bookmarkStart w:id="244" w:name="_Toc450839483"/>
      <w:bookmarkStart w:id="245" w:name="_Toc270669868"/>
      <w:bookmarkEnd w:id="240"/>
      <w:bookmarkEnd w:id="241"/>
      <w:bookmarkEnd w:id="242"/>
      <w:r>
        <w:rPr>
          <w:rFonts w:ascii="宋体" w:hAnsi="宋体" w:hint="eastAsia"/>
          <w:sz w:val="28"/>
          <w:szCs w:val="28"/>
        </w:rPr>
        <w:lastRenderedPageBreak/>
        <w:t>违约责任</w:t>
      </w:r>
      <w:bookmarkEnd w:id="243"/>
      <w:bookmarkEnd w:id="244"/>
      <w:bookmarkEnd w:id="245"/>
    </w:p>
    <w:p w14:paraId="67FCD656"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（一）</w:t>
      </w:r>
      <w:r>
        <w:rPr>
          <w:rFonts w:ascii="宋体" w:hAnsi="宋体" w:cs="Arial"/>
          <w:sz w:val="24"/>
        </w:rPr>
        <w:t>基金管理人、基金托管人</w:t>
      </w:r>
      <w:r>
        <w:rPr>
          <w:rFonts w:ascii="宋体" w:hAnsi="宋体" w:cs="Arial" w:hint="eastAsia"/>
          <w:sz w:val="24"/>
        </w:rPr>
        <w:t>不</w:t>
      </w:r>
      <w:r>
        <w:rPr>
          <w:rFonts w:ascii="宋体" w:hAnsi="宋体" w:cs="Arial"/>
          <w:sz w:val="24"/>
        </w:rPr>
        <w:t>履行</w:t>
      </w:r>
      <w:r>
        <w:rPr>
          <w:rFonts w:ascii="宋体" w:hAnsi="宋体" w:cs="Arial" w:hint="eastAsia"/>
          <w:sz w:val="24"/>
        </w:rPr>
        <w:t>本协议或履行本协议不符合约定的，应当承担违约责任。</w:t>
      </w:r>
    </w:p>
    <w:p w14:paraId="69B791DB"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（二）</w:t>
      </w:r>
      <w:r>
        <w:rPr>
          <w:rFonts w:ascii="宋体" w:hAnsi="宋体" w:cs="Arial"/>
          <w:sz w:val="24"/>
        </w:rPr>
        <w:t>基金管理人、基金托管人在履行各自职责的过程中，违反</w:t>
      </w:r>
      <w:r>
        <w:rPr>
          <w:rFonts w:ascii="宋体" w:hAnsi="宋体" w:cs="Arial" w:hint="eastAsia"/>
          <w:sz w:val="24"/>
        </w:rPr>
        <w:t>《基金法》</w:t>
      </w:r>
      <w:r>
        <w:rPr>
          <w:rFonts w:ascii="宋体" w:hAnsi="宋体" w:cs="Arial"/>
          <w:sz w:val="24"/>
        </w:rPr>
        <w:t>或者</w:t>
      </w:r>
      <w:r>
        <w:rPr>
          <w:rFonts w:ascii="宋体" w:hAnsi="宋体" w:cs="Arial" w:hint="eastAsia"/>
          <w:sz w:val="24"/>
        </w:rPr>
        <w:t>基金合同和本托管协议</w:t>
      </w:r>
      <w:r>
        <w:rPr>
          <w:rFonts w:ascii="宋体" w:hAnsi="宋体" w:cs="Arial"/>
          <w:sz w:val="24"/>
        </w:rPr>
        <w:t>约定，给基金财产或者基金份额持有人造成损害的，应当分别对各自的行为依法承担赔偿责任；因共同行为给基金财产或者基金份额持有人造成损害的，应当承担连带赔偿责任。</w:t>
      </w:r>
      <w:r>
        <w:rPr>
          <w:rFonts w:ascii="宋体" w:hAnsi="宋体" w:hint="eastAsia"/>
          <w:bCs/>
          <w:sz w:val="24"/>
        </w:rPr>
        <w:t>对损失的赔偿，仅限于直接损失。</w:t>
      </w:r>
    </w:p>
    <w:p w14:paraId="42637EFC" w14:textId="6E930964"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（三）一方当事人违约，给另一方当事人造成损失的，应就直接损失进行赔偿；给基金财产造成损失的，应就直接损失进行赔偿，另一方当事人有权利及义务代表基金向违约方追偿。但是如发生下列情况</w:t>
      </w:r>
      <w:r w:rsidR="00C47972">
        <w:rPr>
          <w:rFonts w:hint="eastAsia"/>
          <w:bCs/>
          <w:sz w:val="24"/>
        </w:rPr>
        <w:t>之一的</w:t>
      </w:r>
      <w:r>
        <w:rPr>
          <w:rFonts w:ascii="宋体" w:hAnsi="宋体" w:cs="Arial" w:hint="eastAsia"/>
          <w:sz w:val="24"/>
        </w:rPr>
        <w:t>，当事人免责：</w:t>
      </w:r>
    </w:p>
    <w:p w14:paraId="7E0B701F" w14:textId="77777777" w:rsidR="003D0A2E" w:rsidRDefault="000228C2">
      <w:pPr>
        <w:spacing w:line="360" w:lineRule="auto"/>
        <w:ind w:firstLineChars="200" w:firstLine="480"/>
        <w:rPr>
          <w:bCs/>
          <w:sz w:val="24"/>
        </w:rPr>
      </w:pPr>
      <w:r>
        <w:rPr>
          <w:rFonts w:hint="eastAsia"/>
          <w:bCs/>
          <w:sz w:val="24"/>
        </w:rPr>
        <w:t>1</w:t>
      </w:r>
      <w:r>
        <w:rPr>
          <w:rFonts w:hint="eastAsia"/>
          <w:bCs/>
          <w:sz w:val="24"/>
        </w:rPr>
        <w:t>、不可抗力；</w:t>
      </w:r>
    </w:p>
    <w:p w14:paraId="17D948A7" w14:textId="77777777" w:rsidR="003D0A2E" w:rsidRDefault="000228C2">
      <w:pPr>
        <w:spacing w:line="360" w:lineRule="auto"/>
        <w:ind w:firstLineChars="200" w:firstLine="480"/>
        <w:rPr>
          <w:bCs/>
          <w:sz w:val="24"/>
        </w:rPr>
      </w:pPr>
      <w:r>
        <w:rPr>
          <w:rFonts w:hint="eastAsia"/>
          <w:bCs/>
          <w:sz w:val="24"/>
        </w:rPr>
        <w:t>2</w:t>
      </w:r>
      <w:r>
        <w:rPr>
          <w:rFonts w:hint="eastAsia"/>
          <w:bCs/>
          <w:sz w:val="24"/>
        </w:rPr>
        <w:t>、基金管理人、基金托管人按照当时有效的法律法规或中国证监会的规定作为或不作为而造成的损失等；</w:t>
      </w:r>
    </w:p>
    <w:p w14:paraId="05C4FE05" w14:textId="77777777" w:rsidR="003D0A2E" w:rsidRDefault="000228C2">
      <w:pPr>
        <w:spacing w:line="360" w:lineRule="auto"/>
        <w:ind w:firstLineChars="200" w:firstLine="480"/>
        <w:rPr>
          <w:bCs/>
          <w:sz w:val="24"/>
        </w:rPr>
      </w:pPr>
      <w:r>
        <w:rPr>
          <w:rFonts w:hint="eastAsia"/>
          <w:bCs/>
          <w:sz w:val="24"/>
        </w:rPr>
        <w:t>3</w:t>
      </w:r>
      <w:r>
        <w:rPr>
          <w:rFonts w:hint="eastAsia"/>
          <w:bCs/>
          <w:sz w:val="24"/>
        </w:rPr>
        <w:t>、基金管理人由于按照基金合同规定的投资原则投资或不投资造成的直接损失等；</w:t>
      </w:r>
    </w:p>
    <w:p w14:paraId="7151C700" w14:textId="77777777" w:rsidR="003D0A2E" w:rsidRDefault="000228C2">
      <w:pPr>
        <w:spacing w:line="360" w:lineRule="auto"/>
        <w:ind w:firstLineChars="200" w:firstLine="480"/>
        <w:rPr>
          <w:bCs/>
          <w:sz w:val="24"/>
        </w:rPr>
      </w:pPr>
      <w:r>
        <w:rPr>
          <w:bCs/>
          <w:sz w:val="24"/>
        </w:rPr>
        <w:t>4</w:t>
      </w:r>
      <w:r>
        <w:rPr>
          <w:rFonts w:hint="eastAsia"/>
          <w:bCs/>
          <w:sz w:val="24"/>
        </w:rPr>
        <w:t>、非因基金管理人、基金托管人的故意或重大过失造成的计算机系统故障、网络故障、通讯故障、电力故障、计算机病毒攻击及其它意外事故所导致的损失等；</w:t>
      </w:r>
    </w:p>
    <w:p w14:paraId="694C4C40" w14:textId="77777777" w:rsidR="003D0A2E" w:rsidRDefault="000228C2">
      <w:pPr>
        <w:adjustRightInd w:val="0"/>
        <w:snapToGrid w:val="0"/>
        <w:spacing w:line="360" w:lineRule="auto"/>
        <w:ind w:firstLineChars="155" w:firstLine="372"/>
        <w:rPr>
          <w:rStyle w:val="read"/>
          <w:sz w:val="24"/>
        </w:rPr>
      </w:pPr>
      <w:r>
        <w:rPr>
          <w:bCs/>
          <w:sz w:val="24"/>
        </w:rPr>
        <w:t>5</w:t>
      </w:r>
      <w:r>
        <w:rPr>
          <w:rFonts w:hint="eastAsia"/>
          <w:bCs/>
          <w:sz w:val="24"/>
        </w:rPr>
        <w:t>、基金托管人对存放或存管在基金托管人以外机构的基金资产，或交由证券公司、期货公司等其他机构负责清算交收的基金资产（包括但不限于期货保证金账户内的资金、期货合约等）及其收益，由于该机构欺诈、故意、疏忽、过失或破产等原因给本基金资产造成的损失等。</w:t>
      </w:r>
    </w:p>
    <w:p w14:paraId="2F1619D4"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（四）一方当事人违约，另一方当事人在职责范围内有义务及时采取必要的措施，尽力防止损失的扩大。</w:t>
      </w:r>
      <w:r>
        <w:rPr>
          <w:sz w:val="24"/>
        </w:rPr>
        <w:t>没有采取适当措施致使损失扩大的，不得就扩大的损失要求赔偿。</w:t>
      </w:r>
      <w:r>
        <w:rPr>
          <w:rFonts w:hint="eastAsia"/>
          <w:sz w:val="24"/>
        </w:rPr>
        <w:t>非违</w:t>
      </w:r>
      <w:r>
        <w:rPr>
          <w:sz w:val="24"/>
        </w:rPr>
        <w:t>约方因防止损失扩大而支出的合理费用由违约方承担。</w:t>
      </w:r>
    </w:p>
    <w:p w14:paraId="7DE9A70A"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（五）违约行为虽已发生，但本托管协议能够继续履行的，在最大限度地保护基金份额持有人利益的前提下，基金管理人和基金托管人应当继续履行本托管协议。</w:t>
      </w:r>
    </w:p>
    <w:p w14:paraId="07BA2059"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（六）由于基金管理人、基金托管人不可控制的因素导致业务出现差错，基</w:t>
      </w:r>
      <w:r>
        <w:rPr>
          <w:rFonts w:ascii="宋体" w:hAnsi="宋体" w:cs="Arial" w:hint="eastAsia"/>
          <w:sz w:val="24"/>
        </w:rPr>
        <w:lastRenderedPageBreak/>
        <w:t>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或减轻由此造成的影响。</w:t>
      </w:r>
    </w:p>
    <w:p w14:paraId="0A77B799" w14:textId="77777777" w:rsidR="003D0A2E" w:rsidRDefault="003D0A2E">
      <w:pPr>
        <w:adjustRightInd w:val="0"/>
        <w:snapToGrid w:val="0"/>
        <w:spacing w:line="360" w:lineRule="auto"/>
        <w:ind w:firstLineChars="200" w:firstLine="480"/>
        <w:rPr>
          <w:rFonts w:ascii="宋体" w:hAnsi="宋体" w:cs="Arial"/>
          <w:sz w:val="24"/>
        </w:rPr>
      </w:pPr>
    </w:p>
    <w:p w14:paraId="2DCB2414" w14:textId="77777777" w:rsidR="003D0A2E" w:rsidRDefault="000228C2">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246" w:name="_Toc295833709"/>
      <w:bookmarkStart w:id="247" w:name="_Toc295832978"/>
      <w:bookmarkStart w:id="248" w:name="_Toc295833038"/>
      <w:bookmarkStart w:id="249" w:name="_Toc270669869"/>
      <w:bookmarkStart w:id="250" w:name="_Toc450839484"/>
      <w:bookmarkStart w:id="251" w:name="_Toc124325902"/>
      <w:bookmarkEnd w:id="246"/>
      <w:bookmarkEnd w:id="247"/>
      <w:bookmarkEnd w:id="248"/>
      <w:r>
        <w:rPr>
          <w:rFonts w:ascii="宋体" w:hAnsi="宋体" w:hint="eastAsia"/>
          <w:sz w:val="28"/>
          <w:szCs w:val="28"/>
        </w:rPr>
        <w:lastRenderedPageBreak/>
        <w:t>争议解决方式</w:t>
      </w:r>
      <w:bookmarkEnd w:id="249"/>
      <w:bookmarkEnd w:id="250"/>
      <w:bookmarkEnd w:id="251"/>
    </w:p>
    <w:p w14:paraId="6533CF48"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因本托管协议产生或与之相关的争议，双方当事人应通过协商、调解解决，协商、调解不能解决的，</w:t>
      </w:r>
      <w:r>
        <w:rPr>
          <w:rFonts w:hint="eastAsia"/>
          <w:bCs/>
          <w:sz w:val="24"/>
        </w:rPr>
        <w:t>任何一方均有权将争议提交</w:t>
      </w:r>
      <w:r>
        <w:rPr>
          <w:rFonts w:hint="eastAsia"/>
          <w:sz w:val="24"/>
        </w:rPr>
        <w:t>中国</w:t>
      </w:r>
      <w:r>
        <w:rPr>
          <w:sz w:val="24"/>
        </w:rPr>
        <w:t>国际经济贸易仲裁委员会</w:t>
      </w:r>
      <w:r>
        <w:rPr>
          <w:rFonts w:hint="eastAsia"/>
          <w:bCs/>
          <w:sz w:val="24"/>
        </w:rPr>
        <w:t>，按照该会届时有效的仲裁规则进行仲裁。仲裁地点为北京市。仲裁裁决是终局的，对各方当事人均有约束力，仲裁费、律师费用由败诉方承担。</w:t>
      </w:r>
    </w:p>
    <w:p w14:paraId="0FA3E9F5"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争议处理期间，本托管协议双方当事人应恪守基金管理人和基金托管人职责，各自继续忠实、勤勉、尽责地履行基金合同和本托管协议规定的义务，维护基金份额持有人的合法权益。</w:t>
      </w:r>
    </w:p>
    <w:p w14:paraId="1E530597"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本协议受中国法律管辖。</w:t>
      </w:r>
    </w:p>
    <w:p w14:paraId="720A446C" w14:textId="77777777" w:rsidR="003D0A2E" w:rsidRDefault="003D0A2E">
      <w:pPr>
        <w:adjustRightInd w:val="0"/>
        <w:snapToGrid w:val="0"/>
        <w:spacing w:line="360" w:lineRule="auto"/>
        <w:ind w:firstLineChars="200" w:firstLine="480"/>
        <w:rPr>
          <w:rFonts w:ascii="宋体" w:hAnsi="宋体" w:cs="Arial"/>
          <w:sz w:val="24"/>
        </w:rPr>
      </w:pPr>
    </w:p>
    <w:p w14:paraId="0EEFE9E2" w14:textId="77777777" w:rsidR="003D0A2E" w:rsidRDefault="000228C2">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252" w:name="_Toc295833040"/>
      <w:bookmarkStart w:id="253" w:name="_Toc295833711"/>
      <w:bookmarkStart w:id="254" w:name="_Toc295832980"/>
      <w:bookmarkStart w:id="255" w:name="_Toc270669870"/>
      <w:bookmarkStart w:id="256" w:name="_Toc450839485"/>
      <w:bookmarkStart w:id="257" w:name="_Toc124325903"/>
      <w:bookmarkEnd w:id="252"/>
      <w:bookmarkEnd w:id="253"/>
      <w:bookmarkEnd w:id="254"/>
      <w:r>
        <w:rPr>
          <w:rFonts w:ascii="宋体" w:hAnsi="宋体" w:hint="eastAsia"/>
          <w:sz w:val="28"/>
          <w:szCs w:val="28"/>
        </w:rPr>
        <w:lastRenderedPageBreak/>
        <w:t>托管协议的效力</w:t>
      </w:r>
      <w:bookmarkEnd w:id="255"/>
      <w:bookmarkEnd w:id="256"/>
      <w:bookmarkEnd w:id="257"/>
    </w:p>
    <w:p w14:paraId="24EC4650"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双方对托管协议的效力约定如下：</w:t>
      </w:r>
    </w:p>
    <w:p w14:paraId="17524248"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一）基金管理人在向中国证监会申请发售基金份额时提交的托管协议草案，应经托管协议当事人双方盖章以及双方法定代表人或授权代表签字或签章，协议当事人双方根据中国证监会的意见修改托管协议草案。托管协议以经中国证监会注册的文本为正式文本。</w:t>
      </w:r>
    </w:p>
    <w:p w14:paraId="49C5881E"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二）托管协议自基金管理人、基金托管人法定代表人或授权代表签字或盖章并加盖双方公章/合同专用章之日起成立，自基金合同生效之日起生效。托管协议的有效期自其生效之日起至基金财产清算结果报中国证监会备案并公告之日止。</w:t>
      </w:r>
    </w:p>
    <w:p w14:paraId="3A03B713"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（三）托管协议自生效之日起对托管协议当事人具有同等的法律约束力。</w:t>
      </w:r>
    </w:p>
    <w:p w14:paraId="3B931504"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（四）本托管协议一式三份，协议双方各持一份，上报监管部门一份，每份具有同等的法律效力。</w:t>
      </w:r>
    </w:p>
    <w:p w14:paraId="149A0E60" w14:textId="77777777" w:rsidR="003D0A2E" w:rsidRDefault="003D0A2E">
      <w:pPr>
        <w:adjustRightInd w:val="0"/>
        <w:snapToGrid w:val="0"/>
        <w:spacing w:line="360" w:lineRule="auto"/>
        <w:ind w:firstLineChars="200" w:firstLine="480"/>
        <w:rPr>
          <w:rFonts w:ascii="宋体" w:hAnsi="宋体"/>
          <w:sz w:val="24"/>
        </w:rPr>
      </w:pPr>
    </w:p>
    <w:p w14:paraId="75263D22" w14:textId="77777777" w:rsidR="003D0A2E" w:rsidRDefault="000228C2">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258" w:name="_Toc295832982"/>
      <w:bookmarkStart w:id="259" w:name="_Toc295833713"/>
      <w:bookmarkStart w:id="260" w:name="_Toc295833042"/>
      <w:bookmarkStart w:id="261" w:name="_Toc270669871"/>
      <w:bookmarkStart w:id="262" w:name="_Toc450839486"/>
      <w:bookmarkStart w:id="263" w:name="_Toc124325904"/>
      <w:bookmarkEnd w:id="258"/>
      <w:bookmarkEnd w:id="259"/>
      <w:bookmarkEnd w:id="260"/>
      <w:r>
        <w:rPr>
          <w:rFonts w:ascii="宋体" w:hAnsi="宋体" w:hint="eastAsia"/>
          <w:sz w:val="28"/>
          <w:szCs w:val="28"/>
        </w:rPr>
        <w:lastRenderedPageBreak/>
        <w:t>其他事项</w:t>
      </w:r>
      <w:bookmarkEnd w:id="261"/>
      <w:bookmarkEnd w:id="262"/>
      <w:bookmarkEnd w:id="263"/>
    </w:p>
    <w:p w14:paraId="57042D66" w14:textId="77777777" w:rsidR="003D0A2E" w:rsidRDefault="000228C2">
      <w:pPr>
        <w:adjustRightInd w:val="0"/>
        <w:snapToGrid w:val="0"/>
        <w:spacing w:line="360" w:lineRule="auto"/>
        <w:ind w:firstLineChars="200" w:firstLine="480"/>
        <w:rPr>
          <w:rFonts w:ascii="宋体" w:hAnsi="宋体" w:cs="Arial"/>
          <w:sz w:val="24"/>
        </w:rPr>
      </w:pPr>
      <w:r>
        <w:rPr>
          <w:rFonts w:ascii="宋体" w:hAnsi="宋体" w:cs="Arial" w:hint="eastAsia"/>
          <w:sz w:val="24"/>
        </w:rPr>
        <w:t>如发生有权司法机关依法冻结基金份额持有人的基金份额时，基金管理人应予以配合，承担司法协助义务。</w:t>
      </w:r>
    </w:p>
    <w:p w14:paraId="564E7932" w14:textId="77777777" w:rsidR="003D0A2E" w:rsidRDefault="000228C2">
      <w:pPr>
        <w:snapToGrid w:val="0"/>
        <w:spacing w:line="360" w:lineRule="auto"/>
        <w:ind w:right="26" w:firstLineChars="200" w:firstLine="480"/>
        <w:rPr>
          <w:rFonts w:ascii="宋体" w:hAnsi="宋体" w:cs="Arial"/>
          <w:sz w:val="24"/>
        </w:rPr>
      </w:pPr>
      <w:r>
        <w:rPr>
          <w:rFonts w:ascii="宋体" w:hAnsi="宋体" w:cs="Arial" w:hint="eastAsia"/>
          <w:sz w:val="24"/>
        </w:rPr>
        <w:t>除本协议有明确定义外，本协议的用语定义适用基金合同的约定。本协议未尽事宜，当事人依据基金合同、有关法律法规等规定协商办理。</w:t>
      </w:r>
      <w:bookmarkStart w:id="264" w:name="_Toc295832984"/>
      <w:bookmarkStart w:id="265" w:name="_Toc295833716"/>
      <w:bookmarkStart w:id="266" w:name="_Toc295832985"/>
      <w:bookmarkStart w:id="267" w:name="_Toc295833044"/>
      <w:bookmarkStart w:id="268" w:name="_Toc295833717"/>
      <w:bookmarkStart w:id="269" w:name="_Toc295833715"/>
      <w:bookmarkStart w:id="270" w:name="_Toc295833045"/>
      <w:bookmarkStart w:id="271" w:name="_Toc295833046"/>
      <w:bookmarkStart w:id="272" w:name="_Toc295832986"/>
      <w:bookmarkEnd w:id="264"/>
      <w:bookmarkEnd w:id="265"/>
      <w:bookmarkEnd w:id="266"/>
      <w:bookmarkEnd w:id="267"/>
      <w:bookmarkEnd w:id="268"/>
      <w:bookmarkEnd w:id="269"/>
      <w:bookmarkEnd w:id="270"/>
      <w:bookmarkEnd w:id="271"/>
      <w:bookmarkEnd w:id="272"/>
    </w:p>
    <w:p w14:paraId="1B8C5686" w14:textId="77777777" w:rsidR="003D0A2E" w:rsidRDefault="003D0A2E">
      <w:pPr>
        <w:snapToGrid w:val="0"/>
        <w:spacing w:line="360" w:lineRule="auto"/>
        <w:ind w:right="26" w:firstLineChars="200" w:firstLine="480"/>
        <w:rPr>
          <w:sz w:val="24"/>
        </w:rPr>
        <w:sectPr w:rsidR="003D0A2E" w:rsidSect="00CC2080">
          <w:headerReference w:type="default" r:id="rId9"/>
          <w:footerReference w:type="default" r:id="rId10"/>
          <w:type w:val="continuous"/>
          <w:pgSz w:w="11906" w:h="16838"/>
          <w:pgMar w:top="1440" w:right="1800" w:bottom="1440" w:left="1800" w:header="851" w:footer="992" w:gutter="0"/>
          <w:pgNumType w:start="1"/>
          <w:cols w:space="720"/>
          <w:docGrid w:type="lines" w:linePitch="312"/>
        </w:sectPr>
      </w:pPr>
    </w:p>
    <w:p w14:paraId="71E0009C" w14:textId="77777777" w:rsidR="003D0A2E" w:rsidRDefault="003D0A2E">
      <w:pPr>
        <w:snapToGrid w:val="0"/>
        <w:spacing w:line="360" w:lineRule="auto"/>
        <w:ind w:right="26" w:firstLineChars="200" w:firstLine="480"/>
        <w:rPr>
          <w:rFonts w:ascii="宋体" w:hAnsi="宋体"/>
          <w:sz w:val="24"/>
        </w:rPr>
      </w:pPr>
    </w:p>
    <w:p w14:paraId="398447C6" w14:textId="77777777" w:rsidR="003D0A2E" w:rsidRDefault="000228C2">
      <w:pPr>
        <w:snapToGrid w:val="0"/>
        <w:spacing w:line="360" w:lineRule="auto"/>
        <w:ind w:right="26"/>
        <w:rPr>
          <w:rFonts w:ascii="宋体" w:hAnsi="宋体"/>
          <w:sz w:val="24"/>
        </w:rPr>
        <w:sectPr w:rsidR="003D0A2E">
          <w:headerReference w:type="default" r:id="rId11"/>
          <w:footerReference w:type="default" r:id="rId12"/>
          <w:type w:val="continuous"/>
          <w:pgSz w:w="11906" w:h="16838"/>
          <w:pgMar w:top="1440" w:right="1800" w:bottom="1440" w:left="1800" w:header="851" w:footer="992" w:gutter="0"/>
          <w:pgNumType w:start="1"/>
          <w:cols w:space="720"/>
          <w:docGrid w:type="lines" w:linePitch="312"/>
        </w:sectPr>
      </w:pPr>
      <w:r>
        <w:rPr>
          <w:rFonts w:ascii="宋体" w:hAnsi="宋体"/>
          <w:sz w:val="24"/>
        </w:rPr>
        <w:br w:type="page"/>
      </w:r>
    </w:p>
    <w:p w14:paraId="22C24E60" w14:textId="02A7EA15" w:rsidR="003D0A2E" w:rsidRDefault="000228C2">
      <w:pPr>
        <w:snapToGrid w:val="0"/>
        <w:spacing w:line="360" w:lineRule="auto"/>
        <w:ind w:right="26"/>
        <w:rPr>
          <w:rFonts w:ascii="宋体" w:hAnsi="宋体"/>
          <w:sz w:val="24"/>
        </w:rPr>
      </w:pPr>
      <w:r>
        <w:rPr>
          <w:rFonts w:ascii="宋体" w:hAnsi="宋体" w:hint="eastAsia"/>
          <w:sz w:val="24"/>
        </w:rPr>
        <w:lastRenderedPageBreak/>
        <w:t>（本页为《</w:t>
      </w:r>
      <w:r w:rsidR="00A17EE9">
        <w:rPr>
          <w:rFonts w:ascii="宋体" w:hAnsi="宋体" w:hint="eastAsia"/>
          <w:sz w:val="24"/>
        </w:rPr>
        <w:t>广发</w:t>
      </w:r>
      <w:r w:rsidR="008F28F0">
        <w:rPr>
          <w:rFonts w:ascii="宋体" w:hAnsi="宋体" w:hint="eastAsia"/>
          <w:sz w:val="24"/>
        </w:rPr>
        <w:t>稳致</w:t>
      </w:r>
      <w:r w:rsidR="00A17EE9">
        <w:rPr>
          <w:rFonts w:ascii="宋体" w:hAnsi="宋体" w:hint="eastAsia"/>
          <w:sz w:val="24"/>
        </w:rPr>
        <w:t>混合型证券投资基金</w:t>
      </w:r>
      <w:r>
        <w:rPr>
          <w:rFonts w:ascii="宋体" w:hAnsi="宋体" w:hint="eastAsia"/>
          <w:sz w:val="24"/>
        </w:rPr>
        <w:t>托管协议》签署页，无正文）</w:t>
      </w:r>
    </w:p>
    <w:p w14:paraId="13456B61" w14:textId="77777777" w:rsidR="003D0A2E" w:rsidRDefault="003D0A2E">
      <w:pPr>
        <w:snapToGrid w:val="0"/>
        <w:spacing w:line="360" w:lineRule="auto"/>
        <w:rPr>
          <w:rFonts w:ascii="宋体" w:hAnsi="宋体"/>
          <w:sz w:val="24"/>
        </w:rPr>
      </w:pPr>
    </w:p>
    <w:p w14:paraId="69352C0C" w14:textId="77777777" w:rsidR="003D0A2E" w:rsidRDefault="003D0A2E">
      <w:pPr>
        <w:snapToGrid w:val="0"/>
        <w:spacing w:line="360" w:lineRule="auto"/>
        <w:rPr>
          <w:rFonts w:ascii="宋体" w:hAnsi="宋体"/>
          <w:sz w:val="24"/>
        </w:rPr>
      </w:pPr>
    </w:p>
    <w:p w14:paraId="37E7B0F6" w14:textId="18BA6427" w:rsidR="003D0A2E" w:rsidRDefault="000228C2">
      <w:pPr>
        <w:snapToGrid w:val="0"/>
        <w:spacing w:line="360" w:lineRule="auto"/>
        <w:ind w:right="26"/>
        <w:rPr>
          <w:rFonts w:ascii="宋体" w:hAnsi="宋体"/>
          <w:sz w:val="24"/>
        </w:rPr>
      </w:pPr>
      <w:r>
        <w:rPr>
          <w:rFonts w:ascii="宋体" w:hAnsi="宋体" w:hint="eastAsia"/>
          <w:sz w:val="24"/>
        </w:rPr>
        <w:t>基金管理人：</w:t>
      </w:r>
      <w:r w:rsidR="00A17EE9">
        <w:rPr>
          <w:rFonts w:ascii="宋体" w:hAnsi="宋体" w:hint="eastAsia"/>
          <w:sz w:val="24"/>
        </w:rPr>
        <w:t>广发基金管理有限公司</w:t>
      </w:r>
      <w:r>
        <w:rPr>
          <w:rFonts w:ascii="宋体" w:hAnsi="宋体" w:hint="eastAsia"/>
          <w:sz w:val="24"/>
        </w:rPr>
        <w:t>（盖章）</w:t>
      </w:r>
    </w:p>
    <w:p w14:paraId="4E7C96B9" w14:textId="77777777" w:rsidR="003D0A2E" w:rsidRDefault="003D0A2E">
      <w:pPr>
        <w:snapToGrid w:val="0"/>
        <w:spacing w:line="360" w:lineRule="auto"/>
        <w:ind w:right="26"/>
        <w:rPr>
          <w:rFonts w:ascii="宋体" w:hAnsi="宋体"/>
          <w:sz w:val="24"/>
        </w:rPr>
      </w:pPr>
    </w:p>
    <w:p w14:paraId="1CAF0A61" w14:textId="77777777" w:rsidR="003D0A2E" w:rsidRDefault="003D0A2E">
      <w:pPr>
        <w:snapToGrid w:val="0"/>
        <w:spacing w:line="360" w:lineRule="auto"/>
        <w:ind w:right="26"/>
        <w:rPr>
          <w:rFonts w:ascii="宋体" w:hAnsi="宋体"/>
          <w:sz w:val="24"/>
        </w:rPr>
      </w:pPr>
    </w:p>
    <w:p w14:paraId="022DF68C" w14:textId="77777777" w:rsidR="003D0A2E" w:rsidRDefault="003D0A2E">
      <w:pPr>
        <w:snapToGrid w:val="0"/>
        <w:spacing w:line="360" w:lineRule="auto"/>
        <w:ind w:right="26"/>
        <w:rPr>
          <w:rFonts w:ascii="宋体" w:hAnsi="宋体"/>
          <w:sz w:val="24"/>
        </w:rPr>
      </w:pPr>
    </w:p>
    <w:p w14:paraId="3857FB07" w14:textId="77777777" w:rsidR="003D0A2E" w:rsidRDefault="003D0A2E">
      <w:pPr>
        <w:snapToGrid w:val="0"/>
        <w:spacing w:line="360" w:lineRule="auto"/>
        <w:ind w:right="26"/>
        <w:rPr>
          <w:rFonts w:ascii="宋体" w:hAnsi="宋体"/>
          <w:sz w:val="24"/>
        </w:rPr>
      </w:pPr>
    </w:p>
    <w:p w14:paraId="22460ECB" w14:textId="77777777" w:rsidR="003D0A2E" w:rsidRDefault="000228C2">
      <w:pPr>
        <w:snapToGrid w:val="0"/>
        <w:spacing w:line="360" w:lineRule="auto"/>
        <w:ind w:right="26"/>
        <w:rPr>
          <w:rFonts w:ascii="宋体" w:hAnsi="宋体"/>
          <w:sz w:val="24"/>
        </w:rPr>
      </w:pPr>
      <w:r>
        <w:rPr>
          <w:rFonts w:ascii="宋体" w:hAnsi="宋体" w:hint="eastAsia"/>
          <w:sz w:val="24"/>
        </w:rPr>
        <w:t xml:space="preserve">法定代表人或授权代表（签字或签章）：                   </w:t>
      </w:r>
    </w:p>
    <w:p w14:paraId="74B244A7" w14:textId="77777777" w:rsidR="003D0A2E" w:rsidRDefault="003D0A2E">
      <w:pPr>
        <w:snapToGrid w:val="0"/>
        <w:spacing w:line="360" w:lineRule="auto"/>
        <w:ind w:right="26"/>
        <w:rPr>
          <w:rFonts w:ascii="宋体" w:hAnsi="宋体"/>
          <w:sz w:val="24"/>
        </w:rPr>
      </w:pPr>
    </w:p>
    <w:p w14:paraId="7600C2BC" w14:textId="77777777" w:rsidR="003D0A2E" w:rsidRDefault="003D0A2E">
      <w:pPr>
        <w:snapToGrid w:val="0"/>
        <w:spacing w:line="360" w:lineRule="auto"/>
        <w:ind w:right="26"/>
        <w:rPr>
          <w:rFonts w:ascii="宋体" w:hAnsi="宋体"/>
          <w:sz w:val="24"/>
        </w:rPr>
      </w:pPr>
    </w:p>
    <w:p w14:paraId="163BA11B" w14:textId="77777777" w:rsidR="003D0A2E" w:rsidRDefault="003D0A2E">
      <w:pPr>
        <w:snapToGrid w:val="0"/>
        <w:spacing w:line="360" w:lineRule="auto"/>
        <w:ind w:right="26"/>
        <w:rPr>
          <w:rFonts w:ascii="宋体" w:hAnsi="宋体"/>
          <w:sz w:val="24"/>
        </w:rPr>
      </w:pPr>
    </w:p>
    <w:p w14:paraId="08A05790" w14:textId="77777777" w:rsidR="003D0A2E" w:rsidRDefault="003D0A2E">
      <w:pPr>
        <w:snapToGrid w:val="0"/>
        <w:spacing w:line="360" w:lineRule="auto"/>
        <w:ind w:right="26"/>
        <w:rPr>
          <w:rFonts w:ascii="宋体" w:hAnsi="宋体"/>
          <w:sz w:val="24"/>
        </w:rPr>
      </w:pPr>
    </w:p>
    <w:p w14:paraId="0A4BDF1F" w14:textId="77777777" w:rsidR="003D0A2E" w:rsidRDefault="003D0A2E">
      <w:pPr>
        <w:snapToGrid w:val="0"/>
        <w:spacing w:line="360" w:lineRule="auto"/>
        <w:ind w:right="26"/>
        <w:rPr>
          <w:rFonts w:ascii="宋体" w:hAnsi="宋体"/>
          <w:sz w:val="24"/>
        </w:rPr>
      </w:pPr>
    </w:p>
    <w:p w14:paraId="1BBB5765" w14:textId="77777777" w:rsidR="003D0A2E" w:rsidRDefault="003D0A2E">
      <w:pPr>
        <w:snapToGrid w:val="0"/>
        <w:spacing w:line="360" w:lineRule="auto"/>
        <w:ind w:right="26"/>
        <w:rPr>
          <w:rFonts w:ascii="宋体" w:hAnsi="宋体"/>
          <w:sz w:val="24"/>
        </w:rPr>
      </w:pPr>
    </w:p>
    <w:p w14:paraId="7D147AD4" w14:textId="77777777" w:rsidR="003D0A2E" w:rsidRDefault="000228C2">
      <w:pPr>
        <w:snapToGrid w:val="0"/>
        <w:spacing w:line="360" w:lineRule="auto"/>
        <w:ind w:right="26"/>
        <w:rPr>
          <w:rFonts w:ascii="宋体" w:hAnsi="宋体"/>
          <w:sz w:val="24"/>
        </w:rPr>
      </w:pPr>
      <w:r>
        <w:rPr>
          <w:rFonts w:ascii="宋体" w:hAnsi="宋体" w:hint="eastAsia"/>
          <w:sz w:val="24"/>
        </w:rPr>
        <w:t>基金托管人：中国民生银行股份有限公司（盖章）</w:t>
      </w:r>
    </w:p>
    <w:p w14:paraId="15B91F9D" w14:textId="77777777" w:rsidR="003D0A2E" w:rsidRDefault="003D0A2E">
      <w:pPr>
        <w:snapToGrid w:val="0"/>
        <w:spacing w:line="360" w:lineRule="auto"/>
        <w:ind w:right="26"/>
        <w:rPr>
          <w:rFonts w:ascii="宋体" w:hAnsi="宋体"/>
          <w:sz w:val="24"/>
        </w:rPr>
      </w:pPr>
    </w:p>
    <w:p w14:paraId="79FE829A" w14:textId="77777777" w:rsidR="003D0A2E" w:rsidRDefault="003D0A2E">
      <w:pPr>
        <w:snapToGrid w:val="0"/>
        <w:spacing w:line="360" w:lineRule="auto"/>
        <w:ind w:right="26"/>
        <w:rPr>
          <w:rFonts w:ascii="宋体" w:hAnsi="宋体"/>
          <w:sz w:val="24"/>
        </w:rPr>
      </w:pPr>
    </w:p>
    <w:p w14:paraId="33E55378" w14:textId="77777777" w:rsidR="003D0A2E" w:rsidRDefault="003D0A2E">
      <w:pPr>
        <w:snapToGrid w:val="0"/>
        <w:spacing w:line="360" w:lineRule="auto"/>
        <w:ind w:right="26"/>
        <w:rPr>
          <w:rFonts w:ascii="宋体" w:hAnsi="宋体"/>
          <w:sz w:val="24"/>
        </w:rPr>
      </w:pPr>
    </w:p>
    <w:p w14:paraId="7FBFF071" w14:textId="77777777" w:rsidR="003D0A2E" w:rsidRDefault="003D0A2E">
      <w:pPr>
        <w:snapToGrid w:val="0"/>
        <w:spacing w:line="360" w:lineRule="auto"/>
        <w:ind w:right="26"/>
        <w:rPr>
          <w:rFonts w:ascii="宋体" w:hAnsi="宋体"/>
          <w:sz w:val="24"/>
        </w:rPr>
      </w:pPr>
    </w:p>
    <w:p w14:paraId="017814B1" w14:textId="77777777" w:rsidR="003D0A2E" w:rsidRDefault="000228C2">
      <w:pPr>
        <w:snapToGrid w:val="0"/>
        <w:spacing w:line="360" w:lineRule="auto"/>
        <w:ind w:right="26"/>
        <w:rPr>
          <w:rFonts w:ascii="宋体" w:hAnsi="宋体"/>
          <w:sz w:val="24"/>
        </w:rPr>
      </w:pPr>
      <w:r>
        <w:rPr>
          <w:rFonts w:ascii="宋体" w:hAnsi="宋体" w:hint="eastAsia"/>
          <w:sz w:val="24"/>
        </w:rPr>
        <w:t xml:space="preserve">法定代表人或授权代表（签字或签章）：                   </w:t>
      </w:r>
    </w:p>
    <w:p w14:paraId="76BE84AB" w14:textId="77777777" w:rsidR="003D0A2E" w:rsidRDefault="003D0A2E">
      <w:pPr>
        <w:snapToGrid w:val="0"/>
        <w:spacing w:line="360" w:lineRule="auto"/>
        <w:ind w:right="26"/>
        <w:rPr>
          <w:rFonts w:ascii="宋体" w:hAnsi="宋体"/>
          <w:b/>
          <w:sz w:val="24"/>
        </w:rPr>
      </w:pPr>
    </w:p>
    <w:p w14:paraId="05F48112" w14:textId="77777777" w:rsidR="003D0A2E" w:rsidRDefault="003D0A2E">
      <w:pPr>
        <w:snapToGrid w:val="0"/>
        <w:spacing w:line="360" w:lineRule="auto"/>
        <w:ind w:right="26"/>
        <w:rPr>
          <w:rFonts w:ascii="宋体" w:hAnsi="宋体"/>
          <w:b/>
          <w:sz w:val="24"/>
        </w:rPr>
      </w:pPr>
    </w:p>
    <w:p w14:paraId="1008529A" w14:textId="77777777" w:rsidR="003D0A2E" w:rsidRDefault="003D0A2E">
      <w:pPr>
        <w:snapToGrid w:val="0"/>
        <w:spacing w:line="360" w:lineRule="auto"/>
        <w:ind w:right="26"/>
        <w:rPr>
          <w:rFonts w:ascii="宋体" w:hAnsi="宋体"/>
          <w:b/>
          <w:sz w:val="24"/>
        </w:rPr>
      </w:pPr>
    </w:p>
    <w:p w14:paraId="2A55A73A" w14:textId="77777777" w:rsidR="003D0A2E" w:rsidRDefault="003D0A2E">
      <w:pPr>
        <w:snapToGrid w:val="0"/>
        <w:spacing w:line="360" w:lineRule="auto"/>
        <w:ind w:right="26"/>
        <w:rPr>
          <w:rFonts w:ascii="宋体" w:hAnsi="宋体"/>
          <w:b/>
          <w:sz w:val="24"/>
        </w:rPr>
      </w:pPr>
    </w:p>
    <w:p w14:paraId="32FD2846" w14:textId="77777777" w:rsidR="003D0A2E" w:rsidRPr="00EF2BCD" w:rsidRDefault="000228C2">
      <w:pPr>
        <w:snapToGrid w:val="0"/>
        <w:spacing w:line="360" w:lineRule="auto"/>
        <w:ind w:right="26"/>
        <w:rPr>
          <w:rFonts w:ascii="宋体" w:hAnsi="宋体"/>
          <w:b/>
          <w:sz w:val="24"/>
        </w:rPr>
      </w:pPr>
      <w:r w:rsidRPr="00EF2BCD">
        <w:rPr>
          <w:rFonts w:ascii="宋体" w:hAnsi="宋体" w:hint="eastAsia"/>
          <w:b/>
          <w:sz w:val="24"/>
        </w:rPr>
        <w:t>签订地点： 中国北京</w:t>
      </w:r>
      <w:bookmarkStart w:id="273" w:name="_GoBack"/>
      <w:bookmarkEnd w:id="273"/>
    </w:p>
    <w:p w14:paraId="34FED4DB" w14:textId="14C6BCC5" w:rsidR="000228C2" w:rsidRPr="00EF2BCD" w:rsidRDefault="000228C2">
      <w:pPr>
        <w:snapToGrid w:val="0"/>
        <w:spacing w:line="360" w:lineRule="auto"/>
        <w:ind w:right="26"/>
        <w:rPr>
          <w:b/>
        </w:rPr>
      </w:pPr>
      <w:r w:rsidRPr="00EF2BCD">
        <w:rPr>
          <w:rFonts w:ascii="宋体" w:hAnsi="宋体" w:hint="eastAsia"/>
          <w:b/>
          <w:sz w:val="24"/>
        </w:rPr>
        <w:t xml:space="preserve">签 订 日：  </w:t>
      </w:r>
      <w:r w:rsidR="00EF2BCD" w:rsidRPr="00EF2BCD">
        <w:rPr>
          <w:rFonts w:ascii="宋体" w:hAnsi="宋体"/>
          <w:b/>
          <w:sz w:val="24"/>
        </w:rPr>
        <w:t xml:space="preserve">  </w:t>
      </w:r>
      <w:r w:rsidRPr="00EF2BCD">
        <w:rPr>
          <w:rFonts w:ascii="宋体" w:hAnsi="宋体" w:hint="eastAsia"/>
          <w:b/>
          <w:sz w:val="24"/>
        </w:rPr>
        <w:t>年</w:t>
      </w:r>
      <w:r w:rsidR="00EF2BCD" w:rsidRPr="00EF2BCD">
        <w:rPr>
          <w:rFonts w:ascii="宋体" w:hAnsi="宋体" w:hint="eastAsia"/>
          <w:b/>
          <w:sz w:val="24"/>
        </w:rPr>
        <w:t xml:space="preserve"> </w:t>
      </w:r>
      <w:r w:rsidR="00EF2BCD" w:rsidRPr="00EF2BCD">
        <w:rPr>
          <w:rFonts w:ascii="宋体" w:hAnsi="宋体"/>
          <w:b/>
          <w:sz w:val="24"/>
        </w:rPr>
        <w:t xml:space="preserve">  </w:t>
      </w:r>
      <w:r w:rsidRPr="00EF2BCD">
        <w:rPr>
          <w:rFonts w:ascii="宋体" w:hAnsi="宋体" w:hint="eastAsia"/>
          <w:b/>
          <w:sz w:val="24"/>
        </w:rPr>
        <w:t>月</w:t>
      </w:r>
      <w:r w:rsidR="00EF2BCD" w:rsidRPr="00EF2BCD">
        <w:rPr>
          <w:rFonts w:ascii="宋体" w:hAnsi="宋体" w:hint="eastAsia"/>
          <w:b/>
          <w:sz w:val="24"/>
        </w:rPr>
        <w:t xml:space="preserve"> </w:t>
      </w:r>
      <w:r w:rsidR="00EF2BCD" w:rsidRPr="00EF2BCD">
        <w:rPr>
          <w:rFonts w:ascii="宋体" w:hAnsi="宋体"/>
          <w:b/>
          <w:sz w:val="24"/>
        </w:rPr>
        <w:t xml:space="preserve">  </w:t>
      </w:r>
      <w:r w:rsidRPr="00EF2BCD">
        <w:rPr>
          <w:rFonts w:ascii="宋体" w:hAnsi="宋体" w:hint="eastAsia"/>
          <w:b/>
          <w:sz w:val="24"/>
        </w:rPr>
        <w:t>日</w:t>
      </w:r>
    </w:p>
    <w:sectPr w:rsidR="000228C2" w:rsidRPr="00EF2BCD">
      <w:headerReference w:type="default" r:id="rId13"/>
      <w:footerReference w:type="default" r:id="rId14"/>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EDF33" w14:textId="77777777" w:rsidR="003D7923" w:rsidRDefault="003D7923">
      <w:r>
        <w:separator/>
      </w:r>
    </w:p>
  </w:endnote>
  <w:endnote w:type="continuationSeparator" w:id="0">
    <w:p w14:paraId="414B3AFE" w14:textId="77777777" w:rsidR="003D7923" w:rsidRDefault="003D7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9085900"/>
      <w:docPartObj>
        <w:docPartGallery w:val="Page Numbers (Bottom of Page)"/>
        <w:docPartUnique/>
      </w:docPartObj>
    </w:sdtPr>
    <w:sdtEndPr/>
    <w:sdtContent>
      <w:p w14:paraId="0EB6FCB9" w14:textId="485774D7" w:rsidR="00497013" w:rsidRDefault="003D7923">
        <w:pPr>
          <w:pStyle w:val="ab"/>
          <w:jc w:val="center"/>
        </w:pPr>
      </w:p>
    </w:sdtContent>
  </w:sdt>
  <w:p w14:paraId="1BFEFA32" w14:textId="77777777" w:rsidR="0034001B" w:rsidRDefault="0034001B">
    <w:pPr>
      <w:pStyle w:val="ab"/>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8036557"/>
      <w:docPartObj>
        <w:docPartGallery w:val="Page Numbers (Bottom of Page)"/>
        <w:docPartUnique/>
      </w:docPartObj>
    </w:sdtPr>
    <w:sdtContent>
      <w:p w14:paraId="6948E672" w14:textId="7FC25285" w:rsidR="00CC2080" w:rsidRDefault="00CC2080">
        <w:pPr>
          <w:pStyle w:val="ab"/>
          <w:jc w:val="center"/>
        </w:pPr>
        <w:r>
          <w:fldChar w:fldCharType="begin"/>
        </w:r>
        <w:r>
          <w:instrText>PAGE   \* MERGEFORMAT</w:instrText>
        </w:r>
        <w:r>
          <w:fldChar w:fldCharType="separate"/>
        </w:r>
        <w:r w:rsidR="00EF2BCD" w:rsidRPr="00EF2BCD">
          <w:rPr>
            <w:noProof/>
            <w:lang w:val="zh-CN"/>
          </w:rPr>
          <w:t>58</w:t>
        </w:r>
        <w:r>
          <w:fldChar w:fldCharType="end"/>
        </w:r>
      </w:p>
    </w:sdtContent>
  </w:sdt>
  <w:p w14:paraId="395CBDB5" w14:textId="77777777" w:rsidR="00CC2080" w:rsidRDefault="00CC2080">
    <w:pPr>
      <w:pStyle w:val="ab"/>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21CFF" w14:textId="77777777" w:rsidR="0034001B" w:rsidRDefault="0034001B">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6F5E3" w14:textId="77777777" w:rsidR="0034001B" w:rsidRDefault="0034001B">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25964" w14:textId="77777777" w:rsidR="003D7923" w:rsidRDefault="003D7923">
      <w:r>
        <w:separator/>
      </w:r>
    </w:p>
  </w:footnote>
  <w:footnote w:type="continuationSeparator" w:id="0">
    <w:p w14:paraId="439812EB" w14:textId="77777777" w:rsidR="003D7923" w:rsidRDefault="003D7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2CC24" w14:textId="7ECBE12C" w:rsidR="0034001B" w:rsidRDefault="0034001B">
    <w:pPr>
      <w:pStyle w:val="aa"/>
      <w:tabs>
        <w:tab w:val="clear" w:pos="4153"/>
        <w:tab w:val="clear" w:pos="8306"/>
        <w:tab w:val="center" w:pos="4252"/>
        <w:tab w:val="right" w:pos="8504"/>
      </w:tabs>
      <w:jc w:val="both"/>
      <w:rPr>
        <w:rFonts w:ascii="宋体" w:hAnsi="宋体"/>
      </w:rPr>
    </w:pPr>
    <w:r w:rsidRPr="007A413D">
      <w:rPr>
        <w:rFonts w:ascii="宋体" w:hAnsi="宋体" w:hint="eastAsia"/>
      </w:rPr>
      <w:t>广发</w:t>
    </w:r>
    <w:r w:rsidR="008F28F0">
      <w:rPr>
        <w:rFonts w:ascii="宋体" w:hAnsi="宋体" w:hint="eastAsia"/>
      </w:rPr>
      <w:t>稳致</w:t>
    </w:r>
    <w:r w:rsidRPr="007A413D">
      <w:rPr>
        <w:rFonts w:ascii="宋体" w:hAnsi="宋体" w:hint="eastAsia"/>
      </w:rPr>
      <w:t>混合型证券投资基金</w:t>
    </w:r>
    <w:r>
      <w:rPr>
        <w:rFonts w:ascii="宋体" w:hAnsi="宋体"/>
      </w:rPr>
      <w:tab/>
    </w:r>
    <w:r>
      <w:rPr>
        <w:rFonts w:ascii="宋体" w:hAnsi="宋体" w:hint="eastAsia"/>
      </w:rPr>
      <w:tab/>
      <w:t>托管协议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9FD08" w14:textId="77777777" w:rsidR="0034001B" w:rsidRDefault="0034001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03D03" w14:textId="77777777" w:rsidR="0034001B" w:rsidRDefault="003400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0000000D"/>
    <w:multiLevelType w:val="multilevel"/>
    <w:tmpl w:val="0000000D"/>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000000E"/>
    <w:multiLevelType w:val="multilevel"/>
    <w:tmpl w:val="0000000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0000000F"/>
    <w:multiLevelType w:val="multilevel"/>
    <w:tmpl w:val="0000000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00000010"/>
    <w:multiLevelType w:val="multilevel"/>
    <w:tmpl w:val="0000001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00000012"/>
    <w:multiLevelType w:val="multilevel"/>
    <w:tmpl w:val="00000012"/>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00000013"/>
    <w:multiLevelType w:val="multilevel"/>
    <w:tmpl w:val="0000001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00000014"/>
    <w:multiLevelType w:val="multilevel"/>
    <w:tmpl w:val="0000001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00000016"/>
    <w:multiLevelType w:val="multilevel"/>
    <w:tmpl w:val="0000001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00000017"/>
    <w:multiLevelType w:val="multilevel"/>
    <w:tmpl w:val="0000001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00000018"/>
    <w:multiLevelType w:val="multilevel"/>
    <w:tmpl w:val="00000018"/>
    <w:lvl w:ilvl="0">
      <w:start w:val="1"/>
      <w:numFmt w:val="chineseCountingThousand"/>
      <w:lvlText w:val="%1、"/>
      <w:lvlJc w:val="left"/>
      <w:pPr>
        <w:ind w:left="420" w:hanging="420"/>
      </w:pPr>
      <w:rPr>
        <w:sz w:val="28"/>
        <w:szCs w:val="28"/>
      </w:rPr>
    </w:lvl>
    <w:lvl w:ilvl="1">
      <w:start w:val="1"/>
      <w:numFmt w:val="decimal"/>
      <w:lvlText w:val="%2."/>
      <w:lvlJc w:val="left"/>
      <w:pPr>
        <w:tabs>
          <w:tab w:val="num" w:pos="840"/>
        </w:tabs>
        <w:ind w:left="840" w:hanging="420"/>
      </w:pPr>
      <w:rPr>
        <w:b w:val="0"/>
        <w:sz w:val="24"/>
        <w:szCs w:val="28"/>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0000019"/>
    <w:multiLevelType w:val="multilevel"/>
    <w:tmpl w:val="00000019"/>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15:restartNumberingAfterBreak="0">
    <w:nsid w:val="0000001A"/>
    <w:multiLevelType w:val="multilevel"/>
    <w:tmpl w:val="0000001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0000001B"/>
    <w:multiLevelType w:val="multilevel"/>
    <w:tmpl w:val="0000001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0000001C"/>
    <w:multiLevelType w:val="multilevel"/>
    <w:tmpl w:val="0000001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0000001D"/>
    <w:multiLevelType w:val="multilevel"/>
    <w:tmpl w:val="0000001D"/>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0000001F"/>
    <w:multiLevelType w:val="multilevel"/>
    <w:tmpl w:val="0000001F"/>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7" w15:restartNumberingAfterBreak="0">
    <w:nsid w:val="00000020"/>
    <w:multiLevelType w:val="multilevel"/>
    <w:tmpl w:val="0000002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15:restartNumberingAfterBreak="0">
    <w:nsid w:val="00000021"/>
    <w:multiLevelType w:val="multilevel"/>
    <w:tmpl w:val="0000002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00000022"/>
    <w:multiLevelType w:val="multilevel"/>
    <w:tmpl w:val="00000022"/>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00000023"/>
    <w:multiLevelType w:val="multilevel"/>
    <w:tmpl w:val="0000002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00000024"/>
    <w:multiLevelType w:val="multilevel"/>
    <w:tmpl w:val="0000002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00000025"/>
    <w:multiLevelType w:val="multilevel"/>
    <w:tmpl w:val="00000025"/>
    <w:lvl w:ilvl="0">
      <w:start w:val="1"/>
      <w:numFmt w:val="decimal"/>
      <w:lvlText w:val="%1."/>
      <w:lvlJc w:val="left"/>
      <w:pPr>
        <w:ind w:left="900" w:hanging="420"/>
      </w:pPr>
      <w:rPr>
        <w:rFonts w:ascii="宋体" w:eastAsia="宋体" w:hAnsi="宋体"/>
        <w:sz w:val="24"/>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00000027"/>
    <w:multiLevelType w:val="multilevel"/>
    <w:tmpl w:val="0000002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15:restartNumberingAfterBreak="0">
    <w:nsid w:val="00000028"/>
    <w:multiLevelType w:val="multilevel"/>
    <w:tmpl w:val="00000028"/>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00000029"/>
    <w:multiLevelType w:val="multilevel"/>
    <w:tmpl w:val="00000029"/>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0000002A"/>
    <w:multiLevelType w:val="multilevel"/>
    <w:tmpl w:val="0000002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0000002B"/>
    <w:multiLevelType w:val="multilevel"/>
    <w:tmpl w:val="0000002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0000002C"/>
    <w:multiLevelType w:val="multilevel"/>
    <w:tmpl w:val="0000002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0000002D"/>
    <w:multiLevelType w:val="multilevel"/>
    <w:tmpl w:val="0000002D"/>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0" w15:restartNumberingAfterBreak="0">
    <w:nsid w:val="0000002E"/>
    <w:multiLevelType w:val="multilevel"/>
    <w:tmpl w:val="0000002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1" w15:restartNumberingAfterBreak="0">
    <w:nsid w:val="0000002F"/>
    <w:multiLevelType w:val="multilevel"/>
    <w:tmpl w:val="0000002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2" w15:restartNumberingAfterBreak="0">
    <w:nsid w:val="00000030"/>
    <w:multiLevelType w:val="multilevel"/>
    <w:tmpl w:val="0000003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3" w15:restartNumberingAfterBreak="0">
    <w:nsid w:val="00000031"/>
    <w:multiLevelType w:val="multilevel"/>
    <w:tmpl w:val="0000003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4" w15:restartNumberingAfterBreak="0">
    <w:nsid w:val="00000032"/>
    <w:multiLevelType w:val="multilevel"/>
    <w:tmpl w:val="00000032"/>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5" w15:restartNumberingAfterBreak="0">
    <w:nsid w:val="446F7D7A"/>
    <w:multiLevelType w:val="singleLevel"/>
    <w:tmpl w:val="446F7D7A"/>
    <w:lvl w:ilvl="0">
      <w:start w:val="4"/>
      <w:numFmt w:val="decimal"/>
      <w:suff w:val="nothing"/>
      <w:lvlText w:val="（%1）"/>
      <w:lvlJc w:val="left"/>
    </w:lvl>
  </w:abstractNum>
  <w:abstractNum w:abstractNumId="36" w15:restartNumberingAfterBreak="0">
    <w:nsid w:val="5A961F0B"/>
    <w:multiLevelType w:val="singleLevel"/>
    <w:tmpl w:val="5A961F0B"/>
    <w:lvl w:ilvl="0">
      <w:start w:val="4"/>
      <w:numFmt w:val="chineseCounting"/>
      <w:suff w:val="nothing"/>
      <w:lvlText w:val="（%1）"/>
      <w:lvlJc w:val="left"/>
    </w:lvl>
  </w:abstractNum>
  <w:abstractNum w:abstractNumId="37" w15:restartNumberingAfterBreak="0">
    <w:nsid w:val="5F6341B4"/>
    <w:multiLevelType w:val="singleLevel"/>
    <w:tmpl w:val="5F6341B4"/>
    <w:lvl w:ilvl="0">
      <w:start w:val="8"/>
      <w:numFmt w:val="chineseCounting"/>
      <w:suff w:val="nothing"/>
      <w:lvlText w:val="（%1）"/>
      <w:lvlJc w:val="left"/>
    </w:lvl>
  </w:abstractNum>
  <w:num w:numId="1">
    <w:abstractNumId w:val="10"/>
  </w:num>
  <w:num w:numId="2">
    <w:abstractNumId w:val="9"/>
  </w:num>
  <w:num w:numId="3">
    <w:abstractNumId w:val="6"/>
  </w:num>
  <w:num w:numId="4">
    <w:abstractNumId w:val="31"/>
  </w:num>
  <w:num w:numId="5">
    <w:abstractNumId w:val="15"/>
  </w:num>
  <w:num w:numId="6">
    <w:abstractNumId w:val="30"/>
  </w:num>
  <w:num w:numId="7">
    <w:abstractNumId w:val="27"/>
  </w:num>
  <w:num w:numId="8">
    <w:abstractNumId w:val="7"/>
  </w:num>
  <w:num w:numId="9">
    <w:abstractNumId w:val="2"/>
  </w:num>
  <w:num w:numId="10">
    <w:abstractNumId w:val="5"/>
  </w:num>
  <w:num w:numId="11">
    <w:abstractNumId w:val="20"/>
  </w:num>
  <w:num w:numId="12">
    <w:abstractNumId w:val="35"/>
  </w:num>
  <w:num w:numId="13">
    <w:abstractNumId w:val="8"/>
  </w:num>
  <w:num w:numId="14">
    <w:abstractNumId w:val="29"/>
  </w:num>
  <w:num w:numId="15">
    <w:abstractNumId w:val="34"/>
  </w:num>
  <w:num w:numId="16">
    <w:abstractNumId w:val="13"/>
  </w:num>
  <w:num w:numId="17">
    <w:abstractNumId w:val="22"/>
  </w:num>
  <w:num w:numId="18">
    <w:abstractNumId w:val="33"/>
  </w:num>
  <w:num w:numId="19">
    <w:abstractNumId w:val="37"/>
  </w:num>
  <w:num w:numId="20">
    <w:abstractNumId w:val="1"/>
  </w:num>
  <w:num w:numId="21">
    <w:abstractNumId w:val="23"/>
  </w:num>
  <w:num w:numId="22">
    <w:abstractNumId w:val="14"/>
  </w:num>
  <w:num w:numId="23">
    <w:abstractNumId w:val="36"/>
  </w:num>
  <w:num w:numId="24">
    <w:abstractNumId w:val="25"/>
  </w:num>
  <w:num w:numId="25">
    <w:abstractNumId w:val="0"/>
  </w:num>
  <w:num w:numId="26">
    <w:abstractNumId w:val="26"/>
  </w:num>
  <w:num w:numId="27">
    <w:abstractNumId w:val="28"/>
  </w:num>
  <w:num w:numId="28">
    <w:abstractNumId w:val="4"/>
  </w:num>
  <w:num w:numId="29">
    <w:abstractNumId w:val="12"/>
  </w:num>
  <w:num w:numId="30">
    <w:abstractNumId w:val="3"/>
  </w:num>
  <w:num w:numId="31">
    <w:abstractNumId w:val="11"/>
  </w:num>
  <w:num w:numId="32">
    <w:abstractNumId w:val="32"/>
  </w:num>
  <w:num w:numId="33">
    <w:abstractNumId w:val="18"/>
  </w:num>
  <w:num w:numId="34">
    <w:abstractNumId w:val="19"/>
  </w:num>
  <w:num w:numId="35">
    <w:abstractNumId w:val="17"/>
  </w:num>
  <w:num w:numId="36">
    <w:abstractNumId w:val="21"/>
  </w:num>
  <w:num w:numId="37">
    <w:abstractNumId w:val="1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8C2"/>
    <w:rsid w:val="00051F0C"/>
    <w:rsid w:val="00134A0B"/>
    <w:rsid w:val="001643A1"/>
    <w:rsid w:val="00172A27"/>
    <w:rsid w:val="00184B0E"/>
    <w:rsid w:val="00204748"/>
    <w:rsid w:val="00217133"/>
    <w:rsid w:val="0022543B"/>
    <w:rsid w:val="002417E4"/>
    <w:rsid w:val="00291746"/>
    <w:rsid w:val="002C6090"/>
    <w:rsid w:val="0034001B"/>
    <w:rsid w:val="00370824"/>
    <w:rsid w:val="00373C31"/>
    <w:rsid w:val="003D0A2E"/>
    <w:rsid w:val="003D7923"/>
    <w:rsid w:val="003E3056"/>
    <w:rsid w:val="00431D93"/>
    <w:rsid w:val="0047724E"/>
    <w:rsid w:val="004878A2"/>
    <w:rsid w:val="00497013"/>
    <w:rsid w:val="004D61EA"/>
    <w:rsid w:val="004F153D"/>
    <w:rsid w:val="0058284B"/>
    <w:rsid w:val="005A73AE"/>
    <w:rsid w:val="005B6A54"/>
    <w:rsid w:val="00624C8B"/>
    <w:rsid w:val="0073127D"/>
    <w:rsid w:val="00757520"/>
    <w:rsid w:val="00771133"/>
    <w:rsid w:val="007A413D"/>
    <w:rsid w:val="007F1FC1"/>
    <w:rsid w:val="00806DF2"/>
    <w:rsid w:val="008314BC"/>
    <w:rsid w:val="008F28F0"/>
    <w:rsid w:val="00944CBC"/>
    <w:rsid w:val="00963F5A"/>
    <w:rsid w:val="009D519F"/>
    <w:rsid w:val="00A02289"/>
    <w:rsid w:val="00A17EE9"/>
    <w:rsid w:val="00A84B4A"/>
    <w:rsid w:val="00B11534"/>
    <w:rsid w:val="00BC117E"/>
    <w:rsid w:val="00C07967"/>
    <w:rsid w:val="00C27E3B"/>
    <w:rsid w:val="00C47972"/>
    <w:rsid w:val="00CC2080"/>
    <w:rsid w:val="00D23CE7"/>
    <w:rsid w:val="00E76516"/>
    <w:rsid w:val="00E96E63"/>
    <w:rsid w:val="00EB6084"/>
    <w:rsid w:val="00EF25C0"/>
    <w:rsid w:val="00EF2BCD"/>
    <w:rsid w:val="00F16811"/>
    <w:rsid w:val="00F27DE6"/>
    <w:rsid w:val="00FD0A9B"/>
    <w:rsid w:val="00FD4CE6"/>
    <w:rsid w:val="015C5074"/>
    <w:rsid w:val="01C95533"/>
    <w:rsid w:val="021C5595"/>
    <w:rsid w:val="025F6044"/>
    <w:rsid w:val="02BF2BF0"/>
    <w:rsid w:val="02F13C05"/>
    <w:rsid w:val="0353765E"/>
    <w:rsid w:val="035B421D"/>
    <w:rsid w:val="03A47598"/>
    <w:rsid w:val="054A7844"/>
    <w:rsid w:val="07136139"/>
    <w:rsid w:val="075975A4"/>
    <w:rsid w:val="07B3103E"/>
    <w:rsid w:val="08EA464F"/>
    <w:rsid w:val="0980317A"/>
    <w:rsid w:val="0A1D177B"/>
    <w:rsid w:val="0A347A61"/>
    <w:rsid w:val="0A785907"/>
    <w:rsid w:val="0AC21480"/>
    <w:rsid w:val="0B1B5A20"/>
    <w:rsid w:val="0BF45ECC"/>
    <w:rsid w:val="0C94239B"/>
    <w:rsid w:val="0D0977FE"/>
    <w:rsid w:val="0EFC1752"/>
    <w:rsid w:val="105F09FA"/>
    <w:rsid w:val="12166642"/>
    <w:rsid w:val="12C95AE5"/>
    <w:rsid w:val="13C7051F"/>
    <w:rsid w:val="16C75D2B"/>
    <w:rsid w:val="171276F5"/>
    <w:rsid w:val="18D16135"/>
    <w:rsid w:val="19D13C11"/>
    <w:rsid w:val="1AB32301"/>
    <w:rsid w:val="1B6A3AE6"/>
    <w:rsid w:val="1BD13529"/>
    <w:rsid w:val="1C8A284F"/>
    <w:rsid w:val="1C9B408D"/>
    <w:rsid w:val="1CDD4EBA"/>
    <w:rsid w:val="1E280DA6"/>
    <w:rsid w:val="1EA94619"/>
    <w:rsid w:val="1FDD315D"/>
    <w:rsid w:val="1FF25B6A"/>
    <w:rsid w:val="20400536"/>
    <w:rsid w:val="218D08C7"/>
    <w:rsid w:val="21A248C7"/>
    <w:rsid w:val="21B304CD"/>
    <w:rsid w:val="220B75DA"/>
    <w:rsid w:val="22BD634B"/>
    <w:rsid w:val="233C383D"/>
    <w:rsid w:val="241F02C8"/>
    <w:rsid w:val="248D4D05"/>
    <w:rsid w:val="25CB4DFB"/>
    <w:rsid w:val="278770B7"/>
    <w:rsid w:val="27DB4342"/>
    <w:rsid w:val="299815A0"/>
    <w:rsid w:val="2FD44258"/>
    <w:rsid w:val="308A545E"/>
    <w:rsid w:val="3148243A"/>
    <w:rsid w:val="360033D2"/>
    <w:rsid w:val="36B910C7"/>
    <w:rsid w:val="386C396D"/>
    <w:rsid w:val="3872673E"/>
    <w:rsid w:val="397A1666"/>
    <w:rsid w:val="3ACC0DE8"/>
    <w:rsid w:val="3AEB7BE6"/>
    <w:rsid w:val="3B9B12F6"/>
    <w:rsid w:val="3EEB7CF4"/>
    <w:rsid w:val="41D43310"/>
    <w:rsid w:val="44171D7D"/>
    <w:rsid w:val="45BE6898"/>
    <w:rsid w:val="49051422"/>
    <w:rsid w:val="4938364B"/>
    <w:rsid w:val="49B25743"/>
    <w:rsid w:val="4A4C5C6E"/>
    <w:rsid w:val="4AC74496"/>
    <w:rsid w:val="4B60715A"/>
    <w:rsid w:val="4D330087"/>
    <w:rsid w:val="4DE16C62"/>
    <w:rsid w:val="4EE335AB"/>
    <w:rsid w:val="506B26D5"/>
    <w:rsid w:val="51181F6A"/>
    <w:rsid w:val="51B10E5A"/>
    <w:rsid w:val="53ED1A66"/>
    <w:rsid w:val="56703770"/>
    <w:rsid w:val="573812F7"/>
    <w:rsid w:val="58B97A99"/>
    <w:rsid w:val="5BA32393"/>
    <w:rsid w:val="5DD93E5E"/>
    <w:rsid w:val="5DF24C25"/>
    <w:rsid w:val="5E05200A"/>
    <w:rsid w:val="5F464182"/>
    <w:rsid w:val="5FFF3D9C"/>
    <w:rsid w:val="60EB1E29"/>
    <w:rsid w:val="61B61810"/>
    <w:rsid w:val="65302672"/>
    <w:rsid w:val="65FE7311"/>
    <w:rsid w:val="668911E4"/>
    <w:rsid w:val="669D7599"/>
    <w:rsid w:val="66BD0B90"/>
    <w:rsid w:val="67213C91"/>
    <w:rsid w:val="6B9B7C51"/>
    <w:rsid w:val="6C3B0C11"/>
    <w:rsid w:val="6F190E7B"/>
    <w:rsid w:val="704702CC"/>
    <w:rsid w:val="70585920"/>
    <w:rsid w:val="70810978"/>
    <w:rsid w:val="70D83A2B"/>
    <w:rsid w:val="72D1360C"/>
    <w:rsid w:val="73C90658"/>
    <w:rsid w:val="75D70BF1"/>
    <w:rsid w:val="76CF5D0B"/>
    <w:rsid w:val="774B2229"/>
    <w:rsid w:val="775017B8"/>
    <w:rsid w:val="778F486C"/>
    <w:rsid w:val="788B7B98"/>
    <w:rsid w:val="7A3045F1"/>
    <w:rsid w:val="7B9939AD"/>
    <w:rsid w:val="7DC759FE"/>
    <w:rsid w:val="7EE72B59"/>
    <w:rsid w:val="7F29721C"/>
    <w:rsid w:val="7F644568"/>
    <w:rsid w:val="7FC6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5F89F6FE"/>
  <w15:chartTrackingRefBased/>
  <w15:docId w15:val="{F969C0B7-D1E1-4E60-BF53-CFD3FED78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6" w:lineRule="auto"/>
      <w:outlineLvl w:val="0"/>
    </w:pPr>
    <w:rPr>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正文文本缩进 Char1"/>
    <w:link w:val="20"/>
    <w:rPr>
      <w:kern w:val="2"/>
      <w:sz w:val="21"/>
      <w:szCs w:val="24"/>
    </w:rPr>
  </w:style>
  <w:style w:type="character" w:customStyle="1" w:styleId="Char">
    <w:name w:val="正文文本缩进 Char"/>
    <w:link w:val="10"/>
    <w:rPr>
      <w:rFonts w:ascii="宋体" w:eastAsia="宋体" w:hAnsi="Times New Roman" w:cs="Times New Roman"/>
      <w:kern w:val="0"/>
      <w:sz w:val="24"/>
      <w:szCs w:val="20"/>
    </w:rPr>
  </w:style>
  <w:style w:type="character" w:customStyle="1" w:styleId="read">
    <w:name w:val="read"/>
    <w:basedOn w:val="a0"/>
  </w:style>
  <w:style w:type="character" w:customStyle="1" w:styleId="11">
    <w:name w:val="批注引用1"/>
    <w:rPr>
      <w:sz w:val="21"/>
      <w:szCs w:val="21"/>
    </w:rPr>
  </w:style>
  <w:style w:type="character" w:styleId="a3">
    <w:name w:val="Hyperlink"/>
    <w:basedOn w:val="a0"/>
    <w:rPr>
      <w:color w:val="3894C1"/>
      <w:u w:val="none"/>
    </w:rPr>
  </w:style>
  <w:style w:type="character" w:styleId="a4">
    <w:name w:val="FollowedHyperlink"/>
    <w:basedOn w:val="a0"/>
    <w:rPr>
      <w:color w:val="3894C1"/>
      <w:u w:val="none"/>
    </w:rPr>
  </w:style>
  <w:style w:type="character" w:customStyle="1" w:styleId="Char0">
    <w:name w:val="批注框文本 Char"/>
    <w:link w:val="a5"/>
    <w:rPr>
      <w:rFonts w:ascii="Times New Roman" w:eastAsia="宋体" w:hAnsi="Times New Roman" w:cs="Times New Roman"/>
      <w:sz w:val="18"/>
      <w:szCs w:val="18"/>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Char2">
    <w:name w:val="批注主题 Char2"/>
    <w:link w:val="12"/>
    <w:rPr>
      <w:rFonts w:ascii="Times New Roman" w:eastAsia="宋体" w:hAnsi="Times New Roman" w:cs="Times New Roman"/>
      <w:b/>
      <w:bCs/>
      <w:kern w:val="2"/>
      <w:sz w:val="21"/>
      <w:szCs w:val="24"/>
    </w:rPr>
  </w:style>
  <w:style w:type="character" w:customStyle="1" w:styleId="Char3">
    <w:name w:val="批注文字 Char"/>
    <w:link w:val="a6"/>
    <w:rPr>
      <w:rFonts w:ascii="Times New Roman" w:eastAsia="宋体" w:hAnsi="Times New Roman" w:cs="Times New Roman"/>
      <w:szCs w:val="24"/>
    </w:rPr>
  </w:style>
  <w:style w:type="character" w:customStyle="1" w:styleId="Char4">
    <w:name w:val="文档结构图 Char"/>
    <w:link w:val="13"/>
    <w:rPr>
      <w:rFonts w:ascii="宋体" w:eastAsia="宋体" w:hAnsi="Times New Roman" w:cs="Times New Roman"/>
      <w:sz w:val="18"/>
      <w:szCs w:val="18"/>
    </w:rPr>
  </w:style>
  <w:style w:type="character" w:customStyle="1" w:styleId="14">
    <w:name w:val="页码1"/>
    <w:basedOn w:val="a0"/>
  </w:style>
  <w:style w:type="character" w:customStyle="1" w:styleId="highlight1">
    <w:name w:val="highlight1"/>
    <w:basedOn w:val="a0"/>
    <w:rPr>
      <w:color w:val="FF0000"/>
    </w:rPr>
  </w:style>
  <w:style w:type="character" w:customStyle="1" w:styleId="3Char">
    <w:name w:val="正文文本缩进 3 Char"/>
    <w:link w:val="31"/>
    <w:rPr>
      <w:rFonts w:ascii="宋体" w:eastAsia="宋体" w:hAnsi="Times New Roman" w:cs="Times New Roman"/>
      <w:sz w:val="28"/>
      <w:szCs w:val="20"/>
    </w:rPr>
  </w:style>
  <w:style w:type="character" w:customStyle="1" w:styleId="2Char">
    <w:name w:val="标题 2 Char"/>
    <w:link w:val="2"/>
    <w:rPr>
      <w:rFonts w:ascii="Arial" w:eastAsia="黑体" w:hAnsi="Arial" w:cs="Times New Roman"/>
      <w:b/>
      <w:bCs/>
      <w:sz w:val="32"/>
      <w:szCs w:val="32"/>
    </w:rPr>
  </w:style>
  <w:style w:type="character" w:styleId="a7">
    <w:name w:val="annotation reference"/>
    <w:rPr>
      <w:sz w:val="21"/>
      <w:szCs w:val="21"/>
    </w:rPr>
  </w:style>
  <w:style w:type="character" w:customStyle="1" w:styleId="Char5">
    <w:name w:val="批注主题 Char"/>
    <w:link w:val="a8"/>
    <w:rPr>
      <w:rFonts w:ascii="Times New Roman" w:eastAsia="宋体" w:hAnsi="Times New Roman" w:cs="Times New Roman"/>
      <w:b/>
      <w:bCs/>
      <w:kern w:val="2"/>
      <w:sz w:val="21"/>
      <w:szCs w:val="24"/>
    </w:rPr>
  </w:style>
  <w:style w:type="character" w:customStyle="1" w:styleId="Char10">
    <w:name w:val="批注主题 Char1"/>
    <w:rPr>
      <w:rFonts w:ascii="Times New Roman" w:eastAsia="宋体" w:hAnsi="Times New Roman" w:cs="Times New Roman"/>
      <w:b/>
      <w:bCs/>
      <w:kern w:val="2"/>
      <w:sz w:val="21"/>
      <w:szCs w:val="24"/>
    </w:rPr>
  </w:style>
  <w:style w:type="character" w:customStyle="1" w:styleId="CharChar">
    <w:name w:val="页脚 Char Char"/>
    <w:rPr>
      <w:rFonts w:ascii="Times New Roman" w:eastAsia="宋体" w:hAnsi="Times New Roman" w:cs="Times New Roman"/>
      <w:sz w:val="18"/>
      <w:szCs w:val="18"/>
    </w:rPr>
  </w:style>
  <w:style w:type="character" w:customStyle="1" w:styleId="15">
    <w:name w:val="批注引用1"/>
    <w:rPr>
      <w:sz w:val="21"/>
      <w:szCs w:val="21"/>
    </w:rPr>
  </w:style>
  <w:style w:type="character" w:customStyle="1" w:styleId="CharChar0">
    <w:name w:val="批注主题 Char Char"/>
    <w:link w:val="16"/>
    <w:rPr>
      <w:rFonts w:ascii="Times New Roman" w:eastAsia="宋体" w:hAnsi="Times New Roman" w:cs="Times New Roman"/>
      <w:b/>
      <w:bCs/>
      <w:szCs w:val="24"/>
    </w:rPr>
  </w:style>
  <w:style w:type="character" w:customStyle="1" w:styleId="Char6">
    <w:name w:val="正文文本 Char"/>
    <w:link w:val="a9"/>
    <w:rPr>
      <w:rFonts w:ascii="Times New Roman" w:eastAsia="宋体" w:hAnsi="Times New Roman" w:cs="Times New Roman"/>
      <w:sz w:val="24"/>
      <w:szCs w:val="24"/>
    </w:rPr>
  </w:style>
  <w:style w:type="character" w:customStyle="1" w:styleId="Char7">
    <w:name w:val="页眉 Char"/>
    <w:link w:val="aa"/>
    <w:rPr>
      <w:rFonts w:ascii="Times New Roman" w:eastAsia="宋体" w:hAnsi="Times New Roman" w:cs="Times New Roman"/>
      <w:sz w:val="18"/>
      <w:szCs w:val="18"/>
    </w:rPr>
  </w:style>
  <w:style w:type="paragraph" w:customStyle="1" w:styleId="17">
    <w:name w:val="正文缩进1"/>
    <w:basedOn w:val="a"/>
    <w:pPr>
      <w:ind w:firstLine="420"/>
    </w:pPr>
    <w:rPr>
      <w:szCs w:val="20"/>
    </w:rPr>
  </w:style>
  <w:style w:type="paragraph" w:styleId="ab">
    <w:name w:val="footer"/>
    <w:basedOn w:val="a"/>
    <w:link w:val="Char8"/>
    <w:uiPriority w:val="99"/>
    <w:pPr>
      <w:tabs>
        <w:tab w:val="center" w:pos="4153"/>
        <w:tab w:val="right" w:pos="8306"/>
      </w:tabs>
      <w:snapToGrid w:val="0"/>
      <w:jc w:val="left"/>
    </w:pPr>
    <w:rPr>
      <w:sz w:val="18"/>
      <w:szCs w:val="18"/>
    </w:rPr>
  </w:style>
  <w:style w:type="paragraph" w:styleId="a5">
    <w:name w:val="Balloon Text"/>
    <w:basedOn w:val="a"/>
    <w:link w:val="Char0"/>
    <w:rPr>
      <w:sz w:val="18"/>
      <w:szCs w:val="18"/>
    </w:rPr>
  </w:style>
  <w:style w:type="paragraph" w:customStyle="1" w:styleId="CharCharChar">
    <w:name w:val="Char Char Char"/>
    <w:basedOn w:val="a"/>
  </w:style>
  <w:style w:type="paragraph" w:styleId="ac">
    <w:name w:val="Revision"/>
    <w:rPr>
      <w:kern w:val="2"/>
      <w:sz w:val="21"/>
      <w:szCs w:val="24"/>
    </w:rPr>
  </w:style>
  <w:style w:type="paragraph" w:styleId="a8">
    <w:name w:val="annotation subject"/>
    <w:basedOn w:val="a6"/>
    <w:next w:val="a6"/>
    <w:link w:val="Char5"/>
    <w:rPr>
      <w:b/>
      <w:bCs/>
    </w:rPr>
  </w:style>
  <w:style w:type="paragraph" w:styleId="21">
    <w:name w:val="Body Text Indent 2"/>
    <w:basedOn w:val="a"/>
    <w:pPr>
      <w:spacing w:after="120" w:line="480" w:lineRule="auto"/>
      <w:ind w:leftChars="200" w:left="420"/>
    </w:pPr>
  </w:style>
  <w:style w:type="paragraph" w:styleId="ad">
    <w:name w:val="Body Text Indent"/>
    <w:basedOn w:val="a"/>
    <w:pPr>
      <w:spacing w:after="120"/>
      <w:ind w:leftChars="200" w:left="420"/>
    </w:pPr>
  </w:style>
  <w:style w:type="paragraph" w:customStyle="1" w:styleId="10">
    <w:name w:val="正文文本缩进1"/>
    <w:basedOn w:val="a"/>
    <w:link w:val="Char"/>
    <w:pPr>
      <w:autoSpaceDE w:val="0"/>
      <w:autoSpaceDN w:val="0"/>
      <w:adjustRightInd w:val="0"/>
      <w:spacing w:after="120" w:line="440" w:lineRule="atLeast"/>
      <w:ind w:firstLine="539"/>
    </w:pPr>
    <w:rPr>
      <w:rFonts w:ascii="宋体"/>
      <w:kern w:val="0"/>
      <w:sz w:val="24"/>
      <w:szCs w:val="20"/>
    </w:rPr>
  </w:style>
  <w:style w:type="paragraph" w:styleId="18">
    <w:name w:val="toc 1"/>
    <w:basedOn w:val="a"/>
    <w:next w:val="a"/>
    <w:pPr>
      <w:tabs>
        <w:tab w:val="left" w:pos="840"/>
        <w:tab w:val="right" w:leader="dot" w:pos="8296"/>
      </w:tabs>
      <w:spacing w:line="360" w:lineRule="auto"/>
    </w:pPr>
  </w:style>
  <w:style w:type="paragraph" w:styleId="aa">
    <w:name w:val="header"/>
    <w:basedOn w:val="a"/>
    <w:link w:val="Char7"/>
    <w:pPr>
      <w:pBdr>
        <w:bottom w:val="single" w:sz="6" w:space="1" w:color="auto"/>
      </w:pBdr>
      <w:tabs>
        <w:tab w:val="center" w:pos="4153"/>
        <w:tab w:val="right" w:pos="8306"/>
      </w:tabs>
      <w:snapToGrid w:val="0"/>
      <w:jc w:val="center"/>
    </w:pPr>
    <w:rPr>
      <w:sz w:val="18"/>
      <w:szCs w:val="18"/>
    </w:rPr>
  </w:style>
  <w:style w:type="paragraph" w:styleId="a9">
    <w:name w:val="Body Text"/>
    <w:basedOn w:val="a"/>
    <w:link w:val="Char6"/>
    <w:pPr>
      <w:spacing w:line="360" w:lineRule="auto"/>
    </w:pPr>
    <w:rPr>
      <w:sz w:val="24"/>
    </w:rPr>
  </w:style>
  <w:style w:type="paragraph" w:customStyle="1" w:styleId="12">
    <w:name w:val="批注主题1"/>
    <w:basedOn w:val="a6"/>
    <w:next w:val="a6"/>
    <w:link w:val="Char2"/>
    <w:rPr>
      <w:b/>
      <w:bCs/>
    </w:rPr>
  </w:style>
  <w:style w:type="paragraph" w:styleId="ae">
    <w:name w:val="Normal (Web)"/>
    <w:basedOn w:val="a"/>
    <w:rPr>
      <w:sz w:val="24"/>
    </w:rPr>
  </w:style>
  <w:style w:type="paragraph" w:styleId="a6">
    <w:name w:val="annotation text"/>
    <w:basedOn w:val="a"/>
    <w:link w:val="Char3"/>
    <w:pPr>
      <w:jc w:val="left"/>
    </w:pPr>
  </w:style>
  <w:style w:type="paragraph" w:customStyle="1" w:styleId="31">
    <w:name w:val="正文文本缩进 31"/>
    <w:basedOn w:val="a"/>
    <w:link w:val="3Char"/>
    <w:pPr>
      <w:spacing w:line="400" w:lineRule="atLeast"/>
      <w:ind w:firstLine="600"/>
    </w:pPr>
    <w:rPr>
      <w:rFonts w:ascii="宋体"/>
      <w:sz w:val="28"/>
      <w:szCs w:val="20"/>
    </w:rPr>
  </w:style>
  <w:style w:type="paragraph" w:customStyle="1" w:styleId="19">
    <w:name w:val="列出段落1"/>
    <w:basedOn w:val="a"/>
    <w:pPr>
      <w:ind w:firstLineChars="200" w:firstLine="420"/>
    </w:pPr>
  </w:style>
  <w:style w:type="paragraph" w:customStyle="1" w:styleId="20">
    <w:name w:val="正文文本缩进2"/>
    <w:basedOn w:val="a"/>
    <w:link w:val="Char1"/>
    <w:pPr>
      <w:spacing w:after="120"/>
      <w:ind w:leftChars="200" w:left="420"/>
    </w:pPr>
  </w:style>
  <w:style w:type="paragraph" w:styleId="22">
    <w:name w:val="toc 2"/>
    <w:basedOn w:val="a"/>
    <w:next w:val="a"/>
    <w:pPr>
      <w:tabs>
        <w:tab w:val="left" w:pos="1050"/>
        <w:tab w:val="right" w:leader="dot" w:pos="8494"/>
      </w:tabs>
      <w:spacing w:line="360" w:lineRule="auto"/>
      <w:ind w:leftChars="200" w:left="420"/>
    </w:pPr>
  </w:style>
  <w:style w:type="paragraph" w:customStyle="1" w:styleId="1a">
    <w:name w:val="修订1"/>
    <w:rPr>
      <w:szCs w:val="24"/>
    </w:rPr>
  </w:style>
  <w:style w:type="paragraph" w:customStyle="1" w:styleId="13">
    <w:name w:val="文档结构图1"/>
    <w:basedOn w:val="a"/>
    <w:link w:val="Char4"/>
    <w:rPr>
      <w:rFonts w:ascii="宋体"/>
      <w:sz w:val="18"/>
      <w:szCs w:val="18"/>
    </w:rPr>
  </w:style>
  <w:style w:type="paragraph" w:customStyle="1" w:styleId="TOC1">
    <w:name w:val="TOC 标题1"/>
    <w:basedOn w:val="1"/>
    <w:next w:val="a"/>
    <w:pPr>
      <w:widowControl/>
      <w:spacing w:before="480" w:after="0" w:line="276" w:lineRule="auto"/>
      <w:jc w:val="left"/>
      <w:outlineLvl w:val="9"/>
    </w:pPr>
    <w:rPr>
      <w:rFonts w:ascii="Cambria" w:hAnsi="Cambria"/>
      <w:color w:val="365F91"/>
      <w:kern w:val="0"/>
      <w:sz w:val="28"/>
      <w:szCs w:val="28"/>
    </w:rPr>
  </w:style>
  <w:style w:type="paragraph" w:customStyle="1" w:styleId="16">
    <w:name w:val="批注主题1"/>
    <w:basedOn w:val="a6"/>
    <w:next w:val="a6"/>
    <w:link w:val="CharChar0"/>
    <w:rPr>
      <w:b/>
      <w:bCs/>
    </w:rPr>
  </w:style>
  <w:style w:type="table" w:styleId="af">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99"/>
    <w:qFormat/>
    <w:rsid w:val="00051F0C"/>
    <w:pPr>
      <w:ind w:firstLineChars="200" w:firstLine="420"/>
    </w:pPr>
  </w:style>
  <w:style w:type="character" w:customStyle="1" w:styleId="Char8">
    <w:name w:val="页脚 Char"/>
    <w:basedOn w:val="a0"/>
    <w:link w:val="ab"/>
    <w:uiPriority w:val="99"/>
    <w:rsid w:val="004F153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F85EA-52A8-498F-AE76-8E3CC1297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61</Pages>
  <Words>5970</Words>
  <Characters>34029</Characters>
  <Application>Microsoft Office Word</Application>
  <DocSecurity>0</DocSecurity>
  <PresentationFormat/>
  <Lines>283</Lines>
  <Paragraphs>79</Paragraphs>
  <Slides>0</Slides>
  <Notes>0</Notes>
  <HiddenSlides>0</HiddenSlides>
  <MMClips>0</MMClips>
  <ScaleCrop>false</ScaleCrop>
  <Manager/>
  <Company/>
  <LinksUpToDate>false</LinksUpToDate>
  <CharactersWithSpaces>39920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cmbc-linsheng0608</dc:title>
  <dc:subject/>
  <dc:creator>cmbc-linsheng0608</dc:creator>
  <cp:keywords/>
  <dc:description/>
  <cp:lastModifiedBy>莫静雅</cp:lastModifiedBy>
  <cp:revision>7</cp:revision>
  <dcterms:created xsi:type="dcterms:W3CDTF">2026-06-25T05:45:00Z</dcterms:created>
  <dcterms:modified xsi:type="dcterms:W3CDTF">2026-06-30T03:20:00Z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_KSOProductBuildMID">
    <vt:lpwstr>75220894AD69F2EFB864215BA8D46674</vt:lpwstr>
  </property>
  <property fmtid="{D5CDD505-2E9C-101B-9397-08002B2CF9AE}" pid="4" name="_KSOProductBuildSID">
    <vt:lpwstr>F5724FB631E1C25693F4E74DBEB42755</vt:lpwstr>
  </property>
  <property fmtid="{D5CDD505-2E9C-101B-9397-08002B2CF9AE}" pid="5" name="ICV">
    <vt:lpwstr>777767F0A4CB4F8AA83B090835465300</vt:lpwstr>
  </property>
</Properties>
</file>